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AFE17" w14:textId="77777777" w:rsidR="008B0754" w:rsidRPr="008D7225" w:rsidRDefault="008B0754" w:rsidP="008B0754">
      <w:bookmarkStart w:id="0" w:name="_Toc237511806"/>
    </w:p>
    <w:p w14:paraId="7342A6DF" w14:textId="77777777" w:rsidR="008B0754" w:rsidRPr="008D7225" w:rsidRDefault="008B0754" w:rsidP="008B0754"/>
    <w:p w14:paraId="5F08B624" w14:textId="77777777" w:rsidR="008B0754" w:rsidRPr="008D7225" w:rsidRDefault="008B0754" w:rsidP="008B0754"/>
    <w:p w14:paraId="6C406A1A" w14:textId="77777777" w:rsidR="008B0754" w:rsidRPr="008D7225" w:rsidRDefault="008B0754" w:rsidP="008B0754"/>
    <w:p w14:paraId="7E335E47" w14:textId="77777777" w:rsidR="008B0754" w:rsidRPr="008D7225" w:rsidRDefault="008B0754" w:rsidP="008B0754"/>
    <w:p w14:paraId="13B4CD4C" w14:textId="77777777" w:rsidR="008B0754" w:rsidRPr="008D7225" w:rsidRDefault="008B0754" w:rsidP="008B0754"/>
    <w:p w14:paraId="1A3487B2" w14:textId="77777777" w:rsidR="008B0754" w:rsidRPr="008D7225" w:rsidRDefault="008B0754" w:rsidP="008B0754"/>
    <w:p w14:paraId="55705A25" w14:textId="77777777" w:rsidR="008B0754" w:rsidRPr="008D7225" w:rsidRDefault="008B0754" w:rsidP="008B0754"/>
    <w:p w14:paraId="523F3028" w14:textId="77777777" w:rsidR="008B0754" w:rsidRPr="008D7225" w:rsidRDefault="008B0754" w:rsidP="008B0754"/>
    <w:p w14:paraId="7950B94C" w14:textId="34D735BA" w:rsidR="00C779C2" w:rsidRPr="008D7225" w:rsidRDefault="0070149B" w:rsidP="008B0754">
      <w:pPr>
        <w:pStyle w:val="Heading1"/>
        <w:spacing w:before="120" w:line="264" w:lineRule="auto"/>
        <w:ind w:firstLine="709"/>
        <w:jc w:val="center"/>
        <w:rPr>
          <w:rFonts w:eastAsia="Times New Roman" w:cs="Times New Roman"/>
          <w:sz w:val="36"/>
        </w:rPr>
      </w:pPr>
      <w:bookmarkStart w:id="1" w:name="_Toc238023465"/>
      <w:r w:rsidRPr="008D7225">
        <w:rPr>
          <w:rFonts w:eastAsia="Times New Roman" w:cs="Times New Roman"/>
          <w:sz w:val="40"/>
        </w:rPr>
        <w:t>ĐỀ ÁN</w:t>
      </w:r>
      <w:bookmarkStart w:id="2" w:name="_Toc237511807"/>
      <w:bookmarkEnd w:id="0"/>
      <w:r w:rsidR="00797103" w:rsidRPr="008D7225">
        <w:rPr>
          <w:rFonts w:eastAsia="Times New Roman" w:cs="Times New Roman"/>
          <w:sz w:val="40"/>
        </w:rPr>
        <w:t xml:space="preserve"> </w:t>
      </w:r>
      <w:r w:rsidRPr="008D7225">
        <w:rPr>
          <w:rFonts w:eastAsia="Times New Roman" w:cs="Times New Roman"/>
          <w:sz w:val="40"/>
        </w:rPr>
        <w:t>PHÁT TRIỂN HOẠT ĐỘNG QUẢNG CÁO</w:t>
      </w:r>
      <w:bookmarkStart w:id="3" w:name="_Toc237511808"/>
      <w:bookmarkEnd w:id="2"/>
      <w:r w:rsidR="00797103" w:rsidRPr="008D7225">
        <w:rPr>
          <w:rFonts w:eastAsia="Times New Roman" w:cs="Times New Roman"/>
          <w:sz w:val="40"/>
        </w:rPr>
        <w:t xml:space="preserve"> </w:t>
      </w:r>
      <w:r w:rsidR="002934DD">
        <w:rPr>
          <w:rFonts w:eastAsia="Times New Roman" w:cs="Times New Roman"/>
          <w:sz w:val="40"/>
        </w:rPr>
        <w:t xml:space="preserve">NGOÀI TRỜI </w:t>
      </w:r>
      <w:r w:rsidRPr="008D7225">
        <w:rPr>
          <w:rFonts w:eastAsia="Times New Roman" w:cs="Times New Roman"/>
          <w:sz w:val="36"/>
        </w:rPr>
        <w:t>TRÊN ĐỊA BÀN THÀNH PHỐ HÀ NỘI</w:t>
      </w:r>
      <w:bookmarkStart w:id="4" w:name="_Toc237511809"/>
      <w:bookmarkEnd w:id="3"/>
      <w:r w:rsidR="00797103" w:rsidRPr="008D7225">
        <w:rPr>
          <w:rFonts w:eastAsia="Times New Roman" w:cs="Times New Roman"/>
          <w:sz w:val="36"/>
        </w:rPr>
        <w:t xml:space="preserve"> </w:t>
      </w:r>
      <w:r w:rsidRPr="008D7225">
        <w:rPr>
          <w:rFonts w:eastAsia="Times New Roman" w:cs="Times New Roman"/>
          <w:sz w:val="36"/>
        </w:rPr>
        <w:t>ĐẾN NĂM 2030, TẦM NHÌN ĐẾN NĂM 2045</w:t>
      </w:r>
      <w:bookmarkEnd w:id="1"/>
      <w:bookmarkEnd w:id="4"/>
    </w:p>
    <w:p w14:paraId="0052A5BF" w14:textId="797BF931" w:rsidR="008B0754" w:rsidRPr="008D7225" w:rsidRDefault="008B0754" w:rsidP="008B0754">
      <w:r w:rsidRPr="008D7225">
        <w:br w:type="page"/>
      </w:r>
    </w:p>
    <w:sdt>
      <w:sdtPr>
        <w:rPr>
          <w:rFonts w:eastAsia="Times New Roman" w:cs="Times New Roman"/>
          <w:b w:val="0"/>
          <w:bCs w:val="0"/>
          <w:sz w:val="26"/>
          <w:szCs w:val="22"/>
        </w:rPr>
        <w:id w:val="-558167906"/>
        <w:docPartObj>
          <w:docPartGallery w:val="Table of Contents"/>
          <w:docPartUnique/>
        </w:docPartObj>
      </w:sdtPr>
      <w:sdtEndPr>
        <w:rPr>
          <w:rFonts w:eastAsiaTheme="minorEastAsia"/>
          <w:noProof/>
          <w:sz w:val="28"/>
          <w:szCs w:val="28"/>
        </w:rPr>
      </w:sdtEndPr>
      <w:sdtContent>
        <w:p w14:paraId="798C813B" w14:textId="5E199B77" w:rsidR="00E43A92" w:rsidRPr="008D7225" w:rsidRDefault="00E43A92" w:rsidP="00352288">
          <w:pPr>
            <w:pStyle w:val="TOCHeading"/>
            <w:spacing w:before="120" w:line="264" w:lineRule="auto"/>
            <w:ind w:firstLine="709"/>
            <w:jc w:val="center"/>
            <w:rPr>
              <w:rFonts w:cs="Times New Roman"/>
            </w:rPr>
          </w:pPr>
          <w:r w:rsidRPr="008D7225">
            <w:rPr>
              <w:rFonts w:cs="Times New Roman"/>
            </w:rPr>
            <w:t>MỤC LỤC</w:t>
          </w:r>
        </w:p>
        <w:p w14:paraId="21EB9A5C" w14:textId="32055B5B" w:rsidR="00BD351E" w:rsidRPr="008D7225" w:rsidRDefault="00E43A92">
          <w:pPr>
            <w:pStyle w:val="TOC1"/>
            <w:tabs>
              <w:tab w:val="right" w:leader="dot" w:pos="9395"/>
            </w:tabs>
            <w:rPr>
              <w:noProof/>
              <w:sz w:val="22"/>
              <w:szCs w:val="22"/>
            </w:rPr>
          </w:pPr>
          <w:r w:rsidRPr="008D7225">
            <w:fldChar w:fldCharType="begin"/>
          </w:r>
          <w:r w:rsidRPr="008D7225">
            <w:instrText xml:space="preserve"> TOC \o "1-3" \h \z \u </w:instrText>
          </w:r>
          <w:r w:rsidRPr="008D7225">
            <w:fldChar w:fldCharType="separate"/>
          </w:r>
          <w:hyperlink w:anchor="_Toc238023465" w:history="1">
            <w:r w:rsidR="00BD351E" w:rsidRPr="008D7225">
              <w:rPr>
                <w:rStyle w:val="Hyperlink"/>
                <w:rFonts w:eastAsia="Times New Roman"/>
                <w:noProof/>
              </w:rPr>
              <w:t>ĐỀ ÁN PHÁT TRIỂN HOẠT ĐỘNG QUẢNG CÁO TRÊN ĐỊA BÀN THÀNH PHỐ HÀ NỘI ĐẾN NĂM 2030, TẦM NHÌN ĐẾN NĂM 2045</w:t>
            </w:r>
            <w:r w:rsidR="00BD351E" w:rsidRPr="008D7225">
              <w:rPr>
                <w:noProof/>
                <w:webHidden/>
              </w:rPr>
              <w:tab/>
            </w:r>
            <w:r w:rsidR="00BD351E" w:rsidRPr="008D7225">
              <w:rPr>
                <w:noProof/>
                <w:webHidden/>
              </w:rPr>
              <w:fldChar w:fldCharType="begin"/>
            </w:r>
            <w:r w:rsidR="00BD351E" w:rsidRPr="008D7225">
              <w:rPr>
                <w:noProof/>
                <w:webHidden/>
              </w:rPr>
              <w:instrText xml:space="preserve"> PAGEREF _Toc238023465 \h </w:instrText>
            </w:r>
            <w:r w:rsidR="00BD351E" w:rsidRPr="008D7225">
              <w:rPr>
                <w:noProof/>
                <w:webHidden/>
              </w:rPr>
            </w:r>
            <w:r w:rsidR="00BD351E" w:rsidRPr="008D7225">
              <w:rPr>
                <w:noProof/>
                <w:webHidden/>
              </w:rPr>
              <w:fldChar w:fldCharType="separate"/>
            </w:r>
            <w:r w:rsidR="009141C8">
              <w:rPr>
                <w:noProof/>
                <w:webHidden/>
              </w:rPr>
              <w:t>1</w:t>
            </w:r>
            <w:r w:rsidR="00BD351E" w:rsidRPr="008D7225">
              <w:rPr>
                <w:noProof/>
                <w:webHidden/>
              </w:rPr>
              <w:fldChar w:fldCharType="end"/>
            </w:r>
          </w:hyperlink>
        </w:p>
        <w:p w14:paraId="668D75A4" w14:textId="19C6223C" w:rsidR="00BD351E" w:rsidRPr="008D7225" w:rsidRDefault="00BD351E">
          <w:pPr>
            <w:pStyle w:val="TOC1"/>
            <w:tabs>
              <w:tab w:val="right" w:leader="dot" w:pos="9395"/>
            </w:tabs>
            <w:rPr>
              <w:noProof/>
              <w:sz w:val="22"/>
              <w:szCs w:val="22"/>
            </w:rPr>
          </w:pPr>
          <w:hyperlink w:anchor="_Toc238023466" w:history="1">
            <w:r w:rsidRPr="008D7225">
              <w:rPr>
                <w:rStyle w:val="Hyperlink"/>
                <w:noProof/>
              </w:rPr>
              <w:t>PHẦN I: CƠ SỞ PHÁP LÝ VÀ CƠ SỞ THỰC TIỄN</w:t>
            </w:r>
            <w:r w:rsidRPr="008D7225">
              <w:rPr>
                <w:noProof/>
                <w:webHidden/>
              </w:rPr>
              <w:tab/>
            </w:r>
            <w:r w:rsidRPr="008D7225">
              <w:rPr>
                <w:noProof/>
                <w:webHidden/>
              </w:rPr>
              <w:fldChar w:fldCharType="begin"/>
            </w:r>
            <w:r w:rsidRPr="008D7225">
              <w:rPr>
                <w:noProof/>
                <w:webHidden/>
              </w:rPr>
              <w:instrText xml:space="preserve"> PAGEREF _Toc238023466 \h </w:instrText>
            </w:r>
            <w:r w:rsidRPr="008D7225">
              <w:rPr>
                <w:noProof/>
                <w:webHidden/>
              </w:rPr>
            </w:r>
            <w:r w:rsidRPr="008D7225">
              <w:rPr>
                <w:noProof/>
                <w:webHidden/>
              </w:rPr>
              <w:fldChar w:fldCharType="separate"/>
            </w:r>
            <w:r w:rsidR="009141C8">
              <w:rPr>
                <w:noProof/>
                <w:webHidden/>
              </w:rPr>
              <w:t>8</w:t>
            </w:r>
            <w:r w:rsidRPr="008D7225">
              <w:rPr>
                <w:noProof/>
                <w:webHidden/>
              </w:rPr>
              <w:fldChar w:fldCharType="end"/>
            </w:r>
          </w:hyperlink>
        </w:p>
        <w:p w14:paraId="5BE6F396" w14:textId="4F346897" w:rsidR="00BD351E" w:rsidRPr="008D7225" w:rsidRDefault="00BD351E">
          <w:pPr>
            <w:pStyle w:val="TOC2"/>
            <w:tabs>
              <w:tab w:val="right" w:leader="dot" w:pos="9395"/>
            </w:tabs>
            <w:rPr>
              <w:noProof/>
              <w:sz w:val="22"/>
              <w:szCs w:val="22"/>
            </w:rPr>
          </w:pPr>
          <w:hyperlink w:anchor="_Toc238023467" w:history="1">
            <w:r w:rsidRPr="008D7225">
              <w:rPr>
                <w:rStyle w:val="Hyperlink"/>
                <w:rFonts w:eastAsia="Times New Roman"/>
                <w:noProof/>
              </w:rPr>
              <w:t>I. BỐI CẢNH VÀ XU HƯỚNG PHÁT TRIỂN HOẠT ĐỘNG QUẢNG CÁO TRONG GIAI ĐOẠN HIỆN NAY</w:t>
            </w:r>
            <w:r w:rsidRPr="008D7225">
              <w:rPr>
                <w:noProof/>
                <w:webHidden/>
              </w:rPr>
              <w:tab/>
            </w:r>
            <w:r w:rsidRPr="008D7225">
              <w:rPr>
                <w:noProof/>
                <w:webHidden/>
              </w:rPr>
              <w:fldChar w:fldCharType="begin"/>
            </w:r>
            <w:r w:rsidRPr="008D7225">
              <w:rPr>
                <w:noProof/>
                <w:webHidden/>
              </w:rPr>
              <w:instrText xml:space="preserve"> PAGEREF _Toc238023467 \h </w:instrText>
            </w:r>
            <w:r w:rsidRPr="008D7225">
              <w:rPr>
                <w:noProof/>
                <w:webHidden/>
              </w:rPr>
            </w:r>
            <w:r w:rsidRPr="008D7225">
              <w:rPr>
                <w:noProof/>
                <w:webHidden/>
              </w:rPr>
              <w:fldChar w:fldCharType="separate"/>
            </w:r>
            <w:r w:rsidR="009141C8">
              <w:rPr>
                <w:noProof/>
                <w:webHidden/>
              </w:rPr>
              <w:t>8</w:t>
            </w:r>
            <w:r w:rsidRPr="008D7225">
              <w:rPr>
                <w:noProof/>
                <w:webHidden/>
              </w:rPr>
              <w:fldChar w:fldCharType="end"/>
            </w:r>
          </w:hyperlink>
        </w:p>
        <w:p w14:paraId="461BA79F" w14:textId="78EB1254" w:rsidR="00BD351E" w:rsidRPr="008D7225" w:rsidRDefault="00BD351E">
          <w:pPr>
            <w:pStyle w:val="TOC3"/>
            <w:tabs>
              <w:tab w:val="right" w:leader="dot" w:pos="9395"/>
            </w:tabs>
            <w:rPr>
              <w:noProof/>
              <w:sz w:val="22"/>
              <w:szCs w:val="22"/>
            </w:rPr>
          </w:pPr>
          <w:hyperlink w:anchor="_Toc238023468" w:history="1">
            <w:r w:rsidRPr="008D7225">
              <w:rPr>
                <w:rStyle w:val="Hyperlink"/>
                <w:rFonts w:eastAsia="Times New Roman"/>
                <w:noProof/>
              </w:rPr>
              <w:t>1. Bối cảnh quốc tế</w:t>
            </w:r>
            <w:r w:rsidRPr="008D7225">
              <w:rPr>
                <w:noProof/>
                <w:webHidden/>
              </w:rPr>
              <w:tab/>
            </w:r>
            <w:r w:rsidRPr="008D7225">
              <w:rPr>
                <w:noProof/>
                <w:webHidden/>
              </w:rPr>
              <w:fldChar w:fldCharType="begin"/>
            </w:r>
            <w:r w:rsidRPr="008D7225">
              <w:rPr>
                <w:noProof/>
                <w:webHidden/>
              </w:rPr>
              <w:instrText xml:space="preserve"> PAGEREF _Toc238023468 \h </w:instrText>
            </w:r>
            <w:r w:rsidRPr="008D7225">
              <w:rPr>
                <w:noProof/>
                <w:webHidden/>
              </w:rPr>
            </w:r>
            <w:r w:rsidRPr="008D7225">
              <w:rPr>
                <w:noProof/>
                <w:webHidden/>
              </w:rPr>
              <w:fldChar w:fldCharType="separate"/>
            </w:r>
            <w:r w:rsidR="009141C8">
              <w:rPr>
                <w:noProof/>
                <w:webHidden/>
              </w:rPr>
              <w:t>8</w:t>
            </w:r>
            <w:r w:rsidRPr="008D7225">
              <w:rPr>
                <w:noProof/>
                <w:webHidden/>
              </w:rPr>
              <w:fldChar w:fldCharType="end"/>
            </w:r>
          </w:hyperlink>
        </w:p>
        <w:p w14:paraId="2DFA4858" w14:textId="382E54C0" w:rsidR="00BD351E" w:rsidRPr="008D7225" w:rsidRDefault="00BD351E">
          <w:pPr>
            <w:pStyle w:val="TOC3"/>
            <w:tabs>
              <w:tab w:val="right" w:leader="dot" w:pos="9395"/>
            </w:tabs>
            <w:rPr>
              <w:noProof/>
              <w:sz w:val="22"/>
              <w:szCs w:val="22"/>
            </w:rPr>
          </w:pPr>
          <w:hyperlink w:anchor="_Toc238023469" w:history="1">
            <w:r w:rsidRPr="008D7225">
              <w:rPr>
                <w:rStyle w:val="Hyperlink"/>
                <w:rFonts w:eastAsia="Times New Roman"/>
                <w:noProof/>
              </w:rPr>
              <w:t>2. Bối cảnh trong nước</w:t>
            </w:r>
            <w:r w:rsidRPr="008D7225">
              <w:rPr>
                <w:noProof/>
                <w:webHidden/>
              </w:rPr>
              <w:tab/>
            </w:r>
            <w:r w:rsidRPr="008D7225">
              <w:rPr>
                <w:noProof/>
                <w:webHidden/>
              </w:rPr>
              <w:fldChar w:fldCharType="begin"/>
            </w:r>
            <w:r w:rsidRPr="008D7225">
              <w:rPr>
                <w:noProof/>
                <w:webHidden/>
              </w:rPr>
              <w:instrText xml:space="preserve"> PAGEREF _Toc238023469 \h </w:instrText>
            </w:r>
            <w:r w:rsidRPr="008D7225">
              <w:rPr>
                <w:noProof/>
                <w:webHidden/>
              </w:rPr>
            </w:r>
            <w:r w:rsidRPr="008D7225">
              <w:rPr>
                <w:noProof/>
                <w:webHidden/>
              </w:rPr>
              <w:fldChar w:fldCharType="separate"/>
            </w:r>
            <w:r w:rsidR="009141C8">
              <w:rPr>
                <w:noProof/>
                <w:webHidden/>
              </w:rPr>
              <w:t>9</w:t>
            </w:r>
            <w:r w:rsidRPr="008D7225">
              <w:rPr>
                <w:noProof/>
                <w:webHidden/>
              </w:rPr>
              <w:fldChar w:fldCharType="end"/>
            </w:r>
          </w:hyperlink>
        </w:p>
        <w:p w14:paraId="75B619AE" w14:textId="42330193" w:rsidR="00BD351E" w:rsidRPr="008D7225" w:rsidRDefault="00BD351E">
          <w:pPr>
            <w:pStyle w:val="TOC3"/>
            <w:tabs>
              <w:tab w:val="right" w:leader="dot" w:pos="9395"/>
            </w:tabs>
            <w:rPr>
              <w:noProof/>
              <w:sz w:val="22"/>
              <w:szCs w:val="22"/>
            </w:rPr>
          </w:pPr>
          <w:hyperlink w:anchor="_Toc238023470" w:history="1">
            <w:r w:rsidRPr="008D7225">
              <w:rPr>
                <w:rStyle w:val="Hyperlink"/>
                <w:rFonts w:eastAsia="Times New Roman"/>
                <w:noProof/>
              </w:rPr>
              <w:t>3. Bối cảnh Thủ đô Hà Nội</w:t>
            </w:r>
            <w:r w:rsidRPr="008D7225">
              <w:rPr>
                <w:noProof/>
                <w:webHidden/>
              </w:rPr>
              <w:tab/>
            </w:r>
            <w:r w:rsidRPr="008D7225">
              <w:rPr>
                <w:noProof/>
                <w:webHidden/>
              </w:rPr>
              <w:fldChar w:fldCharType="begin"/>
            </w:r>
            <w:r w:rsidRPr="008D7225">
              <w:rPr>
                <w:noProof/>
                <w:webHidden/>
              </w:rPr>
              <w:instrText xml:space="preserve"> PAGEREF _Toc238023470 \h </w:instrText>
            </w:r>
            <w:r w:rsidRPr="008D7225">
              <w:rPr>
                <w:noProof/>
                <w:webHidden/>
              </w:rPr>
            </w:r>
            <w:r w:rsidRPr="008D7225">
              <w:rPr>
                <w:noProof/>
                <w:webHidden/>
              </w:rPr>
              <w:fldChar w:fldCharType="separate"/>
            </w:r>
            <w:r w:rsidR="009141C8">
              <w:rPr>
                <w:noProof/>
                <w:webHidden/>
              </w:rPr>
              <w:t>10</w:t>
            </w:r>
            <w:r w:rsidRPr="008D7225">
              <w:rPr>
                <w:noProof/>
                <w:webHidden/>
              </w:rPr>
              <w:fldChar w:fldCharType="end"/>
            </w:r>
          </w:hyperlink>
        </w:p>
        <w:p w14:paraId="66040D83" w14:textId="774A3D34" w:rsidR="00BD351E" w:rsidRPr="008D7225" w:rsidRDefault="00BD351E">
          <w:pPr>
            <w:pStyle w:val="TOC2"/>
            <w:tabs>
              <w:tab w:val="right" w:leader="dot" w:pos="9395"/>
            </w:tabs>
            <w:rPr>
              <w:noProof/>
              <w:sz w:val="22"/>
              <w:szCs w:val="22"/>
            </w:rPr>
          </w:pPr>
          <w:hyperlink w:anchor="_Toc238023471" w:history="1">
            <w:r w:rsidRPr="008D7225">
              <w:rPr>
                <w:rStyle w:val="Hyperlink"/>
                <w:rFonts w:eastAsia="Times New Roman"/>
                <w:noProof/>
              </w:rPr>
              <w:t>II. CĂN CỨ CHÍNH TRỊ, PHÁP LÝ XÂY DỰNG ĐỀ ÁN</w:t>
            </w:r>
            <w:r w:rsidRPr="008D7225">
              <w:rPr>
                <w:noProof/>
                <w:webHidden/>
              </w:rPr>
              <w:tab/>
            </w:r>
            <w:r w:rsidRPr="008D7225">
              <w:rPr>
                <w:noProof/>
                <w:webHidden/>
              </w:rPr>
              <w:fldChar w:fldCharType="begin"/>
            </w:r>
            <w:r w:rsidRPr="008D7225">
              <w:rPr>
                <w:noProof/>
                <w:webHidden/>
              </w:rPr>
              <w:instrText xml:space="preserve"> PAGEREF _Toc238023471 \h </w:instrText>
            </w:r>
            <w:r w:rsidRPr="008D7225">
              <w:rPr>
                <w:noProof/>
                <w:webHidden/>
              </w:rPr>
            </w:r>
            <w:r w:rsidRPr="008D7225">
              <w:rPr>
                <w:noProof/>
                <w:webHidden/>
              </w:rPr>
              <w:fldChar w:fldCharType="separate"/>
            </w:r>
            <w:r w:rsidR="009141C8">
              <w:rPr>
                <w:noProof/>
                <w:webHidden/>
              </w:rPr>
              <w:t>10</w:t>
            </w:r>
            <w:r w:rsidRPr="008D7225">
              <w:rPr>
                <w:noProof/>
                <w:webHidden/>
              </w:rPr>
              <w:fldChar w:fldCharType="end"/>
            </w:r>
          </w:hyperlink>
        </w:p>
        <w:p w14:paraId="44874A9C" w14:textId="110E90C6" w:rsidR="00BD351E" w:rsidRPr="008D7225" w:rsidRDefault="00BD351E">
          <w:pPr>
            <w:pStyle w:val="TOC3"/>
            <w:tabs>
              <w:tab w:val="right" w:leader="dot" w:pos="9395"/>
            </w:tabs>
            <w:rPr>
              <w:noProof/>
              <w:sz w:val="22"/>
              <w:szCs w:val="22"/>
            </w:rPr>
          </w:pPr>
          <w:hyperlink w:anchor="_Toc238023472" w:history="1">
            <w:r w:rsidRPr="008D7225">
              <w:rPr>
                <w:rStyle w:val="Hyperlink"/>
                <w:rFonts w:eastAsia="Times New Roman"/>
                <w:noProof/>
              </w:rPr>
              <w:t>1. Căn cứ chính trị</w:t>
            </w:r>
            <w:r w:rsidRPr="008D7225">
              <w:rPr>
                <w:noProof/>
                <w:webHidden/>
              </w:rPr>
              <w:tab/>
            </w:r>
            <w:r w:rsidRPr="008D7225">
              <w:rPr>
                <w:noProof/>
                <w:webHidden/>
              </w:rPr>
              <w:fldChar w:fldCharType="begin"/>
            </w:r>
            <w:r w:rsidRPr="008D7225">
              <w:rPr>
                <w:noProof/>
                <w:webHidden/>
              </w:rPr>
              <w:instrText xml:space="preserve"> PAGEREF _Toc238023472 \h </w:instrText>
            </w:r>
            <w:r w:rsidRPr="008D7225">
              <w:rPr>
                <w:noProof/>
                <w:webHidden/>
              </w:rPr>
            </w:r>
            <w:r w:rsidRPr="008D7225">
              <w:rPr>
                <w:noProof/>
                <w:webHidden/>
              </w:rPr>
              <w:fldChar w:fldCharType="separate"/>
            </w:r>
            <w:r w:rsidR="009141C8">
              <w:rPr>
                <w:noProof/>
                <w:webHidden/>
              </w:rPr>
              <w:t>11</w:t>
            </w:r>
            <w:r w:rsidRPr="008D7225">
              <w:rPr>
                <w:noProof/>
                <w:webHidden/>
              </w:rPr>
              <w:fldChar w:fldCharType="end"/>
            </w:r>
          </w:hyperlink>
        </w:p>
        <w:p w14:paraId="15460B5B" w14:textId="0EADDACF" w:rsidR="00BD351E" w:rsidRPr="008D7225" w:rsidRDefault="00BD351E">
          <w:pPr>
            <w:pStyle w:val="TOC3"/>
            <w:tabs>
              <w:tab w:val="right" w:leader="dot" w:pos="9395"/>
            </w:tabs>
            <w:rPr>
              <w:noProof/>
              <w:sz w:val="22"/>
              <w:szCs w:val="22"/>
            </w:rPr>
          </w:pPr>
          <w:hyperlink w:anchor="_Toc238023473" w:history="1">
            <w:r w:rsidRPr="008D7225">
              <w:rPr>
                <w:rStyle w:val="Hyperlink"/>
                <w:rFonts w:eastAsia="Times New Roman"/>
                <w:noProof/>
              </w:rPr>
              <w:t>2. Căn cứ pháp lý</w:t>
            </w:r>
            <w:r w:rsidRPr="008D7225">
              <w:rPr>
                <w:noProof/>
                <w:webHidden/>
              </w:rPr>
              <w:tab/>
            </w:r>
            <w:r w:rsidRPr="008D7225">
              <w:rPr>
                <w:noProof/>
                <w:webHidden/>
              </w:rPr>
              <w:fldChar w:fldCharType="begin"/>
            </w:r>
            <w:r w:rsidRPr="008D7225">
              <w:rPr>
                <w:noProof/>
                <w:webHidden/>
              </w:rPr>
              <w:instrText xml:space="preserve"> PAGEREF _Toc238023473 \h </w:instrText>
            </w:r>
            <w:r w:rsidRPr="008D7225">
              <w:rPr>
                <w:noProof/>
                <w:webHidden/>
              </w:rPr>
            </w:r>
            <w:r w:rsidRPr="008D7225">
              <w:rPr>
                <w:noProof/>
                <w:webHidden/>
              </w:rPr>
              <w:fldChar w:fldCharType="separate"/>
            </w:r>
            <w:r w:rsidR="009141C8">
              <w:rPr>
                <w:noProof/>
                <w:webHidden/>
              </w:rPr>
              <w:t>11</w:t>
            </w:r>
            <w:r w:rsidRPr="008D7225">
              <w:rPr>
                <w:noProof/>
                <w:webHidden/>
              </w:rPr>
              <w:fldChar w:fldCharType="end"/>
            </w:r>
          </w:hyperlink>
        </w:p>
        <w:p w14:paraId="3B2E5CE1" w14:textId="65EB3062" w:rsidR="00BD351E" w:rsidRPr="008D7225" w:rsidRDefault="00BD351E">
          <w:pPr>
            <w:pStyle w:val="TOC3"/>
            <w:tabs>
              <w:tab w:val="right" w:leader="dot" w:pos="9395"/>
            </w:tabs>
            <w:rPr>
              <w:noProof/>
              <w:sz w:val="22"/>
              <w:szCs w:val="22"/>
            </w:rPr>
          </w:pPr>
          <w:hyperlink w:anchor="_Toc238023474" w:history="1">
            <w:r w:rsidRPr="008D7225">
              <w:rPr>
                <w:rStyle w:val="Hyperlink"/>
                <w:noProof/>
              </w:rPr>
              <w:t>3. Căn cứ thực tiễn</w:t>
            </w:r>
            <w:r w:rsidRPr="008D7225">
              <w:rPr>
                <w:noProof/>
                <w:webHidden/>
              </w:rPr>
              <w:tab/>
            </w:r>
            <w:r w:rsidRPr="008D7225">
              <w:rPr>
                <w:noProof/>
                <w:webHidden/>
              </w:rPr>
              <w:fldChar w:fldCharType="begin"/>
            </w:r>
            <w:r w:rsidRPr="008D7225">
              <w:rPr>
                <w:noProof/>
                <w:webHidden/>
              </w:rPr>
              <w:instrText xml:space="preserve"> PAGEREF _Toc238023474 \h </w:instrText>
            </w:r>
            <w:r w:rsidRPr="008D7225">
              <w:rPr>
                <w:noProof/>
                <w:webHidden/>
              </w:rPr>
            </w:r>
            <w:r w:rsidRPr="008D7225">
              <w:rPr>
                <w:noProof/>
                <w:webHidden/>
              </w:rPr>
              <w:fldChar w:fldCharType="separate"/>
            </w:r>
            <w:r w:rsidR="009141C8">
              <w:rPr>
                <w:noProof/>
                <w:webHidden/>
              </w:rPr>
              <w:t>13</w:t>
            </w:r>
            <w:r w:rsidRPr="008D7225">
              <w:rPr>
                <w:noProof/>
                <w:webHidden/>
              </w:rPr>
              <w:fldChar w:fldCharType="end"/>
            </w:r>
          </w:hyperlink>
        </w:p>
        <w:p w14:paraId="7CADEDC4" w14:textId="2B0A39EC" w:rsidR="00BD351E" w:rsidRPr="008D7225" w:rsidRDefault="00BD351E">
          <w:pPr>
            <w:pStyle w:val="TOC1"/>
            <w:tabs>
              <w:tab w:val="right" w:leader="dot" w:pos="9395"/>
            </w:tabs>
            <w:rPr>
              <w:noProof/>
              <w:sz w:val="22"/>
              <w:szCs w:val="22"/>
            </w:rPr>
          </w:pPr>
          <w:hyperlink w:anchor="_Toc238023475" w:history="1">
            <w:r w:rsidRPr="008D7225">
              <w:rPr>
                <w:rStyle w:val="Hyperlink"/>
                <w:noProof/>
              </w:rPr>
              <w:t>III. CƠ SỞ THỰC TIỄN VÀ HIỆN TRẠNG HOẠT ĐỘNG QUẢNG CÁO TRÊN ĐỊA BÀN THÀNH PHỐ</w:t>
            </w:r>
            <w:r w:rsidRPr="008D7225">
              <w:rPr>
                <w:noProof/>
                <w:webHidden/>
              </w:rPr>
              <w:tab/>
            </w:r>
            <w:r w:rsidRPr="008D7225">
              <w:rPr>
                <w:noProof/>
                <w:webHidden/>
              </w:rPr>
              <w:fldChar w:fldCharType="begin"/>
            </w:r>
            <w:r w:rsidRPr="008D7225">
              <w:rPr>
                <w:noProof/>
                <w:webHidden/>
              </w:rPr>
              <w:instrText xml:space="preserve"> PAGEREF _Toc238023475 \h </w:instrText>
            </w:r>
            <w:r w:rsidRPr="008D7225">
              <w:rPr>
                <w:noProof/>
                <w:webHidden/>
              </w:rPr>
            </w:r>
            <w:r w:rsidRPr="008D7225">
              <w:rPr>
                <w:noProof/>
                <w:webHidden/>
              </w:rPr>
              <w:fldChar w:fldCharType="separate"/>
            </w:r>
            <w:r w:rsidR="009141C8">
              <w:rPr>
                <w:noProof/>
                <w:webHidden/>
              </w:rPr>
              <w:t>16</w:t>
            </w:r>
            <w:r w:rsidRPr="008D7225">
              <w:rPr>
                <w:noProof/>
                <w:webHidden/>
              </w:rPr>
              <w:fldChar w:fldCharType="end"/>
            </w:r>
          </w:hyperlink>
        </w:p>
        <w:p w14:paraId="378763BA" w14:textId="60975DCD" w:rsidR="00BD351E" w:rsidRPr="008D7225" w:rsidRDefault="00BD351E">
          <w:pPr>
            <w:pStyle w:val="TOC2"/>
            <w:tabs>
              <w:tab w:val="right" w:leader="dot" w:pos="9395"/>
            </w:tabs>
            <w:rPr>
              <w:noProof/>
              <w:sz w:val="22"/>
              <w:szCs w:val="22"/>
            </w:rPr>
          </w:pPr>
          <w:hyperlink w:anchor="_Toc238023476" w:history="1">
            <w:r w:rsidRPr="008D7225">
              <w:rPr>
                <w:rStyle w:val="Hyperlink"/>
                <w:noProof/>
              </w:rPr>
              <w:t>3.1. Các yếu tố tác động và cơ sở thực tiễn hoạt động quảng cáo</w:t>
            </w:r>
            <w:r w:rsidRPr="008D7225">
              <w:rPr>
                <w:noProof/>
                <w:webHidden/>
              </w:rPr>
              <w:tab/>
            </w:r>
            <w:r w:rsidRPr="008D7225">
              <w:rPr>
                <w:noProof/>
                <w:webHidden/>
              </w:rPr>
              <w:fldChar w:fldCharType="begin"/>
            </w:r>
            <w:r w:rsidRPr="008D7225">
              <w:rPr>
                <w:noProof/>
                <w:webHidden/>
              </w:rPr>
              <w:instrText xml:space="preserve"> PAGEREF _Toc238023476 \h </w:instrText>
            </w:r>
            <w:r w:rsidRPr="008D7225">
              <w:rPr>
                <w:noProof/>
                <w:webHidden/>
              </w:rPr>
            </w:r>
            <w:r w:rsidRPr="008D7225">
              <w:rPr>
                <w:noProof/>
                <w:webHidden/>
              </w:rPr>
              <w:fldChar w:fldCharType="separate"/>
            </w:r>
            <w:r w:rsidR="009141C8">
              <w:rPr>
                <w:noProof/>
                <w:webHidden/>
              </w:rPr>
              <w:t>16</w:t>
            </w:r>
            <w:r w:rsidRPr="008D7225">
              <w:rPr>
                <w:noProof/>
                <w:webHidden/>
              </w:rPr>
              <w:fldChar w:fldCharType="end"/>
            </w:r>
          </w:hyperlink>
        </w:p>
        <w:p w14:paraId="6009A338" w14:textId="77DF5D63" w:rsidR="00BD351E" w:rsidRPr="008D7225" w:rsidRDefault="00BD351E">
          <w:pPr>
            <w:pStyle w:val="TOC3"/>
            <w:tabs>
              <w:tab w:val="right" w:leader="dot" w:pos="9395"/>
            </w:tabs>
            <w:rPr>
              <w:noProof/>
              <w:sz w:val="22"/>
              <w:szCs w:val="22"/>
            </w:rPr>
          </w:pPr>
          <w:hyperlink w:anchor="_Toc238023477" w:history="1">
            <w:r w:rsidRPr="008D7225">
              <w:rPr>
                <w:rStyle w:val="Hyperlink"/>
                <w:noProof/>
              </w:rPr>
              <w:t>3.1.1. Bối cảnh phát triển kinh tế - xã hội và hạ tầng đô thị</w:t>
            </w:r>
            <w:r w:rsidRPr="008D7225">
              <w:rPr>
                <w:noProof/>
                <w:webHidden/>
              </w:rPr>
              <w:tab/>
            </w:r>
            <w:r w:rsidRPr="008D7225">
              <w:rPr>
                <w:noProof/>
                <w:webHidden/>
              </w:rPr>
              <w:fldChar w:fldCharType="begin"/>
            </w:r>
            <w:r w:rsidRPr="008D7225">
              <w:rPr>
                <w:noProof/>
                <w:webHidden/>
              </w:rPr>
              <w:instrText xml:space="preserve"> PAGEREF _Toc238023477 \h </w:instrText>
            </w:r>
            <w:r w:rsidRPr="008D7225">
              <w:rPr>
                <w:noProof/>
                <w:webHidden/>
              </w:rPr>
            </w:r>
            <w:r w:rsidRPr="008D7225">
              <w:rPr>
                <w:noProof/>
                <w:webHidden/>
              </w:rPr>
              <w:fldChar w:fldCharType="separate"/>
            </w:r>
            <w:r w:rsidR="009141C8">
              <w:rPr>
                <w:noProof/>
                <w:webHidden/>
              </w:rPr>
              <w:t>16</w:t>
            </w:r>
            <w:r w:rsidRPr="008D7225">
              <w:rPr>
                <w:noProof/>
                <w:webHidden/>
              </w:rPr>
              <w:fldChar w:fldCharType="end"/>
            </w:r>
          </w:hyperlink>
        </w:p>
        <w:p w14:paraId="6CC79493" w14:textId="2651DA03" w:rsidR="00BD351E" w:rsidRPr="008D7225" w:rsidRDefault="00BD351E">
          <w:pPr>
            <w:pStyle w:val="TOC3"/>
            <w:tabs>
              <w:tab w:val="right" w:leader="dot" w:pos="9395"/>
            </w:tabs>
            <w:rPr>
              <w:noProof/>
              <w:sz w:val="22"/>
              <w:szCs w:val="22"/>
            </w:rPr>
          </w:pPr>
          <w:hyperlink w:anchor="_Toc238023478" w:history="1">
            <w:r w:rsidRPr="008D7225">
              <w:rPr>
                <w:rStyle w:val="Hyperlink"/>
                <w:noProof/>
              </w:rPr>
              <w:t>3.1.2. Sự chuyển dịch xu hướng công nghệ và phương thức quảng cáo</w:t>
            </w:r>
            <w:r w:rsidRPr="008D7225">
              <w:rPr>
                <w:noProof/>
                <w:webHidden/>
              </w:rPr>
              <w:tab/>
            </w:r>
            <w:r w:rsidRPr="008D7225">
              <w:rPr>
                <w:noProof/>
                <w:webHidden/>
              </w:rPr>
              <w:fldChar w:fldCharType="begin"/>
            </w:r>
            <w:r w:rsidRPr="008D7225">
              <w:rPr>
                <w:noProof/>
                <w:webHidden/>
              </w:rPr>
              <w:instrText xml:space="preserve"> PAGEREF _Toc238023478 \h </w:instrText>
            </w:r>
            <w:r w:rsidRPr="008D7225">
              <w:rPr>
                <w:noProof/>
                <w:webHidden/>
              </w:rPr>
            </w:r>
            <w:r w:rsidRPr="008D7225">
              <w:rPr>
                <w:noProof/>
                <w:webHidden/>
              </w:rPr>
              <w:fldChar w:fldCharType="separate"/>
            </w:r>
            <w:r w:rsidR="009141C8">
              <w:rPr>
                <w:noProof/>
                <w:webHidden/>
              </w:rPr>
              <w:t>16</w:t>
            </w:r>
            <w:r w:rsidRPr="008D7225">
              <w:rPr>
                <w:noProof/>
                <w:webHidden/>
              </w:rPr>
              <w:fldChar w:fldCharType="end"/>
            </w:r>
          </w:hyperlink>
        </w:p>
        <w:p w14:paraId="3F9BC78F" w14:textId="1407FAAB" w:rsidR="00BD351E" w:rsidRPr="008D7225" w:rsidRDefault="00BD351E">
          <w:pPr>
            <w:pStyle w:val="TOC2"/>
            <w:tabs>
              <w:tab w:val="right" w:leader="dot" w:pos="9395"/>
            </w:tabs>
            <w:rPr>
              <w:noProof/>
              <w:sz w:val="22"/>
              <w:szCs w:val="22"/>
            </w:rPr>
          </w:pPr>
          <w:hyperlink w:anchor="_Toc238023479" w:history="1">
            <w:r w:rsidRPr="008D7225">
              <w:rPr>
                <w:rStyle w:val="Hyperlink"/>
                <w:noProof/>
              </w:rPr>
              <w:t>3.2. Hiện trạng hoạt động và công tác quản lý quảng cáo trên địa bàn</w:t>
            </w:r>
            <w:r w:rsidRPr="008D7225">
              <w:rPr>
                <w:noProof/>
                <w:webHidden/>
              </w:rPr>
              <w:tab/>
            </w:r>
            <w:r w:rsidRPr="008D7225">
              <w:rPr>
                <w:noProof/>
                <w:webHidden/>
              </w:rPr>
              <w:fldChar w:fldCharType="begin"/>
            </w:r>
            <w:r w:rsidRPr="008D7225">
              <w:rPr>
                <w:noProof/>
                <w:webHidden/>
              </w:rPr>
              <w:instrText xml:space="preserve"> PAGEREF _Toc238023479 \h </w:instrText>
            </w:r>
            <w:r w:rsidRPr="008D7225">
              <w:rPr>
                <w:noProof/>
                <w:webHidden/>
              </w:rPr>
            </w:r>
            <w:r w:rsidRPr="008D7225">
              <w:rPr>
                <w:noProof/>
                <w:webHidden/>
              </w:rPr>
              <w:fldChar w:fldCharType="separate"/>
            </w:r>
            <w:r w:rsidR="009141C8">
              <w:rPr>
                <w:noProof/>
                <w:webHidden/>
              </w:rPr>
              <w:t>17</w:t>
            </w:r>
            <w:r w:rsidRPr="008D7225">
              <w:rPr>
                <w:noProof/>
                <w:webHidden/>
              </w:rPr>
              <w:fldChar w:fldCharType="end"/>
            </w:r>
          </w:hyperlink>
        </w:p>
        <w:p w14:paraId="5643920A" w14:textId="2BBB1D24" w:rsidR="00BD351E" w:rsidRPr="008D7225" w:rsidRDefault="00BD351E">
          <w:pPr>
            <w:pStyle w:val="TOC3"/>
            <w:tabs>
              <w:tab w:val="right" w:leader="dot" w:pos="9395"/>
            </w:tabs>
            <w:rPr>
              <w:noProof/>
              <w:sz w:val="22"/>
              <w:szCs w:val="22"/>
            </w:rPr>
          </w:pPr>
          <w:hyperlink w:anchor="_Toc238023480" w:history="1">
            <w:r w:rsidRPr="008D7225">
              <w:rPr>
                <w:rStyle w:val="Hyperlink"/>
                <w:noProof/>
              </w:rPr>
              <w:t>3.2.1. Hiện trạng quy mô và các hình thức quảng cáo trên địa bàn</w:t>
            </w:r>
            <w:r w:rsidRPr="008D7225">
              <w:rPr>
                <w:noProof/>
                <w:webHidden/>
              </w:rPr>
              <w:tab/>
            </w:r>
            <w:r w:rsidRPr="008D7225">
              <w:rPr>
                <w:noProof/>
                <w:webHidden/>
              </w:rPr>
              <w:fldChar w:fldCharType="begin"/>
            </w:r>
            <w:r w:rsidRPr="008D7225">
              <w:rPr>
                <w:noProof/>
                <w:webHidden/>
              </w:rPr>
              <w:instrText xml:space="preserve"> PAGEREF _Toc238023480 \h </w:instrText>
            </w:r>
            <w:r w:rsidRPr="008D7225">
              <w:rPr>
                <w:noProof/>
                <w:webHidden/>
              </w:rPr>
            </w:r>
            <w:r w:rsidRPr="008D7225">
              <w:rPr>
                <w:noProof/>
                <w:webHidden/>
              </w:rPr>
              <w:fldChar w:fldCharType="separate"/>
            </w:r>
            <w:r w:rsidR="009141C8">
              <w:rPr>
                <w:noProof/>
                <w:webHidden/>
              </w:rPr>
              <w:t>17</w:t>
            </w:r>
            <w:r w:rsidRPr="008D7225">
              <w:rPr>
                <w:noProof/>
                <w:webHidden/>
              </w:rPr>
              <w:fldChar w:fldCharType="end"/>
            </w:r>
          </w:hyperlink>
        </w:p>
        <w:p w14:paraId="79466258" w14:textId="3DCA1D09" w:rsidR="00BD351E" w:rsidRPr="008D7225" w:rsidRDefault="00BD351E">
          <w:pPr>
            <w:pStyle w:val="TOC3"/>
            <w:tabs>
              <w:tab w:val="right" w:leader="dot" w:pos="9395"/>
            </w:tabs>
            <w:rPr>
              <w:noProof/>
              <w:sz w:val="22"/>
              <w:szCs w:val="22"/>
            </w:rPr>
          </w:pPr>
          <w:hyperlink w:anchor="_Toc238023481" w:history="1">
            <w:r w:rsidRPr="008D7225">
              <w:rPr>
                <w:rStyle w:val="Hyperlink"/>
                <w:noProof/>
              </w:rPr>
              <w:t>3.2.2. Hiện trạng công tác quản lý nhà nước về quảng cáo</w:t>
            </w:r>
            <w:r w:rsidRPr="008D7225">
              <w:rPr>
                <w:noProof/>
                <w:webHidden/>
              </w:rPr>
              <w:tab/>
            </w:r>
            <w:r w:rsidRPr="008D7225">
              <w:rPr>
                <w:noProof/>
                <w:webHidden/>
              </w:rPr>
              <w:fldChar w:fldCharType="begin"/>
            </w:r>
            <w:r w:rsidRPr="008D7225">
              <w:rPr>
                <w:noProof/>
                <w:webHidden/>
              </w:rPr>
              <w:instrText xml:space="preserve"> PAGEREF _Toc238023481 \h </w:instrText>
            </w:r>
            <w:r w:rsidRPr="008D7225">
              <w:rPr>
                <w:noProof/>
                <w:webHidden/>
              </w:rPr>
            </w:r>
            <w:r w:rsidRPr="008D7225">
              <w:rPr>
                <w:noProof/>
                <w:webHidden/>
              </w:rPr>
              <w:fldChar w:fldCharType="separate"/>
            </w:r>
            <w:r w:rsidR="009141C8">
              <w:rPr>
                <w:noProof/>
                <w:webHidden/>
              </w:rPr>
              <w:t>17</w:t>
            </w:r>
            <w:r w:rsidRPr="008D7225">
              <w:rPr>
                <w:noProof/>
                <w:webHidden/>
              </w:rPr>
              <w:fldChar w:fldCharType="end"/>
            </w:r>
          </w:hyperlink>
        </w:p>
        <w:p w14:paraId="1C37CC92" w14:textId="20ECDE17" w:rsidR="00BD351E" w:rsidRPr="008D7225" w:rsidRDefault="00BD351E">
          <w:pPr>
            <w:pStyle w:val="TOC2"/>
            <w:tabs>
              <w:tab w:val="right" w:leader="dot" w:pos="9395"/>
            </w:tabs>
            <w:rPr>
              <w:noProof/>
              <w:sz w:val="22"/>
              <w:szCs w:val="22"/>
            </w:rPr>
          </w:pPr>
          <w:hyperlink w:anchor="_Toc238023482" w:history="1">
            <w:r w:rsidRPr="008D7225">
              <w:rPr>
                <w:rStyle w:val="Hyperlink"/>
                <w:noProof/>
              </w:rPr>
              <w:t>3.3. Đánh giá chung: Kết quả đạt được, hạn chế và nguyên nhân</w:t>
            </w:r>
            <w:r w:rsidRPr="008D7225">
              <w:rPr>
                <w:noProof/>
                <w:webHidden/>
              </w:rPr>
              <w:tab/>
            </w:r>
            <w:r w:rsidRPr="008D7225">
              <w:rPr>
                <w:noProof/>
                <w:webHidden/>
              </w:rPr>
              <w:fldChar w:fldCharType="begin"/>
            </w:r>
            <w:r w:rsidRPr="008D7225">
              <w:rPr>
                <w:noProof/>
                <w:webHidden/>
              </w:rPr>
              <w:instrText xml:space="preserve"> PAGEREF _Toc238023482 \h </w:instrText>
            </w:r>
            <w:r w:rsidRPr="008D7225">
              <w:rPr>
                <w:noProof/>
                <w:webHidden/>
              </w:rPr>
            </w:r>
            <w:r w:rsidRPr="008D7225">
              <w:rPr>
                <w:noProof/>
                <w:webHidden/>
              </w:rPr>
              <w:fldChar w:fldCharType="separate"/>
            </w:r>
            <w:r w:rsidR="009141C8">
              <w:rPr>
                <w:noProof/>
                <w:webHidden/>
              </w:rPr>
              <w:t>17</w:t>
            </w:r>
            <w:r w:rsidRPr="008D7225">
              <w:rPr>
                <w:noProof/>
                <w:webHidden/>
              </w:rPr>
              <w:fldChar w:fldCharType="end"/>
            </w:r>
          </w:hyperlink>
        </w:p>
        <w:p w14:paraId="23AFC798" w14:textId="49090B3F" w:rsidR="00BD351E" w:rsidRPr="008D7225" w:rsidRDefault="00BD351E">
          <w:pPr>
            <w:pStyle w:val="TOC3"/>
            <w:tabs>
              <w:tab w:val="right" w:leader="dot" w:pos="9395"/>
            </w:tabs>
            <w:rPr>
              <w:noProof/>
              <w:sz w:val="22"/>
              <w:szCs w:val="22"/>
            </w:rPr>
          </w:pPr>
          <w:hyperlink w:anchor="_Toc238023483" w:history="1">
            <w:r w:rsidRPr="008D7225">
              <w:rPr>
                <w:rStyle w:val="Hyperlink"/>
                <w:noProof/>
              </w:rPr>
              <w:t>3.3.1. Kết quả đạt được</w:t>
            </w:r>
            <w:r w:rsidRPr="008D7225">
              <w:rPr>
                <w:noProof/>
                <w:webHidden/>
              </w:rPr>
              <w:tab/>
            </w:r>
            <w:r w:rsidRPr="008D7225">
              <w:rPr>
                <w:noProof/>
                <w:webHidden/>
              </w:rPr>
              <w:fldChar w:fldCharType="begin"/>
            </w:r>
            <w:r w:rsidRPr="008D7225">
              <w:rPr>
                <w:noProof/>
                <w:webHidden/>
              </w:rPr>
              <w:instrText xml:space="preserve"> PAGEREF _Toc238023483 \h </w:instrText>
            </w:r>
            <w:r w:rsidRPr="008D7225">
              <w:rPr>
                <w:noProof/>
                <w:webHidden/>
              </w:rPr>
            </w:r>
            <w:r w:rsidRPr="008D7225">
              <w:rPr>
                <w:noProof/>
                <w:webHidden/>
              </w:rPr>
              <w:fldChar w:fldCharType="separate"/>
            </w:r>
            <w:r w:rsidR="009141C8">
              <w:rPr>
                <w:noProof/>
                <w:webHidden/>
              </w:rPr>
              <w:t>18</w:t>
            </w:r>
            <w:r w:rsidRPr="008D7225">
              <w:rPr>
                <w:noProof/>
                <w:webHidden/>
              </w:rPr>
              <w:fldChar w:fldCharType="end"/>
            </w:r>
          </w:hyperlink>
        </w:p>
        <w:p w14:paraId="2988E1CB" w14:textId="3DD41492" w:rsidR="00BD351E" w:rsidRPr="008D7225" w:rsidRDefault="00BD351E">
          <w:pPr>
            <w:pStyle w:val="TOC3"/>
            <w:tabs>
              <w:tab w:val="right" w:leader="dot" w:pos="9395"/>
            </w:tabs>
            <w:rPr>
              <w:noProof/>
              <w:sz w:val="22"/>
              <w:szCs w:val="22"/>
            </w:rPr>
          </w:pPr>
          <w:hyperlink w:anchor="_Toc238023484" w:history="1">
            <w:r w:rsidRPr="008D7225">
              <w:rPr>
                <w:rStyle w:val="Hyperlink"/>
                <w:noProof/>
              </w:rPr>
              <w:t>3.3.2. Tồn tại, hạn chế</w:t>
            </w:r>
            <w:r w:rsidRPr="008D7225">
              <w:rPr>
                <w:noProof/>
                <w:webHidden/>
              </w:rPr>
              <w:tab/>
            </w:r>
            <w:r w:rsidRPr="008D7225">
              <w:rPr>
                <w:noProof/>
                <w:webHidden/>
              </w:rPr>
              <w:fldChar w:fldCharType="begin"/>
            </w:r>
            <w:r w:rsidRPr="008D7225">
              <w:rPr>
                <w:noProof/>
                <w:webHidden/>
              </w:rPr>
              <w:instrText xml:space="preserve"> PAGEREF _Toc238023484 \h </w:instrText>
            </w:r>
            <w:r w:rsidRPr="008D7225">
              <w:rPr>
                <w:noProof/>
                <w:webHidden/>
              </w:rPr>
            </w:r>
            <w:r w:rsidRPr="008D7225">
              <w:rPr>
                <w:noProof/>
                <w:webHidden/>
              </w:rPr>
              <w:fldChar w:fldCharType="separate"/>
            </w:r>
            <w:r w:rsidR="009141C8">
              <w:rPr>
                <w:noProof/>
                <w:webHidden/>
              </w:rPr>
              <w:t>18</w:t>
            </w:r>
            <w:r w:rsidRPr="008D7225">
              <w:rPr>
                <w:noProof/>
                <w:webHidden/>
              </w:rPr>
              <w:fldChar w:fldCharType="end"/>
            </w:r>
          </w:hyperlink>
        </w:p>
        <w:p w14:paraId="034AFED8" w14:textId="5803621A" w:rsidR="00BD351E" w:rsidRPr="008D7225" w:rsidRDefault="00BD351E">
          <w:pPr>
            <w:pStyle w:val="TOC3"/>
            <w:tabs>
              <w:tab w:val="right" w:leader="dot" w:pos="9395"/>
            </w:tabs>
            <w:rPr>
              <w:noProof/>
              <w:sz w:val="22"/>
              <w:szCs w:val="22"/>
            </w:rPr>
          </w:pPr>
          <w:hyperlink w:anchor="_Toc238023485" w:history="1">
            <w:r w:rsidRPr="008D7225">
              <w:rPr>
                <w:rStyle w:val="Hyperlink"/>
                <w:noProof/>
              </w:rPr>
              <w:t>3.3.3. Nguyên nhân của hạn chế</w:t>
            </w:r>
            <w:r w:rsidRPr="008D7225">
              <w:rPr>
                <w:noProof/>
                <w:webHidden/>
              </w:rPr>
              <w:tab/>
            </w:r>
            <w:r w:rsidRPr="008D7225">
              <w:rPr>
                <w:noProof/>
                <w:webHidden/>
              </w:rPr>
              <w:fldChar w:fldCharType="begin"/>
            </w:r>
            <w:r w:rsidRPr="008D7225">
              <w:rPr>
                <w:noProof/>
                <w:webHidden/>
              </w:rPr>
              <w:instrText xml:space="preserve"> PAGEREF _Toc238023485 \h </w:instrText>
            </w:r>
            <w:r w:rsidRPr="008D7225">
              <w:rPr>
                <w:noProof/>
                <w:webHidden/>
              </w:rPr>
            </w:r>
            <w:r w:rsidRPr="008D7225">
              <w:rPr>
                <w:noProof/>
                <w:webHidden/>
              </w:rPr>
              <w:fldChar w:fldCharType="separate"/>
            </w:r>
            <w:r w:rsidR="009141C8">
              <w:rPr>
                <w:noProof/>
                <w:webHidden/>
              </w:rPr>
              <w:t>18</w:t>
            </w:r>
            <w:r w:rsidRPr="008D7225">
              <w:rPr>
                <w:noProof/>
                <w:webHidden/>
              </w:rPr>
              <w:fldChar w:fldCharType="end"/>
            </w:r>
          </w:hyperlink>
        </w:p>
        <w:p w14:paraId="6F1F4CA1" w14:textId="365EA6F5" w:rsidR="00BD351E" w:rsidRPr="008D7225" w:rsidRDefault="00BD351E">
          <w:pPr>
            <w:pStyle w:val="TOC1"/>
            <w:tabs>
              <w:tab w:val="right" w:leader="dot" w:pos="9395"/>
            </w:tabs>
            <w:rPr>
              <w:noProof/>
              <w:sz w:val="22"/>
              <w:szCs w:val="22"/>
            </w:rPr>
          </w:pPr>
          <w:hyperlink w:anchor="_Toc238023486" w:history="1">
            <w:r w:rsidRPr="008D7225">
              <w:rPr>
                <w:rStyle w:val="Hyperlink"/>
                <w:noProof/>
              </w:rPr>
              <w:t>PHẦN II: NỘI DUNG ĐỀ ÁN</w:t>
            </w:r>
            <w:r w:rsidRPr="008D7225">
              <w:rPr>
                <w:noProof/>
                <w:webHidden/>
              </w:rPr>
              <w:tab/>
            </w:r>
            <w:r w:rsidRPr="008D7225">
              <w:rPr>
                <w:noProof/>
                <w:webHidden/>
              </w:rPr>
              <w:fldChar w:fldCharType="begin"/>
            </w:r>
            <w:r w:rsidRPr="008D7225">
              <w:rPr>
                <w:noProof/>
                <w:webHidden/>
              </w:rPr>
              <w:instrText xml:space="preserve"> PAGEREF _Toc238023486 \h </w:instrText>
            </w:r>
            <w:r w:rsidRPr="008D7225">
              <w:rPr>
                <w:noProof/>
                <w:webHidden/>
              </w:rPr>
            </w:r>
            <w:r w:rsidRPr="008D7225">
              <w:rPr>
                <w:noProof/>
                <w:webHidden/>
              </w:rPr>
              <w:fldChar w:fldCharType="separate"/>
            </w:r>
            <w:r w:rsidR="009141C8">
              <w:rPr>
                <w:noProof/>
                <w:webHidden/>
              </w:rPr>
              <w:t>20</w:t>
            </w:r>
            <w:r w:rsidRPr="008D7225">
              <w:rPr>
                <w:noProof/>
                <w:webHidden/>
              </w:rPr>
              <w:fldChar w:fldCharType="end"/>
            </w:r>
          </w:hyperlink>
        </w:p>
        <w:p w14:paraId="1ECBA41E" w14:textId="0C1D653F" w:rsidR="00BD351E" w:rsidRPr="008D7225" w:rsidRDefault="00BD351E">
          <w:pPr>
            <w:pStyle w:val="TOC2"/>
            <w:tabs>
              <w:tab w:val="right" w:leader="dot" w:pos="9395"/>
            </w:tabs>
            <w:rPr>
              <w:noProof/>
              <w:sz w:val="22"/>
              <w:szCs w:val="22"/>
            </w:rPr>
          </w:pPr>
          <w:hyperlink w:anchor="_Toc238023487" w:history="1">
            <w:r w:rsidRPr="008D7225">
              <w:rPr>
                <w:rStyle w:val="Hyperlink"/>
                <w:noProof/>
              </w:rPr>
              <w:t>I. QUAN ĐIỂM PHÁT TRIỂN VÀ MỤC TIÊU ĐỀ ÁN</w:t>
            </w:r>
            <w:r w:rsidRPr="008D7225">
              <w:rPr>
                <w:noProof/>
                <w:webHidden/>
              </w:rPr>
              <w:tab/>
            </w:r>
            <w:r w:rsidRPr="008D7225">
              <w:rPr>
                <w:noProof/>
                <w:webHidden/>
              </w:rPr>
              <w:fldChar w:fldCharType="begin"/>
            </w:r>
            <w:r w:rsidRPr="008D7225">
              <w:rPr>
                <w:noProof/>
                <w:webHidden/>
              </w:rPr>
              <w:instrText xml:space="preserve"> PAGEREF _Toc238023487 \h </w:instrText>
            </w:r>
            <w:r w:rsidRPr="008D7225">
              <w:rPr>
                <w:noProof/>
                <w:webHidden/>
              </w:rPr>
            </w:r>
            <w:r w:rsidRPr="008D7225">
              <w:rPr>
                <w:noProof/>
                <w:webHidden/>
              </w:rPr>
              <w:fldChar w:fldCharType="separate"/>
            </w:r>
            <w:r w:rsidR="009141C8">
              <w:rPr>
                <w:noProof/>
                <w:webHidden/>
              </w:rPr>
              <w:t>20</w:t>
            </w:r>
            <w:r w:rsidRPr="008D7225">
              <w:rPr>
                <w:noProof/>
                <w:webHidden/>
              </w:rPr>
              <w:fldChar w:fldCharType="end"/>
            </w:r>
          </w:hyperlink>
        </w:p>
        <w:p w14:paraId="0563E566" w14:textId="73A63ABF" w:rsidR="00BD351E" w:rsidRPr="008D7225" w:rsidRDefault="00BD351E">
          <w:pPr>
            <w:pStyle w:val="TOC3"/>
            <w:tabs>
              <w:tab w:val="right" w:leader="dot" w:pos="9395"/>
            </w:tabs>
            <w:rPr>
              <w:noProof/>
              <w:sz w:val="22"/>
              <w:szCs w:val="22"/>
            </w:rPr>
          </w:pPr>
          <w:hyperlink w:anchor="_Toc238023488" w:history="1">
            <w:r w:rsidRPr="008D7225">
              <w:rPr>
                <w:rStyle w:val="Hyperlink"/>
                <w:rFonts w:eastAsia="Times New Roman"/>
                <w:noProof/>
              </w:rPr>
              <w:t>1. Phát triển hoạt động quảng cáo phải đặt trong tổng thể chiến lược phát triển Thủ đô.</w:t>
            </w:r>
            <w:r w:rsidRPr="008D7225">
              <w:rPr>
                <w:noProof/>
                <w:webHidden/>
              </w:rPr>
              <w:tab/>
            </w:r>
            <w:r w:rsidRPr="008D7225">
              <w:rPr>
                <w:noProof/>
                <w:webHidden/>
              </w:rPr>
              <w:fldChar w:fldCharType="begin"/>
            </w:r>
            <w:r w:rsidRPr="008D7225">
              <w:rPr>
                <w:noProof/>
                <w:webHidden/>
              </w:rPr>
              <w:instrText xml:space="preserve"> PAGEREF _Toc238023488 \h </w:instrText>
            </w:r>
            <w:r w:rsidRPr="008D7225">
              <w:rPr>
                <w:noProof/>
                <w:webHidden/>
              </w:rPr>
            </w:r>
            <w:r w:rsidRPr="008D7225">
              <w:rPr>
                <w:noProof/>
                <w:webHidden/>
              </w:rPr>
              <w:fldChar w:fldCharType="separate"/>
            </w:r>
            <w:r w:rsidR="009141C8">
              <w:rPr>
                <w:noProof/>
                <w:webHidden/>
              </w:rPr>
              <w:t>20</w:t>
            </w:r>
            <w:r w:rsidRPr="008D7225">
              <w:rPr>
                <w:noProof/>
                <w:webHidden/>
              </w:rPr>
              <w:fldChar w:fldCharType="end"/>
            </w:r>
          </w:hyperlink>
        </w:p>
        <w:p w14:paraId="64642D01" w14:textId="295C7C8E" w:rsidR="00BD351E" w:rsidRPr="008D7225" w:rsidRDefault="00BD351E">
          <w:pPr>
            <w:pStyle w:val="TOC3"/>
            <w:tabs>
              <w:tab w:val="right" w:leader="dot" w:pos="9395"/>
            </w:tabs>
            <w:rPr>
              <w:noProof/>
              <w:sz w:val="22"/>
              <w:szCs w:val="22"/>
            </w:rPr>
          </w:pPr>
          <w:hyperlink w:anchor="_Toc238023489" w:history="1">
            <w:r w:rsidRPr="008D7225">
              <w:rPr>
                <w:rStyle w:val="Hyperlink"/>
                <w:rFonts w:eastAsia="Times New Roman"/>
                <w:noProof/>
              </w:rPr>
              <w:t>2. Chuyển mạnh từ tư duy quản lý sang tư duy kiến tạo phát triển.</w:t>
            </w:r>
            <w:r w:rsidRPr="008D7225">
              <w:rPr>
                <w:noProof/>
                <w:webHidden/>
              </w:rPr>
              <w:tab/>
            </w:r>
            <w:r w:rsidRPr="008D7225">
              <w:rPr>
                <w:noProof/>
                <w:webHidden/>
              </w:rPr>
              <w:fldChar w:fldCharType="begin"/>
            </w:r>
            <w:r w:rsidRPr="008D7225">
              <w:rPr>
                <w:noProof/>
                <w:webHidden/>
              </w:rPr>
              <w:instrText xml:space="preserve"> PAGEREF _Toc238023489 \h </w:instrText>
            </w:r>
            <w:r w:rsidRPr="008D7225">
              <w:rPr>
                <w:noProof/>
                <w:webHidden/>
              </w:rPr>
            </w:r>
            <w:r w:rsidRPr="008D7225">
              <w:rPr>
                <w:noProof/>
                <w:webHidden/>
              </w:rPr>
              <w:fldChar w:fldCharType="separate"/>
            </w:r>
            <w:r w:rsidR="009141C8">
              <w:rPr>
                <w:noProof/>
                <w:webHidden/>
              </w:rPr>
              <w:t>20</w:t>
            </w:r>
            <w:r w:rsidRPr="008D7225">
              <w:rPr>
                <w:noProof/>
                <w:webHidden/>
              </w:rPr>
              <w:fldChar w:fldCharType="end"/>
            </w:r>
          </w:hyperlink>
        </w:p>
        <w:p w14:paraId="721F6CFB" w14:textId="30166171" w:rsidR="00BD351E" w:rsidRPr="008D7225" w:rsidRDefault="00BD351E">
          <w:pPr>
            <w:pStyle w:val="TOC3"/>
            <w:tabs>
              <w:tab w:val="right" w:leader="dot" w:pos="9395"/>
            </w:tabs>
            <w:rPr>
              <w:noProof/>
              <w:sz w:val="22"/>
              <w:szCs w:val="22"/>
            </w:rPr>
          </w:pPr>
          <w:hyperlink w:anchor="_Toc238023490" w:history="1">
            <w:r w:rsidRPr="008D7225">
              <w:rPr>
                <w:rStyle w:val="Hyperlink"/>
                <w:rFonts w:eastAsia="Times New Roman"/>
                <w:noProof/>
              </w:rPr>
              <w:t>3. Phát triển quảng cáo gắn với xây dựng không gian đô thị văn minh, hiện đại và giàu bản sắc.</w:t>
            </w:r>
            <w:r w:rsidRPr="008D7225">
              <w:rPr>
                <w:noProof/>
                <w:webHidden/>
              </w:rPr>
              <w:tab/>
            </w:r>
            <w:r w:rsidRPr="008D7225">
              <w:rPr>
                <w:noProof/>
                <w:webHidden/>
              </w:rPr>
              <w:fldChar w:fldCharType="begin"/>
            </w:r>
            <w:r w:rsidRPr="008D7225">
              <w:rPr>
                <w:noProof/>
                <w:webHidden/>
              </w:rPr>
              <w:instrText xml:space="preserve"> PAGEREF _Toc238023490 \h </w:instrText>
            </w:r>
            <w:r w:rsidRPr="008D7225">
              <w:rPr>
                <w:noProof/>
                <w:webHidden/>
              </w:rPr>
            </w:r>
            <w:r w:rsidRPr="008D7225">
              <w:rPr>
                <w:noProof/>
                <w:webHidden/>
              </w:rPr>
              <w:fldChar w:fldCharType="separate"/>
            </w:r>
            <w:r w:rsidR="009141C8">
              <w:rPr>
                <w:noProof/>
                <w:webHidden/>
              </w:rPr>
              <w:t>20</w:t>
            </w:r>
            <w:r w:rsidRPr="008D7225">
              <w:rPr>
                <w:noProof/>
                <w:webHidden/>
              </w:rPr>
              <w:fldChar w:fldCharType="end"/>
            </w:r>
          </w:hyperlink>
        </w:p>
        <w:p w14:paraId="3AA4CF6C" w14:textId="5969F8D4" w:rsidR="00BD351E" w:rsidRPr="008D7225" w:rsidRDefault="00BD351E">
          <w:pPr>
            <w:pStyle w:val="TOC3"/>
            <w:tabs>
              <w:tab w:val="right" w:leader="dot" w:pos="9395"/>
            </w:tabs>
            <w:rPr>
              <w:noProof/>
              <w:sz w:val="22"/>
              <w:szCs w:val="22"/>
            </w:rPr>
          </w:pPr>
          <w:hyperlink w:anchor="_Toc238023491" w:history="1">
            <w:r w:rsidRPr="008D7225">
              <w:rPr>
                <w:rStyle w:val="Hyperlink"/>
                <w:rFonts w:eastAsia="Times New Roman"/>
                <w:noProof/>
              </w:rPr>
              <w:t>4. Lấy doanh nghiệp và đổi mới sáng tạo làm động lực phát triển.</w:t>
            </w:r>
            <w:r w:rsidRPr="008D7225">
              <w:rPr>
                <w:noProof/>
                <w:webHidden/>
              </w:rPr>
              <w:tab/>
            </w:r>
            <w:r w:rsidRPr="008D7225">
              <w:rPr>
                <w:noProof/>
                <w:webHidden/>
              </w:rPr>
              <w:fldChar w:fldCharType="begin"/>
            </w:r>
            <w:r w:rsidRPr="008D7225">
              <w:rPr>
                <w:noProof/>
                <w:webHidden/>
              </w:rPr>
              <w:instrText xml:space="preserve"> PAGEREF _Toc238023491 \h </w:instrText>
            </w:r>
            <w:r w:rsidRPr="008D7225">
              <w:rPr>
                <w:noProof/>
                <w:webHidden/>
              </w:rPr>
            </w:r>
            <w:r w:rsidRPr="008D7225">
              <w:rPr>
                <w:noProof/>
                <w:webHidden/>
              </w:rPr>
              <w:fldChar w:fldCharType="separate"/>
            </w:r>
            <w:r w:rsidR="009141C8">
              <w:rPr>
                <w:noProof/>
                <w:webHidden/>
              </w:rPr>
              <w:t>20</w:t>
            </w:r>
            <w:r w:rsidRPr="008D7225">
              <w:rPr>
                <w:noProof/>
                <w:webHidden/>
              </w:rPr>
              <w:fldChar w:fldCharType="end"/>
            </w:r>
          </w:hyperlink>
        </w:p>
        <w:p w14:paraId="5FB62DFC" w14:textId="6D43A0D8" w:rsidR="00BD351E" w:rsidRPr="008D7225" w:rsidRDefault="00BD351E">
          <w:pPr>
            <w:pStyle w:val="TOC3"/>
            <w:tabs>
              <w:tab w:val="right" w:leader="dot" w:pos="9395"/>
            </w:tabs>
            <w:rPr>
              <w:noProof/>
              <w:sz w:val="22"/>
              <w:szCs w:val="22"/>
            </w:rPr>
          </w:pPr>
          <w:hyperlink w:anchor="_Toc238023492" w:history="1">
            <w:r w:rsidRPr="008D7225">
              <w:rPr>
                <w:rStyle w:val="Hyperlink"/>
                <w:rFonts w:eastAsia="Times New Roman"/>
                <w:noProof/>
              </w:rPr>
              <w:t>5. Phát triển nhanh đi đôi với phát triển bền vững và hội nhập quốc tế.</w:t>
            </w:r>
            <w:r w:rsidRPr="008D7225">
              <w:rPr>
                <w:noProof/>
                <w:webHidden/>
              </w:rPr>
              <w:tab/>
            </w:r>
            <w:r w:rsidRPr="008D7225">
              <w:rPr>
                <w:noProof/>
                <w:webHidden/>
              </w:rPr>
              <w:fldChar w:fldCharType="begin"/>
            </w:r>
            <w:r w:rsidRPr="008D7225">
              <w:rPr>
                <w:noProof/>
                <w:webHidden/>
              </w:rPr>
              <w:instrText xml:space="preserve"> PAGEREF _Toc238023492 \h </w:instrText>
            </w:r>
            <w:r w:rsidRPr="008D7225">
              <w:rPr>
                <w:noProof/>
                <w:webHidden/>
              </w:rPr>
            </w:r>
            <w:r w:rsidRPr="008D7225">
              <w:rPr>
                <w:noProof/>
                <w:webHidden/>
              </w:rPr>
              <w:fldChar w:fldCharType="separate"/>
            </w:r>
            <w:r w:rsidR="009141C8">
              <w:rPr>
                <w:noProof/>
                <w:webHidden/>
              </w:rPr>
              <w:t>20</w:t>
            </w:r>
            <w:r w:rsidRPr="008D7225">
              <w:rPr>
                <w:noProof/>
                <w:webHidden/>
              </w:rPr>
              <w:fldChar w:fldCharType="end"/>
            </w:r>
          </w:hyperlink>
        </w:p>
        <w:p w14:paraId="6B0F0EE3" w14:textId="2D09831F" w:rsidR="00BD351E" w:rsidRPr="008D7225" w:rsidRDefault="00BD351E">
          <w:pPr>
            <w:pStyle w:val="TOC2"/>
            <w:tabs>
              <w:tab w:val="right" w:leader="dot" w:pos="9395"/>
            </w:tabs>
            <w:rPr>
              <w:noProof/>
              <w:sz w:val="22"/>
              <w:szCs w:val="22"/>
            </w:rPr>
          </w:pPr>
          <w:hyperlink w:anchor="_Toc238023493" w:history="1">
            <w:r w:rsidRPr="008D7225">
              <w:rPr>
                <w:rStyle w:val="Hyperlink"/>
                <w:rFonts w:eastAsia="Times New Roman"/>
                <w:noProof/>
              </w:rPr>
              <w:t>II. MỤC TIÊU PHÁT TRIỂN</w:t>
            </w:r>
            <w:r w:rsidRPr="008D7225">
              <w:rPr>
                <w:noProof/>
                <w:webHidden/>
              </w:rPr>
              <w:tab/>
            </w:r>
            <w:r w:rsidRPr="008D7225">
              <w:rPr>
                <w:noProof/>
                <w:webHidden/>
              </w:rPr>
              <w:fldChar w:fldCharType="begin"/>
            </w:r>
            <w:r w:rsidRPr="008D7225">
              <w:rPr>
                <w:noProof/>
                <w:webHidden/>
              </w:rPr>
              <w:instrText xml:space="preserve"> PAGEREF _Toc238023493 \h </w:instrText>
            </w:r>
            <w:r w:rsidRPr="008D7225">
              <w:rPr>
                <w:noProof/>
                <w:webHidden/>
              </w:rPr>
            </w:r>
            <w:r w:rsidRPr="008D7225">
              <w:rPr>
                <w:noProof/>
                <w:webHidden/>
              </w:rPr>
              <w:fldChar w:fldCharType="separate"/>
            </w:r>
            <w:r w:rsidR="009141C8">
              <w:rPr>
                <w:noProof/>
                <w:webHidden/>
              </w:rPr>
              <w:t>21</w:t>
            </w:r>
            <w:r w:rsidRPr="008D7225">
              <w:rPr>
                <w:noProof/>
                <w:webHidden/>
              </w:rPr>
              <w:fldChar w:fldCharType="end"/>
            </w:r>
          </w:hyperlink>
        </w:p>
        <w:p w14:paraId="3BBAFB59" w14:textId="3A0796F9" w:rsidR="00BD351E" w:rsidRPr="008D7225" w:rsidRDefault="00BD351E">
          <w:pPr>
            <w:pStyle w:val="TOC3"/>
            <w:tabs>
              <w:tab w:val="right" w:leader="dot" w:pos="9395"/>
            </w:tabs>
            <w:rPr>
              <w:noProof/>
              <w:sz w:val="22"/>
              <w:szCs w:val="22"/>
            </w:rPr>
          </w:pPr>
          <w:hyperlink w:anchor="_Toc238023494" w:history="1">
            <w:r w:rsidRPr="008D7225">
              <w:rPr>
                <w:rStyle w:val="Hyperlink"/>
                <w:rFonts w:eastAsia="Times New Roman"/>
                <w:noProof/>
              </w:rPr>
              <w:t>1. Mục tiêu tổng quát</w:t>
            </w:r>
            <w:r w:rsidRPr="008D7225">
              <w:rPr>
                <w:noProof/>
                <w:webHidden/>
              </w:rPr>
              <w:tab/>
            </w:r>
            <w:r w:rsidRPr="008D7225">
              <w:rPr>
                <w:noProof/>
                <w:webHidden/>
              </w:rPr>
              <w:fldChar w:fldCharType="begin"/>
            </w:r>
            <w:r w:rsidRPr="008D7225">
              <w:rPr>
                <w:noProof/>
                <w:webHidden/>
              </w:rPr>
              <w:instrText xml:space="preserve"> PAGEREF _Toc238023494 \h </w:instrText>
            </w:r>
            <w:r w:rsidRPr="008D7225">
              <w:rPr>
                <w:noProof/>
                <w:webHidden/>
              </w:rPr>
            </w:r>
            <w:r w:rsidRPr="008D7225">
              <w:rPr>
                <w:noProof/>
                <w:webHidden/>
              </w:rPr>
              <w:fldChar w:fldCharType="separate"/>
            </w:r>
            <w:r w:rsidR="009141C8">
              <w:rPr>
                <w:noProof/>
                <w:webHidden/>
              </w:rPr>
              <w:t>21</w:t>
            </w:r>
            <w:r w:rsidRPr="008D7225">
              <w:rPr>
                <w:noProof/>
                <w:webHidden/>
              </w:rPr>
              <w:fldChar w:fldCharType="end"/>
            </w:r>
          </w:hyperlink>
        </w:p>
        <w:p w14:paraId="0F4959EE" w14:textId="3E29EBF1" w:rsidR="00BD351E" w:rsidRPr="008D7225" w:rsidRDefault="00BD351E">
          <w:pPr>
            <w:pStyle w:val="TOC3"/>
            <w:tabs>
              <w:tab w:val="right" w:leader="dot" w:pos="9395"/>
            </w:tabs>
            <w:rPr>
              <w:noProof/>
              <w:sz w:val="22"/>
              <w:szCs w:val="22"/>
            </w:rPr>
          </w:pPr>
          <w:hyperlink w:anchor="_Toc238023495" w:history="1">
            <w:r w:rsidRPr="008D7225">
              <w:rPr>
                <w:rStyle w:val="Hyperlink"/>
                <w:rFonts w:eastAsia="Times New Roman"/>
                <w:noProof/>
              </w:rPr>
              <w:t>2. Các mục tiêu trọng tâm</w:t>
            </w:r>
            <w:r w:rsidRPr="008D7225">
              <w:rPr>
                <w:noProof/>
                <w:webHidden/>
              </w:rPr>
              <w:tab/>
            </w:r>
            <w:r w:rsidRPr="008D7225">
              <w:rPr>
                <w:noProof/>
                <w:webHidden/>
              </w:rPr>
              <w:fldChar w:fldCharType="begin"/>
            </w:r>
            <w:r w:rsidRPr="008D7225">
              <w:rPr>
                <w:noProof/>
                <w:webHidden/>
              </w:rPr>
              <w:instrText xml:space="preserve"> PAGEREF _Toc238023495 \h </w:instrText>
            </w:r>
            <w:r w:rsidRPr="008D7225">
              <w:rPr>
                <w:noProof/>
                <w:webHidden/>
              </w:rPr>
            </w:r>
            <w:r w:rsidRPr="008D7225">
              <w:rPr>
                <w:noProof/>
                <w:webHidden/>
              </w:rPr>
              <w:fldChar w:fldCharType="separate"/>
            </w:r>
            <w:r w:rsidR="009141C8">
              <w:rPr>
                <w:noProof/>
                <w:webHidden/>
              </w:rPr>
              <w:t>21</w:t>
            </w:r>
            <w:r w:rsidRPr="008D7225">
              <w:rPr>
                <w:noProof/>
                <w:webHidden/>
              </w:rPr>
              <w:fldChar w:fldCharType="end"/>
            </w:r>
          </w:hyperlink>
        </w:p>
        <w:p w14:paraId="0C0BB5B6" w14:textId="1EE1ED4B" w:rsidR="00BD351E" w:rsidRPr="008D7225" w:rsidRDefault="00BD351E">
          <w:pPr>
            <w:pStyle w:val="TOC2"/>
            <w:tabs>
              <w:tab w:val="right" w:leader="dot" w:pos="9395"/>
            </w:tabs>
            <w:rPr>
              <w:noProof/>
              <w:sz w:val="22"/>
              <w:szCs w:val="22"/>
            </w:rPr>
          </w:pPr>
          <w:hyperlink w:anchor="_Toc238023496" w:history="1">
            <w:r w:rsidRPr="008D7225">
              <w:rPr>
                <w:rStyle w:val="Hyperlink"/>
                <w:rFonts w:eastAsia="Times New Roman"/>
                <w:noProof/>
              </w:rPr>
              <w:t>III. CÁC CHỈ TIÊU CHỦ YẾU</w:t>
            </w:r>
            <w:r w:rsidRPr="008D7225">
              <w:rPr>
                <w:noProof/>
                <w:webHidden/>
              </w:rPr>
              <w:tab/>
            </w:r>
            <w:r w:rsidRPr="008D7225">
              <w:rPr>
                <w:noProof/>
                <w:webHidden/>
              </w:rPr>
              <w:fldChar w:fldCharType="begin"/>
            </w:r>
            <w:r w:rsidRPr="008D7225">
              <w:rPr>
                <w:noProof/>
                <w:webHidden/>
              </w:rPr>
              <w:instrText xml:space="preserve"> PAGEREF _Toc238023496 \h </w:instrText>
            </w:r>
            <w:r w:rsidRPr="008D7225">
              <w:rPr>
                <w:noProof/>
                <w:webHidden/>
              </w:rPr>
            </w:r>
            <w:r w:rsidRPr="008D7225">
              <w:rPr>
                <w:noProof/>
                <w:webHidden/>
              </w:rPr>
              <w:fldChar w:fldCharType="separate"/>
            </w:r>
            <w:r w:rsidR="009141C8">
              <w:rPr>
                <w:noProof/>
                <w:webHidden/>
              </w:rPr>
              <w:t>22</w:t>
            </w:r>
            <w:r w:rsidRPr="008D7225">
              <w:rPr>
                <w:noProof/>
                <w:webHidden/>
              </w:rPr>
              <w:fldChar w:fldCharType="end"/>
            </w:r>
          </w:hyperlink>
        </w:p>
        <w:p w14:paraId="3846CE13" w14:textId="48AACE9C" w:rsidR="00BD351E" w:rsidRPr="008D7225" w:rsidRDefault="00BD351E">
          <w:pPr>
            <w:pStyle w:val="TOC2"/>
            <w:tabs>
              <w:tab w:val="right" w:leader="dot" w:pos="9395"/>
            </w:tabs>
            <w:rPr>
              <w:noProof/>
              <w:sz w:val="22"/>
              <w:szCs w:val="22"/>
            </w:rPr>
          </w:pPr>
          <w:hyperlink w:anchor="_Toc238023497" w:history="1">
            <w:r w:rsidRPr="008D7225">
              <w:rPr>
                <w:rStyle w:val="Hyperlink"/>
                <w:rFonts w:eastAsia="Times New Roman"/>
                <w:noProof/>
              </w:rPr>
              <w:t>IV. ĐỊNH HƯỚNG PHÁT TRIỂN</w:t>
            </w:r>
            <w:r w:rsidRPr="008D7225">
              <w:rPr>
                <w:noProof/>
                <w:webHidden/>
              </w:rPr>
              <w:tab/>
            </w:r>
            <w:r w:rsidRPr="008D7225">
              <w:rPr>
                <w:noProof/>
                <w:webHidden/>
              </w:rPr>
              <w:fldChar w:fldCharType="begin"/>
            </w:r>
            <w:r w:rsidRPr="008D7225">
              <w:rPr>
                <w:noProof/>
                <w:webHidden/>
              </w:rPr>
              <w:instrText xml:space="preserve"> PAGEREF _Toc238023497 \h </w:instrText>
            </w:r>
            <w:r w:rsidRPr="008D7225">
              <w:rPr>
                <w:noProof/>
                <w:webHidden/>
              </w:rPr>
            </w:r>
            <w:r w:rsidRPr="008D7225">
              <w:rPr>
                <w:noProof/>
                <w:webHidden/>
              </w:rPr>
              <w:fldChar w:fldCharType="separate"/>
            </w:r>
            <w:r w:rsidR="009141C8">
              <w:rPr>
                <w:noProof/>
                <w:webHidden/>
              </w:rPr>
              <w:t>22</w:t>
            </w:r>
            <w:r w:rsidRPr="008D7225">
              <w:rPr>
                <w:noProof/>
                <w:webHidden/>
              </w:rPr>
              <w:fldChar w:fldCharType="end"/>
            </w:r>
          </w:hyperlink>
        </w:p>
        <w:p w14:paraId="0F5C8945" w14:textId="3B4B1A1C" w:rsidR="00BD351E" w:rsidRPr="008D7225" w:rsidRDefault="00BD351E">
          <w:pPr>
            <w:pStyle w:val="TOC2"/>
            <w:tabs>
              <w:tab w:val="right" w:leader="dot" w:pos="9395"/>
            </w:tabs>
            <w:rPr>
              <w:noProof/>
              <w:sz w:val="22"/>
              <w:szCs w:val="22"/>
            </w:rPr>
          </w:pPr>
          <w:hyperlink w:anchor="_Toc238023498" w:history="1">
            <w:r w:rsidRPr="008D7225">
              <w:rPr>
                <w:rStyle w:val="Hyperlink"/>
                <w:noProof/>
              </w:rPr>
              <w:t>V. ĐỊNH HƯỚNG PHÁT TRIỂN VÀ ĐỔI MỚI KHÔNG GIAN QUẢNG CÁO</w:t>
            </w:r>
            <w:r w:rsidRPr="008D7225">
              <w:rPr>
                <w:noProof/>
                <w:webHidden/>
              </w:rPr>
              <w:tab/>
            </w:r>
            <w:r w:rsidRPr="008D7225">
              <w:rPr>
                <w:noProof/>
                <w:webHidden/>
              </w:rPr>
              <w:fldChar w:fldCharType="begin"/>
            </w:r>
            <w:r w:rsidRPr="008D7225">
              <w:rPr>
                <w:noProof/>
                <w:webHidden/>
              </w:rPr>
              <w:instrText xml:space="preserve"> PAGEREF _Toc238023498 \h </w:instrText>
            </w:r>
            <w:r w:rsidRPr="008D7225">
              <w:rPr>
                <w:noProof/>
                <w:webHidden/>
              </w:rPr>
            </w:r>
            <w:r w:rsidRPr="008D7225">
              <w:rPr>
                <w:noProof/>
                <w:webHidden/>
              </w:rPr>
              <w:fldChar w:fldCharType="separate"/>
            </w:r>
            <w:r w:rsidR="009141C8">
              <w:rPr>
                <w:noProof/>
                <w:webHidden/>
              </w:rPr>
              <w:t>29</w:t>
            </w:r>
            <w:r w:rsidRPr="008D7225">
              <w:rPr>
                <w:noProof/>
                <w:webHidden/>
              </w:rPr>
              <w:fldChar w:fldCharType="end"/>
            </w:r>
          </w:hyperlink>
        </w:p>
        <w:p w14:paraId="6C0AD1CA" w14:textId="03AE2C11" w:rsidR="00BD351E" w:rsidRPr="008D7225" w:rsidRDefault="00BD351E">
          <w:pPr>
            <w:pStyle w:val="TOC3"/>
            <w:tabs>
              <w:tab w:val="right" w:leader="dot" w:pos="9395"/>
            </w:tabs>
            <w:rPr>
              <w:noProof/>
              <w:sz w:val="22"/>
              <w:szCs w:val="22"/>
            </w:rPr>
          </w:pPr>
          <w:hyperlink w:anchor="_Toc238023499" w:history="1">
            <w:r w:rsidRPr="008D7225">
              <w:rPr>
                <w:rStyle w:val="Hyperlink"/>
                <w:noProof/>
              </w:rPr>
              <w:t>1. Ứng dụng công nghệ và chuyển đổi số</w:t>
            </w:r>
            <w:r w:rsidRPr="008D7225">
              <w:rPr>
                <w:noProof/>
                <w:webHidden/>
              </w:rPr>
              <w:tab/>
            </w:r>
            <w:r w:rsidRPr="008D7225">
              <w:rPr>
                <w:noProof/>
                <w:webHidden/>
              </w:rPr>
              <w:fldChar w:fldCharType="begin"/>
            </w:r>
            <w:r w:rsidRPr="008D7225">
              <w:rPr>
                <w:noProof/>
                <w:webHidden/>
              </w:rPr>
              <w:instrText xml:space="preserve"> PAGEREF _Toc238023499 \h </w:instrText>
            </w:r>
            <w:r w:rsidRPr="008D7225">
              <w:rPr>
                <w:noProof/>
                <w:webHidden/>
              </w:rPr>
            </w:r>
            <w:r w:rsidRPr="008D7225">
              <w:rPr>
                <w:noProof/>
                <w:webHidden/>
              </w:rPr>
              <w:fldChar w:fldCharType="separate"/>
            </w:r>
            <w:r w:rsidR="009141C8">
              <w:rPr>
                <w:noProof/>
                <w:webHidden/>
              </w:rPr>
              <w:t>30</w:t>
            </w:r>
            <w:r w:rsidRPr="008D7225">
              <w:rPr>
                <w:noProof/>
                <w:webHidden/>
              </w:rPr>
              <w:fldChar w:fldCharType="end"/>
            </w:r>
          </w:hyperlink>
        </w:p>
        <w:p w14:paraId="761F1549" w14:textId="7C9C2014" w:rsidR="00BD351E" w:rsidRPr="008D7225" w:rsidRDefault="00BD351E">
          <w:pPr>
            <w:pStyle w:val="TOC3"/>
            <w:tabs>
              <w:tab w:val="right" w:leader="dot" w:pos="9395"/>
            </w:tabs>
            <w:rPr>
              <w:noProof/>
              <w:sz w:val="22"/>
              <w:szCs w:val="22"/>
            </w:rPr>
          </w:pPr>
          <w:hyperlink w:anchor="_Toc238023500" w:history="1">
            <w:r w:rsidRPr="008D7225">
              <w:rPr>
                <w:rStyle w:val="Hyperlink"/>
                <w:noProof/>
              </w:rPr>
              <w:t>2. Phát triển các loại hình quảng cáo ngoài trời</w:t>
            </w:r>
            <w:r w:rsidRPr="008D7225">
              <w:rPr>
                <w:noProof/>
                <w:webHidden/>
              </w:rPr>
              <w:tab/>
            </w:r>
            <w:r w:rsidRPr="008D7225">
              <w:rPr>
                <w:noProof/>
                <w:webHidden/>
              </w:rPr>
              <w:fldChar w:fldCharType="begin"/>
            </w:r>
            <w:r w:rsidRPr="008D7225">
              <w:rPr>
                <w:noProof/>
                <w:webHidden/>
              </w:rPr>
              <w:instrText xml:space="preserve"> PAGEREF _Toc238023500 \h </w:instrText>
            </w:r>
            <w:r w:rsidRPr="008D7225">
              <w:rPr>
                <w:noProof/>
                <w:webHidden/>
              </w:rPr>
            </w:r>
            <w:r w:rsidRPr="008D7225">
              <w:rPr>
                <w:noProof/>
                <w:webHidden/>
              </w:rPr>
              <w:fldChar w:fldCharType="separate"/>
            </w:r>
            <w:r w:rsidR="009141C8">
              <w:rPr>
                <w:noProof/>
                <w:webHidden/>
              </w:rPr>
              <w:t>30</w:t>
            </w:r>
            <w:r w:rsidRPr="008D7225">
              <w:rPr>
                <w:noProof/>
                <w:webHidden/>
              </w:rPr>
              <w:fldChar w:fldCharType="end"/>
            </w:r>
          </w:hyperlink>
        </w:p>
        <w:p w14:paraId="218088BC" w14:textId="51155145" w:rsidR="00BD351E" w:rsidRPr="008D7225" w:rsidRDefault="00BD351E">
          <w:pPr>
            <w:pStyle w:val="TOC3"/>
            <w:tabs>
              <w:tab w:val="right" w:leader="dot" w:pos="9395"/>
            </w:tabs>
            <w:rPr>
              <w:noProof/>
              <w:sz w:val="22"/>
              <w:szCs w:val="22"/>
            </w:rPr>
          </w:pPr>
          <w:hyperlink w:anchor="_Toc238023501" w:history="1">
            <w:r w:rsidRPr="008D7225">
              <w:rPr>
                <w:rStyle w:val="Hyperlink"/>
                <w:i/>
                <w:noProof/>
              </w:rPr>
              <w:t>2.1. Quan điểm</w:t>
            </w:r>
            <w:r w:rsidRPr="008D7225">
              <w:rPr>
                <w:noProof/>
                <w:webHidden/>
              </w:rPr>
              <w:tab/>
            </w:r>
            <w:r w:rsidRPr="008D7225">
              <w:rPr>
                <w:noProof/>
                <w:webHidden/>
              </w:rPr>
              <w:fldChar w:fldCharType="begin"/>
            </w:r>
            <w:r w:rsidRPr="008D7225">
              <w:rPr>
                <w:noProof/>
                <w:webHidden/>
              </w:rPr>
              <w:instrText xml:space="preserve"> PAGEREF _Toc238023501 \h </w:instrText>
            </w:r>
            <w:r w:rsidRPr="008D7225">
              <w:rPr>
                <w:noProof/>
                <w:webHidden/>
              </w:rPr>
            </w:r>
            <w:r w:rsidRPr="008D7225">
              <w:rPr>
                <w:noProof/>
                <w:webHidden/>
              </w:rPr>
              <w:fldChar w:fldCharType="separate"/>
            </w:r>
            <w:r w:rsidR="009141C8">
              <w:rPr>
                <w:noProof/>
                <w:webHidden/>
              </w:rPr>
              <w:t>30</w:t>
            </w:r>
            <w:r w:rsidRPr="008D7225">
              <w:rPr>
                <w:noProof/>
                <w:webHidden/>
              </w:rPr>
              <w:fldChar w:fldCharType="end"/>
            </w:r>
          </w:hyperlink>
        </w:p>
        <w:p w14:paraId="5B0A4779" w14:textId="5A4AF790" w:rsidR="00BD351E" w:rsidRPr="008D7225" w:rsidRDefault="00BD351E">
          <w:pPr>
            <w:pStyle w:val="TOC3"/>
            <w:tabs>
              <w:tab w:val="right" w:leader="dot" w:pos="9395"/>
            </w:tabs>
            <w:rPr>
              <w:noProof/>
              <w:sz w:val="22"/>
              <w:szCs w:val="22"/>
            </w:rPr>
          </w:pPr>
          <w:hyperlink w:anchor="_Toc238023502" w:history="1">
            <w:r w:rsidRPr="008D7225">
              <w:rPr>
                <w:rStyle w:val="Hyperlink"/>
                <w:i/>
                <w:noProof/>
              </w:rPr>
              <w:t>2.2. Nguyên tắc tổ chức các loại hình quảng cáo</w:t>
            </w:r>
            <w:r w:rsidRPr="008D7225">
              <w:rPr>
                <w:noProof/>
                <w:webHidden/>
              </w:rPr>
              <w:tab/>
            </w:r>
            <w:r w:rsidRPr="008D7225">
              <w:rPr>
                <w:noProof/>
                <w:webHidden/>
              </w:rPr>
              <w:fldChar w:fldCharType="begin"/>
            </w:r>
            <w:r w:rsidRPr="008D7225">
              <w:rPr>
                <w:noProof/>
                <w:webHidden/>
              </w:rPr>
              <w:instrText xml:space="preserve"> PAGEREF _Toc238023502 \h </w:instrText>
            </w:r>
            <w:r w:rsidRPr="008D7225">
              <w:rPr>
                <w:noProof/>
                <w:webHidden/>
              </w:rPr>
            </w:r>
            <w:r w:rsidRPr="008D7225">
              <w:rPr>
                <w:noProof/>
                <w:webHidden/>
              </w:rPr>
              <w:fldChar w:fldCharType="separate"/>
            </w:r>
            <w:r w:rsidR="009141C8">
              <w:rPr>
                <w:noProof/>
                <w:webHidden/>
              </w:rPr>
              <w:t>30</w:t>
            </w:r>
            <w:r w:rsidRPr="008D7225">
              <w:rPr>
                <w:noProof/>
                <w:webHidden/>
              </w:rPr>
              <w:fldChar w:fldCharType="end"/>
            </w:r>
          </w:hyperlink>
        </w:p>
        <w:p w14:paraId="3464C91F" w14:textId="2EDD501F" w:rsidR="00BD351E" w:rsidRPr="008D7225" w:rsidRDefault="00BD351E">
          <w:pPr>
            <w:pStyle w:val="TOC3"/>
            <w:tabs>
              <w:tab w:val="right" w:leader="dot" w:pos="9395"/>
            </w:tabs>
            <w:rPr>
              <w:noProof/>
              <w:sz w:val="22"/>
              <w:szCs w:val="22"/>
            </w:rPr>
          </w:pPr>
          <w:hyperlink w:anchor="_Toc238023503" w:history="1">
            <w:r w:rsidRPr="008D7225">
              <w:rPr>
                <w:rStyle w:val="Hyperlink"/>
                <w:rFonts w:eastAsia="Times New Roman"/>
                <w:i/>
                <w:noProof/>
              </w:rPr>
              <w:t>2.2.1. Tổ chức theo chức năng không gian</w:t>
            </w:r>
            <w:r w:rsidRPr="008D7225">
              <w:rPr>
                <w:noProof/>
                <w:webHidden/>
              </w:rPr>
              <w:tab/>
            </w:r>
            <w:r w:rsidRPr="008D7225">
              <w:rPr>
                <w:noProof/>
                <w:webHidden/>
              </w:rPr>
              <w:fldChar w:fldCharType="begin"/>
            </w:r>
            <w:r w:rsidRPr="008D7225">
              <w:rPr>
                <w:noProof/>
                <w:webHidden/>
              </w:rPr>
              <w:instrText xml:space="preserve"> PAGEREF _Toc238023503 \h </w:instrText>
            </w:r>
            <w:r w:rsidRPr="008D7225">
              <w:rPr>
                <w:noProof/>
                <w:webHidden/>
              </w:rPr>
            </w:r>
            <w:r w:rsidRPr="008D7225">
              <w:rPr>
                <w:noProof/>
                <w:webHidden/>
              </w:rPr>
              <w:fldChar w:fldCharType="separate"/>
            </w:r>
            <w:r w:rsidR="009141C8">
              <w:rPr>
                <w:noProof/>
                <w:webHidden/>
              </w:rPr>
              <w:t>30</w:t>
            </w:r>
            <w:r w:rsidRPr="008D7225">
              <w:rPr>
                <w:noProof/>
                <w:webHidden/>
              </w:rPr>
              <w:fldChar w:fldCharType="end"/>
            </w:r>
          </w:hyperlink>
        </w:p>
        <w:p w14:paraId="19846DC6" w14:textId="756B286E" w:rsidR="00BD351E" w:rsidRPr="008D7225" w:rsidRDefault="00BD351E">
          <w:pPr>
            <w:pStyle w:val="TOC3"/>
            <w:tabs>
              <w:tab w:val="right" w:leader="dot" w:pos="9395"/>
            </w:tabs>
            <w:rPr>
              <w:noProof/>
              <w:sz w:val="22"/>
              <w:szCs w:val="22"/>
            </w:rPr>
          </w:pPr>
          <w:hyperlink w:anchor="_Toc238023504" w:history="1">
            <w:r w:rsidRPr="008D7225">
              <w:rPr>
                <w:rStyle w:val="Hyperlink"/>
                <w:rFonts w:eastAsia="Times New Roman"/>
                <w:i/>
                <w:noProof/>
              </w:rPr>
              <w:t>2.2.2. Tổ chức theo giá trị của không gian</w:t>
            </w:r>
            <w:r w:rsidRPr="008D7225">
              <w:rPr>
                <w:noProof/>
                <w:webHidden/>
              </w:rPr>
              <w:tab/>
            </w:r>
            <w:r w:rsidRPr="008D7225">
              <w:rPr>
                <w:noProof/>
                <w:webHidden/>
              </w:rPr>
              <w:fldChar w:fldCharType="begin"/>
            </w:r>
            <w:r w:rsidRPr="008D7225">
              <w:rPr>
                <w:noProof/>
                <w:webHidden/>
              </w:rPr>
              <w:instrText xml:space="preserve"> PAGEREF _Toc238023504 \h </w:instrText>
            </w:r>
            <w:r w:rsidRPr="008D7225">
              <w:rPr>
                <w:noProof/>
                <w:webHidden/>
              </w:rPr>
            </w:r>
            <w:r w:rsidRPr="008D7225">
              <w:rPr>
                <w:noProof/>
                <w:webHidden/>
              </w:rPr>
              <w:fldChar w:fldCharType="separate"/>
            </w:r>
            <w:r w:rsidR="009141C8">
              <w:rPr>
                <w:noProof/>
                <w:webHidden/>
              </w:rPr>
              <w:t>30</w:t>
            </w:r>
            <w:r w:rsidRPr="008D7225">
              <w:rPr>
                <w:noProof/>
                <w:webHidden/>
              </w:rPr>
              <w:fldChar w:fldCharType="end"/>
            </w:r>
          </w:hyperlink>
        </w:p>
        <w:p w14:paraId="087411A9" w14:textId="0BAB7433" w:rsidR="00BD351E" w:rsidRPr="008D7225" w:rsidRDefault="00BD351E">
          <w:pPr>
            <w:pStyle w:val="TOC3"/>
            <w:tabs>
              <w:tab w:val="right" w:leader="dot" w:pos="9395"/>
            </w:tabs>
            <w:rPr>
              <w:noProof/>
              <w:sz w:val="22"/>
              <w:szCs w:val="22"/>
            </w:rPr>
          </w:pPr>
          <w:hyperlink w:anchor="_Toc238023505" w:history="1">
            <w:r w:rsidRPr="008D7225">
              <w:rPr>
                <w:rStyle w:val="Hyperlink"/>
                <w:rFonts w:eastAsia="Times New Roman"/>
                <w:i/>
                <w:noProof/>
              </w:rPr>
              <w:t>2.2.3. Ưu tiên các loại hình quảng cáo hiện đại</w:t>
            </w:r>
            <w:r w:rsidRPr="008D7225">
              <w:rPr>
                <w:noProof/>
                <w:webHidden/>
              </w:rPr>
              <w:tab/>
            </w:r>
            <w:r w:rsidRPr="008D7225">
              <w:rPr>
                <w:noProof/>
                <w:webHidden/>
              </w:rPr>
              <w:fldChar w:fldCharType="begin"/>
            </w:r>
            <w:r w:rsidRPr="008D7225">
              <w:rPr>
                <w:noProof/>
                <w:webHidden/>
              </w:rPr>
              <w:instrText xml:space="preserve"> PAGEREF _Toc238023505 \h </w:instrText>
            </w:r>
            <w:r w:rsidRPr="008D7225">
              <w:rPr>
                <w:noProof/>
                <w:webHidden/>
              </w:rPr>
            </w:r>
            <w:r w:rsidRPr="008D7225">
              <w:rPr>
                <w:noProof/>
                <w:webHidden/>
              </w:rPr>
              <w:fldChar w:fldCharType="separate"/>
            </w:r>
            <w:r w:rsidR="009141C8">
              <w:rPr>
                <w:noProof/>
                <w:webHidden/>
              </w:rPr>
              <w:t>31</w:t>
            </w:r>
            <w:r w:rsidRPr="008D7225">
              <w:rPr>
                <w:noProof/>
                <w:webHidden/>
              </w:rPr>
              <w:fldChar w:fldCharType="end"/>
            </w:r>
          </w:hyperlink>
        </w:p>
        <w:p w14:paraId="67D633DE" w14:textId="7868D07B" w:rsidR="00BD351E" w:rsidRPr="008D7225" w:rsidRDefault="00BD351E">
          <w:pPr>
            <w:pStyle w:val="TOC3"/>
            <w:tabs>
              <w:tab w:val="right" w:leader="dot" w:pos="9395"/>
            </w:tabs>
            <w:rPr>
              <w:noProof/>
              <w:sz w:val="22"/>
              <w:szCs w:val="22"/>
            </w:rPr>
          </w:pPr>
          <w:hyperlink w:anchor="_Toc238023506" w:history="1">
            <w:r w:rsidRPr="008D7225">
              <w:rPr>
                <w:rStyle w:val="Hyperlink"/>
                <w:rFonts w:eastAsia="Times New Roman"/>
                <w:i/>
                <w:noProof/>
              </w:rPr>
              <w:t>2.2.4. Bảo đảm tính đồng bộ</w:t>
            </w:r>
            <w:r w:rsidRPr="008D7225">
              <w:rPr>
                <w:noProof/>
                <w:webHidden/>
              </w:rPr>
              <w:tab/>
            </w:r>
            <w:r w:rsidRPr="008D7225">
              <w:rPr>
                <w:noProof/>
                <w:webHidden/>
              </w:rPr>
              <w:fldChar w:fldCharType="begin"/>
            </w:r>
            <w:r w:rsidRPr="008D7225">
              <w:rPr>
                <w:noProof/>
                <w:webHidden/>
              </w:rPr>
              <w:instrText xml:space="preserve"> PAGEREF _Toc238023506 \h </w:instrText>
            </w:r>
            <w:r w:rsidRPr="008D7225">
              <w:rPr>
                <w:noProof/>
                <w:webHidden/>
              </w:rPr>
            </w:r>
            <w:r w:rsidRPr="008D7225">
              <w:rPr>
                <w:noProof/>
                <w:webHidden/>
              </w:rPr>
              <w:fldChar w:fldCharType="separate"/>
            </w:r>
            <w:r w:rsidR="009141C8">
              <w:rPr>
                <w:noProof/>
                <w:webHidden/>
              </w:rPr>
              <w:t>31</w:t>
            </w:r>
            <w:r w:rsidRPr="008D7225">
              <w:rPr>
                <w:noProof/>
                <w:webHidden/>
              </w:rPr>
              <w:fldChar w:fldCharType="end"/>
            </w:r>
          </w:hyperlink>
        </w:p>
        <w:p w14:paraId="1F90C3B0" w14:textId="35BEA01C" w:rsidR="00BD351E" w:rsidRPr="008D7225" w:rsidRDefault="00BD351E">
          <w:pPr>
            <w:pStyle w:val="TOC3"/>
            <w:tabs>
              <w:tab w:val="right" w:leader="dot" w:pos="9395"/>
            </w:tabs>
            <w:rPr>
              <w:noProof/>
              <w:sz w:val="22"/>
              <w:szCs w:val="22"/>
            </w:rPr>
          </w:pPr>
          <w:hyperlink w:anchor="_Toc238023507" w:history="1">
            <w:r w:rsidRPr="008D7225">
              <w:rPr>
                <w:rStyle w:val="Hyperlink"/>
                <w:rFonts w:eastAsia="Times New Roman"/>
                <w:i/>
                <w:noProof/>
              </w:rPr>
              <w:t>2.2.5. Thuận lợi cho quản lý và đầu tư</w:t>
            </w:r>
            <w:r w:rsidRPr="008D7225">
              <w:rPr>
                <w:noProof/>
                <w:webHidden/>
              </w:rPr>
              <w:tab/>
            </w:r>
            <w:r w:rsidRPr="008D7225">
              <w:rPr>
                <w:noProof/>
                <w:webHidden/>
              </w:rPr>
              <w:fldChar w:fldCharType="begin"/>
            </w:r>
            <w:r w:rsidRPr="008D7225">
              <w:rPr>
                <w:noProof/>
                <w:webHidden/>
              </w:rPr>
              <w:instrText xml:space="preserve"> PAGEREF _Toc238023507 \h </w:instrText>
            </w:r>
            <w:r w:rsidRPr="008D7225">
              <w:rPr>
                <w:noProof/>
                <w:webHidden/>
              </w:rPr>
            </w:r>
            <w:r w:rsidRPr="008D7225">
              <w:rPr>
                <w:noProof/>
                <w:webHidden/>
              </w:rPr>
              <w:fldChar w:fldCharType="separate"/>
            </w:r>
            <w:r w:rsidR="009141C8">
              <w:rPr>
                <w:noProof/>
                <w:webHidden/>
              </w:rPr>
              <w:t>31</w:t>
            </w:r>
            <w:r w:rsidRPr="008D7225">
              <w:rPr>
                <w:noProof/>
                <w:webHidden/>
              </w:rPr>
              <w:fldChar w:fldCharType="end"/>
            </w:r>
          </w:hyperlink>
        </w:p>
        <w:p w14:paraId="0FAFE9F8" w14:textId="172F5942" w:rsidR="00BD351E" w:rsidRPr="008D7225" w:rsidRDefault="00BD351E">
          <w:pPr>
            <w:pStyle w:val="TOC3"/>
            <w:tabs>
              <w:tab w:val="right" w:leader="dot" w:pos="9395"/>
            </w:tabs>
            <w:rPr>
              <w:noProof/>
              <w:sz w:val="22"/>
              <w:szCs w:val="22"/>
            </w:rPr>
          </w:pPr>
          <w:hyperlink w:anchor="_Toc238023508" w:history="1">
            <w:r w:rsidRPr="008D7225">
              <w:rPr>
                <w:rStyle w:val="Hyperlink"/>
                <w:rFonts w:eastAsia="Times New Roman"/>
                <w:noProof/>
              </w:rPr>
              <w:t>3. Phân loại các loại hình quảng cáo</w:t>
            </w:r>
            <w:r w:rsidRPr="008D7225">
              <w:rPr>
                <w:noProof/>
                <w:webHidden/>
              </w:rPr>
              <w:tab/>
            </w:r>
            <w:r w:rsidRPr="008D7225">
              <w:rPr>
                <w:noProof/>
                <w:webHidden/>
              </w:rPr>
              <w:fldChar w:fldCharType="begin"/>
            </w:r>
            <w:r w:rsidRPr="008D7225">
              <w:rPr>
                <w:noProof/>
                <w:webHidden/>
              </w:rPr>
              <w:instrText xml:space="preserve"> PAGEREF _Toc238023508 \h </w:instrText>
            </w:r>
            <w:r w:rsidRPr="008D7225">
              <w:rPr>
                <w:noProof/>
                <w:webHidden/>
              </w:rPr>
            </w:r>
            <w:r w:rsidRPr="008D7225">
              <w:rPr>
                <w:noProof/>
                <w:webHidden/>
              </w:rPr>
              <w:fldChar w:fldCharType="separate"/>
            </w:r>
            <w:r w:rsidR="009141C8">
              <w:rPr>
                <w:noProof/>
                <w:webHidden/>
              </w:rPr>
              <w:t>31</w:t>
            </w:r>
            <w:r w:rsidRPr="008D7225">
              <w:rPr>
                <w:noProof/>
                <w:webHidden/>
              </w:rPr>
              <w:fldChar w:fldCharType="end"/>
            </w:r>
          </w:hyperlink>
        </w:p>
        <w:p w14:paraId="6AAF76F4" w14:textId="6A1C6E0F" w:rsidR="00BD351E" w:rsidRPr="008D7225" w:rsidRDefault="00BD351E">
          <w:pPr>
            <w:pStyle w:val="TOC3"/>
            <w:tabs>
              <w:tab w:val="right" w:leader="dot" w:pos="9395"/>
            </w:tabs>
            <w:rPr>
              <w:noProof/>
              <w:sz w:val="22"/>
              <w:szCs w:val="22"/>
            </w:rPr>
          </w:pPr>
          <w:hyperlink w:anchor="_Toc238023509" w:history="1">
            <w:r w:rsidRPr="008D7225">
              <w:rPr>
                <w:rStyle w:val="Hyperlink"/>
                <w:rFonts w:eastAsia="Times New Roman"/>
                <w:noProof/>
              </w:rPr>
              <w:t>4. Định hướng quản lý</w:t>
            </w:r>
            <w:r w:rsidRPr="008D7225">
              <w:rPr>
                <w:noProof/>
                <w:webHidden/>
              </w:rPr>
              <w:tab/>
            </w:r>
            <w:r w:rsidRPr="008D7225">
              <w:rPr>
                <w:noProof/>
                <w:webHidden/>
              </w:rPr>
              <w:fldChar w:fldCharType="begin"/>
            </w:r>
            <w:r w:rsidRPr="008D7225">
              <w:rPr>
                <w:noProof/>
                <w:webHidden/>
              </w:rPr>
              <w:instrText xml:space="preserve"> PAGEREF _Toc238023509 \h </w:instrText>
            </w:r>
            <w:r w:rsidRPr="008D7225">
              <w:rPr>
                <w:noProof/>
                <w:webHidden/>
              </w:rPr>
            </w:r>
            <w:r w:rsidRPr="008D7225">
              <w:rPr>
                <w:noProof/>
                <w:webHidden/>
              </w:rPr>
              <w:fldChar w:fldCharType="separate"/>
            </w:r>
            <w:r w:rsidR="009141C8">
              <w:rPr>
                <w:noProof/>
                <w:webHidden/>
              </w:rPr>
              <w:t>31</w:t>
            </w:r>
            <w:r w:rsidRPr="008D7225">
              <w:rPr>
                <w:noProof/>
                <w:webHidden/>
              </w:rPr>
              <w:fldChar w:fldCharType="end"/>
            </w:r>
          </w:hyperlink>
        </w:p>
        <w:p w14:paraId="687360C1" w14:textId="1DE0C97E" w:rsidR="00BD351E" w:rsidRPr="008D7225" w:rsidRDefault="00BD351E">
          <w:pPr>
            <w:pStyle w:val="TOC3"/>
            <w:tabs>
              <w:tab w:val="right" w:leader="dot" w:pos="9395"/>
            </w:tabs>
            <w:rPr>
              <w:noProof/>
              <w:sz w:val="22"/>
              <w:szCs w:val="22"/>
            </w:rPr>
          </w:pPr>
          <w:hyperlink w:anchor="_Toc238023510" w:history="1">
            <w:r w:rsidRPr="008D7225">
              <w:rPr>
                <w:rStyle w:val="Hyperlink"/>
                <w:noProof/>
              </w:rPr>
              <w:t>5. Xã hội hóa và quy trình quản trị, cấp phép, hậu kiểm</w:t>
            </w:r>
            <w:r w:rsidRPr="008D7225">
              <w:rPr>
                <w:noProof/>
                <w:webHidden/>
              </w:rPr>
              <w:tab/>
            </w:r>
            <w:r w:rsidRPr="008D7225">
              <w:rPr>
                <w:noProof/>
                <w:webHidden/>
              </w:rPr>
              <w:fldChar w:fldCharType="begin"/>
            </w:r>
            <w:r w:rsidRPr="008D7225">
              <w:rPr>
                <w:noProof/>
                <w:webHidden/>
              </w:rPr>
              <w:instrText xml:space="preserve"> PAGEREF _Toc238023510 \h </w:instrText>
            </w:r>
            <w:r w:rsidRPr="008D7225">
              <w:rPr>
                <w:noProof/>
                <w:webHidden/>
              </w:rPr>
            </w:r>
            <w:r w:rsidRPr="008D7225">
              <w:rPr>
                <w:noProof/>
                <w:webHidden/>
              </w:rPr>
              <w:fldChar w:fldCharType="separate"/>
            </w:r>
            <w:r w:rsidR="009141C8">
              <w:rPr>
                <w:noProof/>
                <w:webHidden/>
              </w:rPr>
              <w:t>32</w:t>
            </w:r>
            <w:r w:rsidRPr="008D7225">
              <w:rPr>
                <w:noProof/>
                <w:webHidden/>
              </w:rPr>
              <w:fldChar w:fldCharType="end"/>
            </w:r>
          </w:hyperlink>
        </w:p>
        <w:p w14:paraId="2D53BE75" w14:textId="23F77395" w:rsidR="00BD351E" w:rsidRPr="008D7225" w:rsidRDefault="00BD351E">
          <w:pPr>
            <w:pStyle w:val="TOC3"/>
            <w:tabs>
              <w:tab w:val="right" w:leader="dot" w:pos="9395"/>
            </w:tabs>
            <w:rPr>
              <w:noProof/>
              <w:sz w:val="22"/>
              <w:szCs w:val="22"/>
            </w:rPr>
          </w:pPr>
          <w:hyperlink w:anchor="_Toc238023511" w:history="1">
            <w:r w:rsidRPr="008D7225">
              <w:rPr>
                <w:rStyle w:val="Hyperlink"/>
                <w:rFonts w:eastAsia="Times New Roman"/>
                <w:noProof/>
              </w:rPr>
              <w:t>6. Đổi mới phương thức quản lý nhà nước</w:t>
            </w:r>
            <w:r w:rsidRPr="008D7225">
              <w:rPr>
                <w:noProof/>
                <w:webHidden/>
              </w:rPr>
              <w:tab/>
            </w:r>
            <w:r w:rsidRPr="008D7225">
              <w:rPr>
                <w:noProof/>
                <w:webHidden/>
              </w:rPr>
              <w:fldChar w:fldCharType="begin"/>
            </w:r>
            <w:r w:rsidRPr="008D7225">
              <w:rPr>
                <w:noProof/>
                <w:webHidden/>
              </w:rPr>
              <w:instrText xml:space="preserve"> PAGEREF _Toc238023511 \h </w:instrText>
            </w:r>
            <w:r w:rsidRPr="008D7225">
              <w:rPr>
                <w:noProof/>
                <w:webHidden/>
              </w:rPr>
            </w:r>
            <w:r w:rsidRPr="008D7225">
              <w:rPr>
                <w:noProof/>
                <w:webHidden/>
              </w:rPr>
              <w:fldChar w:fldCharType="separate"/>
            </w:r>
            <w:r w:rsidR="009141C8">
              <w:rPr>
                <w:noProof/>
                <w:webHidden/>
              </w:rPr>
              <w:t>32</w:t>
            </w:r>
            <w:r w:rsidRPr="008D7225">
              <w:rPr>
                <w:noProof/>
                <w:webHidden/>
              </w:rPr>
              <w:fldChar w:fldCharType="end"/>
            </w:r>
          </w:hyperlink>
        </w:p>
        <w:p w14:paraId="00BE4907" w14:textId="5B87CACC" w:rsidR="00BD351E" w:rsidRPr="008D7225" w:rsidRDefault="00BD351E">
          <w:pPr>
            <w:pStyle w:val="TOC1"/>
            <w:tabs>
              <w:tab w:val="right" w:leader="dot" w:pos="9395"/>
            </w:tabs>
            <w:rPr>
              <w:noProof/>
              <w:sz w:val="22"/>
              <w:szCs w:val="22"/>
            </w:rPr>
          </w:pPr>
          <w:hyperlink w:anchor="_Toc238023512" w:history="1">
            <w:r w:rsidRPr="008D7225">
              <w:rPr>
                <w:rStyle w:val="Hyperlink"/>
                <w:noProof/>
              </w:rPr>
              <w:t>PHẦN III: BỐ TRÍ PHÂN VÙNG KHÔNG GIAN QUẢNG CÁO</w:t>
            </w:r>
            <w:r w:rsidRPr="008D7225">
              <w:rPr>
                <w:noProof/>
                <w:webHidden/>
              </w:rPr>
              <w:tab/>
            </w:r>
            <w:r w:rsidRPr="008D7225">
              <w:rPr>
                <w:noProof/>
                <w:webHidden/>
              </w:rPr>
              <w:fldChar w:fldCharType="begin"/>
            </w:r>
            <w:r w:rsidRPr="008D7225">
              <w:rPr>
                <w:noProof/>
                <w:webHidden/>
              </w:rPr>
              <w:instrText xml:space="preserve"> PAGEREF _Toc238023512 \h </w:instrText>
            </w:r>
            <w:r w:rsidRPr="008D7225">
              <w:rPr>
                <w:noProof/>
                <w:webHidden/>
              </w:rPr>
            </w:r>
            <w:r w:rsidRPr="008D7225">
              <w:rPr>
                <w:noProof/>
                <w:webHidden/>
              </w:rPr>
              <w:fldChar w:fldCharType="separate"/>
            </w:r>
            <w:r w:rsidR="009141C8">
              <w:rPr>
                <w:noProof/>
                <w:webHidden/>
              </w:rPr>
              <w:t>33</w:t>
            </w:r>
            <w:r w:rsidRPr="008D7225">
              <w:rPr>
                <w:noProof/>
                <w:webHidden/>
              </w:rPr>
              <w:fldChar w:fldCharType="end"/>
            </w:r>
          </w:hyperlink>
        </w:p>
        <w:p w14:paraId="1F043FB3" w14:textId="4839B6B9" w:rsidR="00BD351E" w:rsidRPr="008D7225" w:rsidRDefault="00BD351E">
          <w:pPr>
            <w:pStyle w:val="TOC2"/>
            <w:tabs>
              <w:tab w:val="right" w:leader="dot" w:pos="9395"/>
            </w:tabs>
            <w:rPr>
              <w:noProof/>
              <w:sz w:val="22"/>
              <w:szCs w:val="22"/>
            </w:rPr>
          </w:pPr>
          <w:hyperlink w:anchor="_Toc238023513" w:history="1">
            <w:r w:rsidRPr="008D7225">
              <w:rPr>
                <w:rStyle w:val="Hyperlink"/>
                <w:noProof/>
                <w:spacing w:val="-4"/>
              </w:rPr>
              <w:t>I. NGUYÊN TẮC VÀ TIÊU CHÍ BỐ TRÍ PHÂN VÙNG KHÔNG GIAN</w:t>
            </w:r>
            <w:r w:rsidRPr="008D7225">
              <w:rPr>
                <w:noProof/>
                <w:webHidden/>
              </w:rPr>
              <w:tab/>
            </w:r>
            <w:r w:rsidRPr="008D7225">
              <w:rPr>
                <w:noProof/>
                <w:webHidden/>
              </w:rPr>
              <w:fldChar w:fldCharType="begin"/>
            </w:r>
            <w:r w:rsidRPr="008D7225">
              <w:rPr>
                <w:noProof/>
                <w:webHidden/>
              </w:rPr>
              <w:instrText xml:space="preserve"> PAGEREF _Toc238023513 \h </w:instrText>
            </w:r>
            <w:r w:rsidRPr="008D7225">
              <w:rPr>
                <w:noProof/>
                <w:webHidden/>
              </w:rPr>
            </w:r>
            <w:r w:rsidRPr="008D7225">
              <w:rPr>
                <w:noProof/>
                <w:webHidden/>
              </w:rPr>
              <w:fldChar w:fldCharType="separate"/>
            </w:r>
            <w:r w:rsidR="009141C8">
              <w:rPr>
                <w:noProof/>
                <w:webHidden/>
              </w:rPr>
              <w:t>33</w:t>
            </w:r>
            <w:r w:rsidRPr="008D7225">
              <w:rPr>
                <w:noProof/>
                <w:webHidden/>
              </w:rPr>
              <w:fldChar w:fldCharType="end"/>
            </w:r>
          </w:hyperlink>
        </w:p>
        <w:p w14:paraId="010C8BAD" w14:textId="396E097E" w:rsidR="00BD351E" w:rsidRPr="008D7225" w:rsidRDefault="00BD351E">
          <w:pPr>
            <w:pStyle w:val="TOC2"/>
            <w:tabs>
              <w:tab w:val="right" w:leader="dot" w:pos="9395"/>
            </w:tabs>
            <w:rPr>
              <w:noProof/>
              <w:sz w:val="22"/>
              <w:szCs w:val="22"/>
            </w:rPr>
          </w:pPr>
          <w:hyperlink w:anchor="_Toc238023514" w:history="1">
            <w:r w:rsidRPr="008D7225">
              <w:rPr>
                <w:rStyle w:val="Hyperlink"/>
                <w:noProof/>
              </w:rPr>
              <w:t>1. Vùng 1: Khai thác hạn chế (Khu vực nội đô lịch sử)</w:t>
            </w:r>
            <w:r w:rsidRPr="008D7225">
              <w:rPr>
                <w:noProof/>
                <w:webHidden/>
              </w:rPr>
              <w:tab/>
            </w:r>
            <w:r w:rsidRPr="008D7225">
              <w:rPr>
                <w:noProof/>
                <w:webHidden/>
              </w:rPr>
              <w:fldChar w:fldCharType="begin"/>
            </w:r>
            <w:r w:rsidRPr="008D7225">
              <w:rPr>
                <w:noProof/>
                <w:webHidden/>
              </w:rPr>
              <w:instrText xml:space="preserve"> PAGEREF _Toc238023514 \h </w:instrText>
            </w:r>
            <w:r w:rsidRPr="008D7225">
              <w:rPr>
                <w:noProof/>
                <w:webHidden/>
              </w:rPr>
            </w:r>
            <w:r w:rsidRPr="008D7225">
              <w:rPr>
                <w:noProof/>
                <w:webHidden/>
              </w:rPr>
              <w:fldChar w:fldCharType="separate"/>
            </w:r>
            <w:r w:rsidR="009141C8">
              <w:rPr>
                <w:noProof/>
                <w:webHidden/>
              </w:rPr>
              <w:t>33</w:t>
            </w:r>
            <w:r w:rsidRPr="008D7225">
              <w:rPr>
                <w:noProof/>
                <w:webHidden/>
              </w:rPr>
              <w:fldChar w:fldCharType="end"/>
            </w:r>
          </w:hyperlink>
        </w:p>
        <w:p w14:paraId="59571C10" w14:textId="09D95B0A" w:rsidR="00BD351E" w:rsidRPr="008D7225" w:rsidRDefault="00BD351E">
          <w:pPr>
            <w:pStyle w:val="TOC3"/>
            <w:tabs>
              <w:tab w:val="right" w:leader="dot" w:pos="9395"/>
            </w:tabs>
            <w:rPr>
              <w:noProof/>
              <w:sz w:val="22"/>
              <w:szCs w:val="22"/>
            </w:rPr>
          </w:pPr>
          <w:hyperlink w:anchor="_Toc238023515" w:history="1">
            <w:r w:rsidRPr="008D7225">
              <w:rPr>
                <w:rStyle w:val="Hyperlink"/>
                <w:rFonts w:eastAsia="Times New Roman"/>
                <w:noProof/>
              </w:rPr>
              <w:t>1.1. Quan điểm phát triển</w:t>
            </w:r>
            <w:r w:rsidRPr="008D7225">
              <w:rPr>
                <w:noProof/>
                <w:webHidden/>
              </w:rPr>
              <w:tab/>
            </w:r>
            <w:r w:rsidRPr="008D7225">
              <w:rPr>
                <w:noProof/>
                <w:webHidden/>
              </w:rPr>
              <w:fldChar w:fldCharType="begin"/>
            </w:r>
            <w:r w:rsidRPr="008D7225">
              <w:rPr>
                <w:noProof/>
                <w:webHidden/>
              </w:rPr>
              <w:instrText xml:space="preserve"> PAGEREF _Toc238023515 \h </w:instrText>
            </w:r>
            <w:r w:rsidRPr="008D7225">
              <w:rPr>
                <w:noProof/>
                <w:webHidden/>
              </w:rPr>
            </w:r>
            <w:r w:rsidRPr="008D7225">
              <w:rPr>
                <w:noProof/>
                <w:webHidden/>
              </w:rPr>
              <w:fldChar w:fldCharType="separate"/>
            </w:r>
            <w:r w:rsidR="009141C8">
              <w:rPr>
                <w:noProof/>
                <w:webHidden/>
              </w:rPr>
              <w:t>33</w:t>
            </w:r>
            <w:r w:rsidRPr="008D7225">
              <w:rPr>
                <w:noProof/>
                <w:webHidden/>
              </w:rPr>
              <w:fldChar w:fldCharType="end"/>
            </w:r>
          </w:hyperlink>
        </w:p>
        <w:p w14:paraId="7DDC7A73" w14:textId="21AF1543" w:rsidR="00BD351E" w:rsidRPr="008D7225" w:rsidRDefault="00BD351E">
          <w:pPr>
            <w:pStyle w:val="TOC3"/>
            <w:tabs>
              <w:tab w:val="right" w:leader="dot" w:pos="9395"/>
            </w:tabs>
            <w:rPr>
              <w:noProof/>
              <w:sz w:val="22"/>
              <w:szCs w:val="22"/>
            </w:rPr>
          </w:pPr>
          <w:hyperlink w:anchor="_Toc238023516" w:history="1">
            <w:r w:rsidRPr="008D7225">
              <w:rPr>
                <w:rStyle w:val="Hyperlink"/>
                <w:rFonts w:eastAsia="Times New Roman"/>
                <w:noProof/>
              </w:rPr>
              <w:t>1.2. Mục tiêu</w:t>
            </w:r>
            <w:r w:rsidRPr="008D7225">
              <w:rPr>
                <w:noProof/>
                <w:webHidden/>
              </w:rPr>
              <w:tab/>
            </w:r>
            <w:r w:rsidRPr="008D7225">
              <w:rPr>
                <w:noProof/>
                <w:webHidden/>
              </w:rPr>
              <w:fldChar w:fldCharType="begin"/>
            </w:r>
            <w:r w:rsidRPr="008D7225">
              <w:rPr>
                <w:noProof/>
                <w:webHidden/>
              </w:rPr>
              <w:instrText xml:space="preserve"> PAGEREF _Toc238023516 \h </w:instrText>
            </w:r>
            <w:r w:rsidRPr="008D7225">
              <w:rPr>
                <w:noProof/>
                <w:webHidden/>
              </w:rPr>
            </w:r>
            <w:r w:rsidRPr="008D7225">
              <w:rPr>
                <w:noProof/>
                <w:webHidden/>
              </w:rPr>
              <w:fldChar w:fldCharType="separate"/>
            </w:r>
            <w:r w:rsidR="009141C8">
              <w:rPr>
                <w:noProof/>
                <w:webHidden/>
              </w:rPr>
              <w:t>33</w:t>
            </w:r>
            <w:r w:rsidRPr="008D7225">
              <w:rPr>
                <w:noProof/>
                <w:webHidden/>
              </w:rPr>
              <w:fldChar w:fldCharType="end"/>
            </w:r>
          </w:hyperlink>
        </w:p>
        <w:p w14:paraId="0E52794E" w14:textId="1B5084F7" w:rsidR="00BD351E" w:rsidRPr="008D7225" w:rsidRDefault="00BD351E">
          <w:pPr>
            <w:pStyle w:val="TOC3"/>
            <w:tabs>
              <w:tab w:val="right" w:leader="dot" w:pos="9395"/>
            </w:tabs>
            <w:rPr>
              <w:noProof/>
              <w:sz w:val="22"/>
              <w:szCs w:val="22"/>
            </w:rPr>
          </w:pPr>
          <w:hyperlink w:anchor="_Toc238023517" w:history="1">
            <w:r w:rsidRPr="008D7225">
              <w:rPr>
                <w:rStyle w:val="Hyperlink"/>
                <w:rFonts w:eastAsia="Times New Roman"/>
                <w:noProof/>
              </w:rPr>
              <w:t>1.3. Nguyên tắc tổ chức không gian quảng cáo</w:t>
            </w:r>
            <w:r w:rsidRPr="008D7225">
              <w:rPr>
                <w:noProof/>
                <w:webHidden/>
              </w:rPr>
              <w:tab/>
            </w:r>
            <w:r w:rsidRPr="008D7225">
              <w:rPr>
                <w:noProof/>
                <w:webHidden/>
              </w:rPr>
              <w:fldChar w:fldCharType="begin"/>
            </w:r>
            <w:r w:rsidRPr="008D7225">
              <w:rPr>
                <w:noProof/>
                <w:webHidden/>
              </w:rPr>
              <w:instrText xml:space="preserve"> PAGEREF _Toc238023517 \h </w:instrText>
            </w:r>
            <w:r w:rsidRPr="008D7225">
              <w:rPr>
                <w:noProof/>
                <w:webHidden/>
              </w:rPr>
            </w:r>
            <w:r w:rsidRPr="008D7225">
              <w:rPr>
                <w:noProof/>
                <w:webHidden/>
              </w:rPr>
              <w:fldChar w:fldCharType="separate"/>
            </w:r>
            <w:r w:rsidR="009141C8">
              <w:rPr>
                <w:noProof/>
                <w:webHidden/>
              </w:rPr>
              <w:t>34</w:t>
            </w:r>
            <w:r w:rsidRPr="008D7225">
              <w:rPr>
                <w:noProof/>
                <w:webHidden/>
              </w:rPr>
              <w:fldChar w:fldCharType="end"/>
            </w:r>
          </w:hyperlink>
        </w:p>
        <w:p w14:paraId="0D044BA1" w14:textId="558F5282" w:rsidR="00BD351E" w:rsidRPr="008D7225" w:rsidRDefault="00BD351E">
          <w:pPr>
            <w:pStyle w:val="TOC3"/>
            <w:tabs>
              <w:tab w:val="right" w:leader="dot" w:pos="9395"/>
            </w:tabs>
            <w:rPr>
              <w:noProof/>
              <w:sz w:val="22"/>
              <w:szCs w:val="22"/>
            </w:rPr>
          </w:pPr>
          <w:hyperlink w:anchor="_Toc238023518" w:history="1">
            <w:r w:rsidRPr="008D7225">
              <w:rPr>
                <w:rStyle w:val="Hyperlink"/>
                <w:rFonts w:eastAsia="Times New Roman"/>
                <w:i/>
                <w:noProof/>
              </w:rPr>
              <w:t>1.3.1. Ưu tiên tuyệt đối nhiệm vụ chính trị và lợi ích quốc gia.</w:t>
            </w:r>
            <w:r w:rsidRPr="008D7225">
              <w:rPr>
                <w:noProof/>
                <w:webHidden/>
              </w:rPr>
              <w:tab/>
            </w:r>
            <w:r w:rsidRPr="008D7225">
              <w:rPr>
                <w:noProof/>
                <w:webHidden/>
              </w:rPr>
              <w:fldChar w:fldCharType="begin"/>
            </w:r>
            <w:r w:rsidRPr="008D7225">
              <w:rPr>
                <w:noProof/>
                <w:webHidden/>
              </w:rPr>
              <w:instrText xml:space="preserve"> PAGEREF _Toc238023518 \h </w:instrText>
            </w:r>
            <w:r w:rsidRPr="008D7225">
              <w:rPr>
                <w:noProof/>
                <w:webHidden/>
              </w:rPr>
            </w:r>
            <w:r w:rsidRPr="008D7225">
              <w:rPr>
                <w:noProof/>
                <w:webHidden/>
              </w:rPr>
              <w:fldChar w:fldCharType="separate"/>
            </w:r>
            <w:r w:rsidR="009141C8">
              <w:rPr>
                <w:noProof/>
                <w:webHidden/>
              </w:rPr>
              <w:t>34</w:t>
            </w:r>
            <w:r w:rsidRPr="008D7225">
              <w:rPr>
                <w:noProof/>
                <w:webHidden/>
              </w:rPr>
              <w:fldChar w:fldCharType="end"/>
            </w:r>
          </w:hyperlink>
        </w:p>
        <w:p w14:paraId="78D60BFE" w14:textId="5BE63049" w:rsidR="00BD351E" w:rsidRPr="008D7225" w:rsidRDefault="00BD351E">
          <w:pPr>
            <w:pStyle w:val="TOC3"/>
            <w:tabs>
              <w:tab w:val="right" w:leader="dot" w:pos="9395"/>
            </w:tabs>
            <w:rPr>
              <w:noProof/>
              <w:sz w:val="22"/>
              <w:szCs w:val="22"/>
            </w:rPr>
          </w:pPr>
          <w:hyperlink w:anchor="_Toc238023519" w:history="1">
            <w:r w:rsidRPr="008D7225">
              <w:rPr>
                <w:rStyle w:val="Hyperlink"/>
                <w:rFonts w:eastAsia="Times New Roman"/>
                <w:i/>
                <w:noProof/>
              </w:rPr>
              <w:t>1.3.2. Bảo tồn di sản là nguyên tắc xuyên suốt.</w:t>
            </w:r>
            <w:r w:rsidRPr="008D7225">
              <w:rPr>
                <w:noProof/>
                <w:webHidden/>
              </w:rPr>
              <w:tab/>
            </w:r>
            <w:r w:rsidRPr="008D7225">
              <w:rPr>
                <w:noProof/>
                <w:webHidden/>
              </w:rPr>
              <w:fldChar w:fldCharType="begin"/>
            </w:r>
            <w:r w:rsidRPr="008D7225">
              <w:rPr>
                <w:noProof/>
                <w:webHidden/>
              </w:rPr>
              <w:instrText xml:space="preserve"> PAGEREF _Toc238023519 \h </w:instrText>
            </w:r>
            <w:r w:rsidRPr="008D7225">
              <w:rPr>
                <w:noProof/>
                <w:webHidden/>
              </w:rPr>
            </w:r>
            <w:r w:rsidRPr="008D7225">
              <w:rPr>
                <w:noProof/>
                <w:webHidden/>
              </w:rPr>
              <w:fldChar w:fldCharType="separate"/>
            </w:r>
            <w:r w:rsidR="009141C8">
              <w:rPr>
                <w:noProof/>
                <w:webHidden/>
              </w:rPr>
              <w:t>34</w:t>
            </w:r>
            <w:r w:rsidRPr="008D7225">
              <w:rPr>
                <w:noProof/>
                <w:webHidden/>
              </w:rPr>
              <w:fldChar w:fldCharType="end"/>
            </w:r>
          </w:hyperlink>
        </w:p>
        <w:p w14:paraId="46970B6E" w14:textId="759CC1B6" w:rsidR="00BD351E" w:rsidRPr="008D7225" w:rsidRDefault="00BD351E">
          <w:pPr>
            <w:pStyle w:val="TOC3"/>
            <w:tabs>
              <w:tab w:val="right" w:leader="dot" w:pos="9395"/>
            </w:tabs>
            <w:rPr>
              <w:noProof/>
              <w:sz w:val="22"/>
              <w:szCs w:val="22"/>
            </w:rPr>
          </w:pPr>
          <w:hyperlink w:anchor="_Toc238023520" w:history="1">
            <w:r w:rsidRPr="008D7225">
              <w:rPr>
                <w:rStyle w:val="Hyperlink"/>
                <w:rFonts w:eastAsia="Times New Roman"/>
                <w:i/>
                <w:noProof/>
              </w:rPr>
              <w:t>1.3.3. Quảng cáo là một bộ phận của thiết kế đô thị.</w:t>
            </w:r>
            <w:r w:rsidRPr="008D7225">
              <w:rPr>
                <w:noProof/>
                <w:webHidden/>
              </w:rPr>
              <w:tab/>
            </w:r>
            <w:r w:rsidRPr="008D7225">
              <w:rPr>
                <w:noProof/>
                <w:webHidden/>
              </w:rPr>
              <w:fldChar w:fldCharType="begin"/>
            </w:r>
            <w:r w:rsidRPr="008D7225">
              <w:rPr>
                <w:noProof/>
                <w:webHidden/>
              </w:rPr>
              <w:instrText xml:space="preserve"> PAGEREF _Toc238023520 \h </w:instrText>
            </w:r>
            <w:r w:rsidRPr="008D7225">
              <w:rPr>
                <w:noProof/>
                <w:webHidden/>
              </w:rPr>
            </w:r>
            <w:r w:rsidRPr="008D7225">
              <w:rPr>
                <w:noProof/>
                <w:webHidden/>
              </w:rPr>
              <w:fldChar w:fldCharType="separate"/>
            </w:r>
            <w:r w:rsidR="009141C8">
              <w:rPr>
                <w:noProof/>
                <w:webHidden/>
              </w:rPr>
              <w:t>34</w:t>
            </w:r>
            <w:r w:rsidRPr="008D7225">
              <w:rPr>
                <w:noProof/>
                <w:webHidden/>
              </w:rPr>
              <w:fldChar w:fldCharType="end"/>
            </w:r>
          </w:hyperlink>
        </w:p>
        <w:p w14:paraId="2B9E540D" w14:textId="7AA3ADEB" w:rsidR="00BD351E" w:rsidRPr="008D7225" w:rsidRDefault="00BD351E">
          <w:pPr>
            <w:pStyle w:val="TOC3"/>
            <w:tabs>
              <w:tab w:val="right" w:leader="dot" w:pos="9395"/>
            </w:tabs>
            <w:rPr>
              <w:noProof/>
              <w:sz w:val="22"/>
              <w:szCs w:val="22"/>
            </w:rPr>
          </w:pPr>
          <w:hyperlink w:anchor="_Toc238023521" w:history="1">
            <w:r w:rsidRPr="008D7225">
              <w:rPr>
                <w:rStyle w:val="Hyperlink"/>
                <w:rFonts w:eastAsia="Times New Roman"/>
                <w:i/>
                <w:noProof/>
              </w:rPr>
              <w:t>1.3.4. Phát triển có chọn lọc, không thương mại hóa không gian di sản.</w:t>
            </w:r>
            <w:r w:rsidRPr="008D7225">
              <w:rPr>
                <w:noProof/>
                <w:webHidden/>
              </w:rPr>
              <w:tab/>
            </w:r>
            <w:r w:rsidRPr="008D7225">
              <w:rPr>
                <w:noProof/>
                <w:webHidden/>
              </w:rPr>
              <w:fldChar w:fldCharType="begin"/>
            </w:r>
            <w:r w:rsidRPr="008D7225">
              <w:rPr>
                <w:noProof/>
                <w:webHidden/>
              </w:rPr>
              <w:instrText xml:space="preserve"> PAGEREF _Toc238023521 \h </w:instrText>
            </w:r>
            <w:r w:rsidRPr="008D7225">
              <w:rPr>
                <w:noProof/>
                <w:webHidden/>
              </w:rPr>
            </w:r>
            <w:r w:rsidRPr="008D7225">
              <w:rPr>
                <w:noProof/>
                <w:webHidden/>
              </w:rPr>
              <w:fldChar w:fldCharType="separate"/>
            </w:r>
            <w:r w:rsidR="009141C8">
              <w:rPr>
                <w:noProof/>
                <w:webHidden/>
              </w:rPr>
              <w:t>35</w:t>
            </w:r>
            <w:r w:rsidRPr="008D7225">
              <w:rPr>
                <w:noProof/>
                <w:webHidden/>
              </w:rPr>
              <w:fldChar w:fldCharType="end"/>
            </w:r>
          </w:hyperlink>
        </w:p>
        <w:p w14:paraId="740B4F6F" w14:textId="3DFFA5D3" w:rsidR="00BD351E" w:rsidRPr="008D7225" w:rsidRDefault="00BD351E">
          <w:pPr>
            <w:pStyle w:val="TOC3"/>
            <w:tabs>
              <w:tab w:val="right" w:leader="dot" w:pos="9395"/>
            </w:tabs>
            <w:rPr>
              <w:noProof/>
              <w:sz w:val="22"/>
              <w:szCs w:val="22"/>
            </w:rPr>
          </w:pPr>
          <w:hyperlink w:anchor="_Toc238023522" w:history="1">
            <w:r w:rsidRPr="008D7225">
              <w:rPr>
                <w:rStyle w:val="Hyperlink"/>
                <w:rFonts w:eastAsia="Times New Roman"/>
                <w:i/>
                <w:noProof/>
              </w:rPr>
              <w:t>1.3.5. Quản trị dựa trên dữ liệu và công nghệ số.</w:t>
            </w:r>
            <w:r w:rsidRPr="008D7225">
              <w:rPr>
                <w:noProof/>
                <w:webHidden/>
              </w:rPr>
              <w:tab/>
            </w:r>
            <w:r w:rsidRPr="008D7225">
              <w:rPr>
                <w:noProof/>
                <w:webHidden/>
              </w:rPr>
              <w:fldChar w:fldCharType="begin"/>
            </w:r>
            <w:r w:rsidRPr="008D7225">
              <w:rPr>
                <w:noProof/>
                <w:webHidden/>
              </w:rPr>
              <w:instrText xml:space="preserve"> PAGEREF _Toc238023522 \h </w:instrText>
            </w:r>
            <w:r w:rsidRPr="008D7225">
              <w:rPr>
                <w:noProof/>
                <w:webHidden/>
              </w:rPr>
            </w:r>
            <w:r w:rsidRPr="008D7225">
              <w:rPr>
                <w:noProof/>
                <w:webHidden/>
              </w:rPr>
              <w:fldChar w:fldCharType="separate"/>
            </w:r>
            <w:r w:rsidR="009141C8">
              <w:rPr>
                <w:noProof/>
                <w:webHidden/>
              </w:rPr>
              <w:t>35</w:t>
            </w:r>
            <w:r w:rsidRPr="008D7225">
              <w:rPr>
                <w:noProof/>
                <w:webHidden/>
              </w:rPr>
              <w:fldChar w:fldCharType="end"/>
            </w:r>
          </w:hyperlink>
        </w:p>
        <w:p w14:paraId="70F357EC" w14:textId="5849FA92" w:rsidR="00BD351E" w:rsidRPr="008D7225" w:rsidRDefault="00BD351E">
          <w:pPr>
            <w:pStyle w:val="TOC3"/>
            <w:tabs>
              <w:tab w:val="right" w:leader="dot" w:pos="9395"/>
            </w:tabs>
            <w:rPr>
              <w:noProof/>
              <w:sz w:val="22"/>
              <w:szCs w:val="22"/>
            </w:rPr>
          </w:pPr>
          <w:hyperlink w:anchor="_Toc238023523" w:history="1">
            <w:r w:rsidRPr="008D7225">
              <w:rPr>
                <w:rStyle w:val="Hyperlink"/>
                <w:rFonts w:eastAsia="Times New Roman"/>
                <w:noProof/>
              </w:rPr>
              <w:t>1.4. Cấu trúc quản trị không gian Vùng I</w:t>
            </w:r>
            <w:r w:rsidRPr="008D7225">
              <w:rPr>
                <w:noProof/>
                <w:webHidden/>
              </w:rPr>
              <w:tab/>
            </w:r>
            <w:r w:rsidRPr="008D7225">
              <w:rPr>
                <w:noProof/>
                <w:webHidden/>
              </w:rPr>
              <w:fldChar w:fldCharType="begin"/>
            </w:r>
            <w:r w:rsidRPr="008D7225">
              <w:rPr>
                <w:noProof/>
                <w:webHidden/>
              </w:rPr>
              <w:instrText xml:space="preserve"> PAGEREF _Toc238023523 \h </w:instrText>
            </w:r>
            <w:r w:rsidRPr="008D7225">
              <w:rPr>
                <w:noProof/>
                <w:webHidden/>
              </w:rPr>
            </w:r>
            <w:r w:rsidRPr="008D7225">
              <w:rPr>
                <w:noProof/>
                <w:webHidden/>
              </w:rPr>
              <w:fldChar w:fldCharType="separate"/>
            </w:r>
            <w:r w:rsidR="009141C8">
              <w:rPr>
                <w:noProof/>
                <w:webHidden/>
              </w:rPr>
              <w:t>35</w:t>
            </w:r>
            <w:r w:rsidRPr="008D7225">
              <w:rPr>
                <w:noProof/>
                <w:webHidden/>
              </w:rPr>
              <w:fldChar w:fldCharType="end"/>
            </w:r>
          </w:hyperlink>
        </w:p>
        <w:p w14:paraId="4280E9A7" w14:textId="2D740C52" w:rsidR="00BD351E" w:rsidRPr="008D7225" w:rsidRDefault="00BD351E">
          <w:pPr>
            <w:pStyle w:val="TOC3"/>
            <w:tabs>
              <w:tab w:val="right" w:leader="dot" w:pos="9395"/>
            </w:tabs>
            <w:rPr>
              <w:noProof/>
              <w:sz w:val="22"/>
              <w:szCs w:val="22"/>
            </w:rPr>
          </w:pPr>
          <w:hyperlink w:anchor="_Toc238023524" w:history="1">
            <w:r w:rsidRPr="008D7225">
              <w:rPr>
                <w:rStyle w:val="Hyperlink"/>
                <w:rFonts w:eastAsia="Times New Roman"/>
                <w:i/>
                <w:noProof/>
              </w:rPr>
              <w:t>1.4.1. Tiểu vùng IA - Trung tâm Chính trị Quốc gia</w:t>
            </w:r>
            <w:r w:rsidRPr="008D7225">
              <w:rPr>
                <w:noProof/>
                <w:webHidden/>
              </w:rPr>
              <w:tab/>
            </w:r>
            <w:r w:rsidRPr="008D7225">
              <w:rPr>
                <w:noProof/>
                <w:webHidden/>
              </w:rPr>
              <w:fldChar w:fldCharType="begin"/>
            </w:r>
            <w:r w:rsidRPr="008D7225">
              <w:rPr>
                <w:noProof/>
                <w:webHidden/>
              </w:rPr>
              <w:instrText xml:space="preserve"> PAGEREF _Toc238023524 \h </w:instrText>
            </w:r>
            <w:r w:rsidRPr="008D7225">
              <w:rPr>
                <w:noProof/>
                <w:webHidden/>
              </w:rPr>
            </w:r>
            <w:r w:rsidRPr="008D7225">
              <w:rPr>
                <w:noProof/>
                <w:webHidden/>
              </w:rPr>
              <w:fldChar w:fldCharType="separate"/>
            </w:r>
            <w:r w:rsidR="009141C8">
              <w:rPr>
                <w:noProof/>
                <w:webHidden/>
              </w:rPr>
              <w:t>35</w:t>
            </w:r>
            <w:r w:rsidRPr="008D7225">
              <w:rPr>
                <w:noProof/>
                <w:webHidden/>
              </w:rPr>
              <w:fldChar w:fldCharType="end"/>
            </w:r>
          </w:hyperlink>
        </w:p>
        <w:p w14:paraId="66907B51" w14:textId="03F59726" w:rsidR="00BD351E" w:rsidRPr="008D7225" w:rsidRDefault="00BD351E">
          <w:pPr>
            <w:pStyle w:val="TOC3"/>
            <w:tabs>
              <w:tab w:val="right" w:leader="dot" w:pos="9395"/>
            </w:tabs>
            <w:rPr>
              <w:noProof/>
              <w:sz w:val="22"/>
              <w:szCs w:val="22"/>
            </w:rPr>
          </w:pPr>
          <w:hyperlink w:anchor="_Toc238023525" w:history="1">
            <w:r w:rsidRPr="008D7225">
              <w:rPr>
                <w:rStyle w:val="Hyperlink"/>
                <w:rFonts w:eastAsia="Times New Roman"/>
                <w:i/>
                <w:noProof/>
              </w:rPr>
              <w:t>1.4.2. Tiểu vùng IB - Hồ Hoàn Kiếm và phụ cận</w:t>
            </w:r>
            <w:r w:rsidRPr="008D7225">
              <w:rPr>
                <w:noProof/>
                <w:webHidden/>
              </w:rPr>
              <w:tab/>
            </w:r>
            <w:r w:rsidRPr="008D7225">
              <w:rPr>
                <w:noProof/>
                <w:webHidden/>
              </w:rPr>
              <w:fldChar w:fldCharType="begin"/>
            </w:r>
            <w:r w:rsidRPr="008D7225">
              <w:rPr>
                <w:noProof/>
                <w:webHidden/>
              </w:rPr>
              <w:instrText xml:space="preserve"> PAGEREF _Toc238023525 \h </w:instrText>
            </w:r>
            <w:r w:rsidRPr="008D7225">
              <w:rPr>
                <w:noProof/>
                <w:webHidden/>
              </w:rPr>
            </w:r>
            <w:r w:rsidRPr="008D7225">
              <w:rPr>
                <w:noProof/>
                <w:webHidden/>
              </w:rPr>
              <w:fldChar w:fldCharType="separate"/>
            </w:r>
            <w:r w:rsidR="009141C8">
              <w:rPr>
                <w:noProof/>
                <w:webHidden/>
              </w:rPr>
              <w:t>35</w:t>
            </w:r>
            <w:r w:rsidRPr="008D7225">
              <w:rPr>
                <w:noProof/>
                <w:webHidden/>
              </w:rPr>
              <w:fldChar w:fldCharType="end"/>
            </w:r>
          </w:hyperlink>
        </w:p>
        <w:p w14:paraId="4FD7AF7C" w14:textId="2984E7CC" w:rsidR="00BD351E" w:rsidRPr="008D7225" w:rsidRDefault="00BD351E">
          <w:pPr>
            <w:pStyle w:val="TOC3"/>
            <w:tabs>
              <w:tab w:val="right" w:leader="dot" w:pos="9395"/>
            </w:tabs>
            <w:rPr>
              <w:noProof/>
              <w:sz w:val="22"/>
              <w:szCs w:val="22"/>
            </w:rPr>
          </w:pPr>
          <w:hyperlink w:anchor="_Toc238023526" w:history="1">
            <w:r w:rsidRPr="008D7225">
              <w:rPr>
                <w:rStyle w:val="Hyperlink"/>
                <w:rFonts w:eastAsia="Times New Roman"/>
                <w:i/>
                <w:noProof/>
              </w:rPr>
              <w:t>1.4.3. Tiểu vùng IC - Khu phố cổ</w:t>
            </w:r>
            <w:r w:rsidRPr="008D7225">
              <w:rPr>
                <w:noProof/>
                <w:webHidden/>
              </w:rPr>
              <w:tab/>
            </w:r>
            <w:r w:rsidRPr="008D7225">
              <w:rPr>
                <w:noProof/>
                <w:webHidden/>
              </w:rPr>
              <w:fldChar w:fldCharType="begin"/>
            </w:r>
            <w:r w:rsidRPr="008D7225">
              <w:rPr>
                <w:noProof/>
                <w:webHidden/>
              </w:rPr>
              <w:instrText xml:space="preserve"> PAGEREF _Toc238023526 \h </w:instrText>
            </w:r>
            <w:r w:rsidRPr="008D7225">
              <w:rPr>
                <w:noProof/>
                <w:webHidden/>
              </w:rPr>
            </w:r>
            <w:r w:rsidRPr="008D7225">
              <w:rPr>
                <w:noProof/>
                <w:webHidden/>
              </w:rPr>
              <w:fldChar w:fldCharType="separate"/>
            </w:r>
            <w:r w:rsidR="009141C8">
              <w:rPr>
                <w:noProof/>
                <w:webHidden/>
              </w:rPr>
              <w:t>35</w:t>
            </w:r>
            <w:r w:rsidRPr="008D7225">
              <w:rPr>
                <w:noProof/>
                <w:webHidden/>
              </w:rPr>
              <w:fldChar w:fldCharType="end"/>
            </w:r>
          </w:hyperlink>
        </w:p>
        <w:p w14:paraId="207418D1" w14:textId="161A3E86" w:rsidR="00BD351E" w:rsidRPr="008D7225" w:rsidRDefault="00BD351E">
          <w:pPr>
            <w:pStyle w:val="TOC3"/>
            <w:tabs>
              <w:tab w:val="right" w:leader="dot" w:pos="9395"/>
            </w:tabs>
            <w:rPr>
              <w:noProof/>
              <w:sz w:val="22"/>
              <w:szCs w:val="22"/>
            </w:rPr>
          </w:pPr>
          <w:hyperlink w:anchor="_Toc238023527" w:history="1">
            <w:r w:rsidRPr="008D7225">
              <w:rPr>
                <w:rStyle w:val="Hyperlink"/>
                <w:rFonts w:eastAsia="Times New Roman"/>
                <w:i/>
                <w:noProof/>
              </w:rPr>
              <w:t>1.4.4. Tiểu vùng ID - Không gian di sản quốc gia đặc biệt</w:t>
            </w:r>
            <w:r w:rsidRPr="008D7225">
              <w:rPr>
                <w:noProof/>
                <w:webHidden/>
              </w:rPr>
              <w:tab/>
            </w:r>
            <w:r w:rsidRPr="008D7225">
              <w:rPr>
                <w:noProof/>
                <w:webHidden/>
              </w:rPr>
              <w:fldChar w:fldCharType="begin"/>
            </w:r>
            <w:r w:rsidRPr="008D7225">
              <w:rPr>
                <w:noProof/>
                <w:webHidden/>
              </w:rPr>
              <w:instrText xml:space="preserve"> PAGEREF _Toc238023527 \h </w:instrText>
            </w:r>
            <w:r w:rsidRPr="008D7225">
              <w:rPr>
                <w:noProof/>
                <w:webHidden/>
              </w:rPr>
            </w:r>
            <w:r w:rsidRPr="008D7225">
              <w:rPr>
                <w:noProof/>
                <w:webHidden/>
              </w:rPr>
              <w:fldChar w:fldCharType="separate"/>
            </w:r>
            <w:r w:rsidR="009141C8">
              <w:rPr>
                <w:noProof/>
                <w:webHidden/>
              </w:rPr>
              <w:t>36</w:t>
            </w:r>
            <w:r w:rsidRPr="008D7225">
              <w:rPr>
                <w:noProof/>
                <w:webHidden/>
              </w:rPr>
              <w:fldChar w:fldCharType="end"/>
            </w:r>
          </w:hyperlink>
        </w:p>
        <w:p w14:paraId="20E8CB91" w14:textId="04BE028A" w:rsidR="00BD351E" w:rsidRPr="008D7225" w:rsidRDefault="00BD351E">
          <w:pPr>
            <w:pStyle w:val="TOC3"/>
            <w:tabs>
              <w:tab w:val="right" w:leader="dot" w:pos="9395"/>
            </w:tabs>
            <w:rPr>
              <w:noProof/>
              <w:sz w:val="22"/>
              <w:szCs w:val="22"/>
            </w:rPr>
          </w:pPr>
          <w:hyperlink w:anchor="_Toc238023528" w:history="1">
            <w:r w:rsidRPr="008D7225">
              <w:rPr>
                <w:rStyle w:val="Hyperlink"/>
                <w:rFonts w:eastAsia="Times New Roman"/>
                <w:i/>
                <w:noProof/>
              </w:rPr>
              <w:t>1.4.5. Tiểu vùng IE - Không gian văn hóa, quảng trường và sự kiện</w:t>
            </w:r>
            <w:r w:rsidRPr="008D7225">
              <w:rPr>
                <w:noProof/>
                <w:webHidden/>
              </w:rPr>
              <w:tab/>
            </w:r>
            <w:r w:rsidRPr="008D7225">
              <w:rPr>
                <w:noProof/>
                <w:webHidden/>
              </w:rPr>
              <w:fldChar w:fldCharType="begin"/>
            </w:r>
            <w:r w:rsidRPr="008D7225">
              <w:rPr>
                <w:noProof/>
                <w:webHidden/>
              </w:rPr>
              <w:instrText xml:space="preserve"> PAGEREF _Toc238023528 \h </w:instrText>
            </w:r>
            <w:r w:rsidRPr="008D7225">
              <w:rPr>
                <w:noProof/>
                <w:webHidden/>
              </w:rPr>
            </w:r>
            <w:r w:rsidRPr="008D7225">
              <w:rPr>
                <w:noProof/>
                <w:webHidden/>
              </w:rPr>
              <w:fldChar w:fldCharType="separate"/>
            </w:r>
            <w:r w:rsidR="009141C8">
              <w:rPr>
                <w:noProof/>
                <w:webHidden/>
              </w:rPr>
              <w:t>36</w:t>
            </w:r>
            <w:r w:rsidRPr="008D7225">
              <w:rPr>
                <w:noProof/>
                <w:webHidden/>
              </w:rPr>
              <w:fldChar w:fldCharType="end"/>
            </w:r>
          </w:hyperlink>
        </w:p>
        <w:p w14:paraId="1DD631A6" w14:textId="2B585291" w:rsidR="00BD351E" w:rsidRPr="008D7225" w:rsidRDefault="00BD351E">
          <w:pPr>
            <w:pStyle w:val="TOC3"/>
            <w:tabs>
              <w:tab w:val="right" w:leader="dot" w:pos="9395"/>
            </w:tabs>
            <w:rPr>
              <w:noProof/>
              <w:sz w:val="22"/>
              <w:szCs w:val="22"/>
            </w:rPr>
          </w:pPr>
          <w:hyperlink w:anchor="_Toc238023529" w:history="1">
            <w:r w:rsidRPr="008D7225">
              <w:rPr>
                <w:rStyle w:val="Hyperlink"/>
                <w:rFonts w:eastAsia="Times New Roman"/>
                <w:noProof/>
              </w:rPr>
              <w:t>1.5. Các nhiệm vụ</w:t>
            </w:r>
            <w:r w:rsidRPr="008D7225">
              <w:rPr>
                <w:noProof/>
                <w:webHidden/>
              </w:rPr>
              <w:tab/>
            </w:r>
            <w:r w:rsidRPr="008D7225">
              <w:rPr>
                <w:noProof/>
                <w:webHidden/>
              </w:rPr>
              <w:fldChar w:fldCharType="begin"/>
            </w:r>
            <w:r w:rsidRPr="008D7225">
              <w:rPr>
                <w:noProof/>
                <w:webHidden/>
              </w:rPr>
              <w:instrText xml:space="preserve"> PAGEREF _Toc238023529 \h </w:instrText>
            </w:r>
            <w:r w:rsidRPr="008D7225">
              <w:rPr>
                <w:noProof/>
                <w:webHidden/>
              </w:rPr>
            </w:r>
            <w:r w:rsidRPr="008D7225">
              <w:rPr>
                <w:noProof/>
                <w:webHidden/>
              </w:rPr>
              <w:fldChar w:fldCharType="separate"/>
            </w:r>
            <w:r w:rsidR="009141C8">
              <w:rPr>
                <w:noProof/>
                <w:webHidden/>
              </w:rPr>
              <w:t>36</w:t>
            </w:r>
            <w:r w:rsidRPr="008D7225">
              <w:rPr>
                <w:noProof/>
                <w:webHidden/>
              </w:rPr>
              <w:fldChar w:fldCharType="end"/>
            </w:r>
          </w:hyperlink>
        </w:p>
        <w:p w14:paraId="3D3B7B15" w14:textId="5253EE78" w:rsidR="00BD351E" w:rsidRPr="008D7225" w:rsidRDefault="00BD351E">
          <w:pPr>
            <w:pStyle w:val="TOC2"/>
            <w:tabs>
              <w:tab w:val="right" w:leader="dot" w:pos="9395"/>
            </w:tabs>
            <w:rPr>
              <w:noProof/>
              <w:sz w:val="22"/>
              <w:szCs w:val="22"/>
            </w:rPr>
          </w:pPr>
          <w:hyperlink w:anchor="_Toc238023530" w:history="1">
            <w:r w:rsidRPr="008D7225">
              <w:rPr>
                <w:rStyle w:val="Hyperlink"/>
                <w:noProof/>
              </w:rPr>
              <w:t>2. Vùng 2: Khai thác có điều kiện (Khu vực nội đô mở rộng)</w:t>
            </w:r>
            <w:r w:rsidRPr="008D7225">
              <w:rPr>
                <w:noProof/>
                <w:webHidden/>
              </w:rPr>
              <w:tab/>
            </w:r>
            <w:r w:rsidRPr="008D7225">
              <w:rPr>
                <w:noProof/>
                <w:webHidden/>
              </w:rPr>
              <w:fldChar w:fldCharType="begin"/>
            </w:r>
            <w:r w:rsidRPr="008D7225">
              <w:rPr>
                <w:noProof/>
                <w:webHidden/>
              </w:rPr>
              <w:instrText xml:space="preserve"> PAGEREF _Toc238023530 \h </w:instrText>
            </w:r>
            <w:r w:rsidRPr="008D7225">
              <w:rPr>
                <w:noProof/>
                <w:webHidden/>
              </w:rPr>
            </w:r>
            <w:r w:rsidRPr="008D7225">
              <w:rPr>
                <w:noProof/>
                <w:webHidden/>
              </w:rPr>
              <w:fldChar w:fldCharType="separate"/>
            </w:r>
            <w:r w:rsidR="009141C8">
              <w:rPr>
                <w:noProof/>
                <w:webHidden/>
              </w:rPr>
              <w:t>36</w:t>
            </w:r>
            <w:r w:rsidRPr="008D7225">
              <w:rPr>
                <w:noProof/>
                <w:webHidden/>
              </w:rPr>
              <w:fldChar w:fldCharType="end"/>
            </w:r>
          </w:hyperlink>
        </w:p>
        <w:p w14:paraId="2DED9CF0" w14:textId="2D19BEDC" w:rsidR="00BD351E" w:rsidRPr="008D7225" w:rsidRDefault="00BD351E">
          <w:pPr>
            <w:pStyle w:val="TOC3"/>
            <w:tabs>
              <w:tab w:val="right" w:leader="dot" w:pos="9395"/>
            </w:tabs>
            <w:rPr>
              <w:noProof/>
              <w:sz w:val="22"/>
              <w:szCs w:val="22"/>
            </w:rPr>
          </w:pPr>
          <w:hyperlink w:anchor="_Toc238023531" w:history="1">
            <w:r w:rsidRPr="008D7225">
              <w:rPr>
                <w:rStyle w:val="Hyperlink"/>
                <w:rFonts w:eastAsia="Times New Roman"/>
                <w:noProof/>
              </w:rPr>
              <w:t>2.1. Phạm vi Vùng 2</w:t>
            </w:r>
            <w:r w:rsidRPr="008D7225">
              <w:rPr>
                <w:noProof/>
                <w:webHidden/>
              </w:rPr>
              <w:tab/>
            </w:r>
            <w:r w:rsidRPr="008D7225">
              <w:rPr>
                <w:noProof/>
                <w:webHidden/>
              </w:rPr>
              <w:fldChar w:fldCharType="begin"/>
            </w:r>
            <w:r w:rsidRPr="008D7225">
              <w:rPr>
                <w:noProof/>
                <w:webHidden/>
              </w:rPr>
              <w:instrText xml:space="preserve"> PAGEREF _Toc238023531 \h </w:instrText>
            </w:r>
            <w:r w:rsidRPr="008D7225">
              <w:rPr>
                <w:noProof/>
                <w:webHidden/>
              </w:rPr>
            </w:r>
            <w:r w:rsidRPr="008D7225">
              <w:rPr>
                <w:noProof/>
                <w:webHidden/>
              </w:rPr>
              <w:fldChar w:fldCharType="separate"/>
            </w:r>
            <w:r w:rsidR="009141C8">
              <w:rPr>
                <w:noProof/>
                <w:webHidden/>
              </w:rPr>
              <w:t>36</w:t>
            </w:r>
            <w:r w:rsidRPr="008D7225">
              <w:rPr>
                <w:noProof/>
                <w:webHidden/>
              </w:rPr>
              <w:fldChar w:fldCharType="end"/>
            </w:r>
          </w:hyperlink>
        </w:p>
        <w:p w14:paraId="0FAA6188" w14:textId="77EB9E06" w:rsidR="00BD351E" w:rsidRPr="008D7225" w:rsidRDefault="00BD351E">
          <w:pPr>
            <w:pStyle w:val="TOC3"/>
            <w:tabs>
              <w:tab w:val="right" w:leader="dot" w:pos="9395"/>
            </w:tabs>
            <w:rPr>
              <w:noProof/>
              <w:sz w:val="22"/>
              <w:szCs w:val="22"/>
            </w:rPr>
          </w:pPr>
          <w:hyperlink w:anchor="_Toc238023532" w:history="1">
            <w:r w:rsidRPr="008D7225">
              <w:rPr>
                <w:rStyle w:val="Hyperlink"/>
                <w:rFonts w:eastAsia="Times New Roman"/>
                <w:noProof/>
              </w:rPr>
              <w:t>2.2. Nguyên tắc quản lý của Vùng 2</w:t>
            </w:r>
            <w:r w:rsidRPr="008D7225">
              <w:rPr>
                <w:noProof/>
                <w:webHidden/>
              </w:rPr>
              <w:tab/>
            </w:r>
            <w:r w:rsidRPr="008D7225">
              <w:rPr>
                <w:noProof/>
                <w:webHidden/>
              </w:rPr>
              <w:fldChar w:fldCharType="begin"/>
            </w:r>
            <w:r w:rsidRPr="008D7225">
              <w:rPr>
                <w:noProof/>
                <w:webHidden/>
              </w:rPr>
              <w:instrText xml:space="preserve"> PAGEREF _Toc238023532 \h </w:instrText>
            </w:r>
            <w:r w:rsidRPr="008D7225">
              <w:rPr>
                <w:noProof/>
                <w:webHidden/>
              </w:rPr>
            </w:r>
            <w:r w:rsidRPr="008D7225">
              <w:rPr>
                <w:noProof/>
                <w:webHidden/>
              </w:rPr>
              <w:fldChar w:fldCharType="separate"/>
            </w:r>
            <w:r w:rsidR="009141C8">
              <w:rPr>
                <w:noProof/>
                <w:webHidden/>
              </w:rPr>
              <w:t>37</w:t>
            </w:r>
            <w:r w:rsidRPr="008D7225">
              <w:rPr>
                <w:noProof/>
                <w:webHidden/>
              </w:rPr>
              <w:fldChar w:fldCharType="end"/>
            </w:r>
          </w:hyperlink>
        </w:p>
        <w:p w14:paraId="166C56AE" w14:textId="537B1CDD" w:rsidR="00BD351E" w:rsidRPr="008D7225" w:rsidRDefault="00BD351E">
          <w:pPr>
            <w:pStyle w:val="TOC2"/>
            <w:tabs>
              <w:tab w:val="right" w:leader="dot" w:pos="9395"/>
            </w:tabs>
            <w:rPr>
              <w:noProof/>
              <w:sz w:val="22"/>
              <w:szCs w:val="22"/>
            </w:rPr>
          </w:pPr>
          <w:hyperlink w:anchor="_Toc238023533" w:history="1">
            <w:r w:rsidRPr="008D7225">
              <w:rPr>
                <w:rStyle w:val="Hyperlink"/>
                <w:noProof/>
              </w:rPr>
              <w:t>3. Vùng 3: Khai thác phát triển (Khu vực phát triển mới, đô thị vệ tinh)</w:t>
            </w:r>
            <w:r w:rsidRPr="008D7225">
              <w:rPr>
                <w:noProof/>
                <w:webHidden/>
              </w:rPr>
              <w:tab/>
            </w:r>
            <w:r w:rsidRPr="008D7225">
              <w:rPr>
                <w:noProof/>
                <w:webHidden/>
              </w:rPr>
              <w:fldChar w:fldCharType="begin"/>
            </w:r>
            <w:r w:rsidRPr="008D7225">
              <w:rPr>
                <w:noProof/>
                <w:webHidden/>
              </w:rPr>
              <w:instrText xml:space="preserve"> PAGEREF _Toc238023533 \h </w:instrText>
            </w:r>
            <w:r w:rsidRPr="008D7225">
              <w:rPr>
                <w:noProof/>
                <w:webHidden/>
              </w:rPr>
            </w:r>
            <w:r w:rsidRPr="008D7225">
              <w:rPr>
                <w:noProof/>
                <w:webHidden/>
              </w:rPr>
              <w:fldChar w:fldCharType="separate"/>
            </w:r>
            <w:r w:rsidR="009141C8">
              <w:rPr>
                <w:noProof/>
                <w:webHidden/>
              </w:rPr>
              <w:t>37</w:t>
            </w:r>
            <w:r w:rsidRPr="008D7225">
              <w:rPr>
                <w:noProof/>
                <w:webHidden/>
              </w:rPr>
              <w:fldChar w:fldCharType="end"/>
            </w:r>
          </w:hyperlink>
        </w:p>
        <w:p w14:paraId="5546147F" w14:textId="0EC572B2" w:rsidR="00BD351E" w:rsidRPr="008D7225" w:rsidRDefault="00BD351E">
          <w:pPr>
            <w:pStyle w:val="TOC3"/>
            <w:tabs>
              <w:tab w:val="right" w:leader="dot" w:pos="9395"/>
            </w:tabs>
            <w:rPr>
              <w:noProof/>
              <w:sz w:val="22"/>
              <w:szCs w:val="22"/>
            </w:rPr>
          </w:pPr>
          <w:hyperlink w:anchor="_Toc238023534" w:history="1">
            <w:r w:rsidRPr="008D7225">
              <w:rPr>
                <w:rStyle w:val="Hyperlink"/>
                <w:rFonts w:eastAsia="Times New Roman"/>
                <w:noProof/>
              </w:rPr>
              <w:t>3.1. Quan điểm phát triển</w:t>
            </w:r>
            <w:r w:rsidRPr="008D7225">
              <w:rPr>
                <w:noProof/>
                <w:webHidden/>
              </w:rPr>
              <w:tab/>
            </w:r>
            <w:r w:rsidRPr="008D7225">
              <w:rPr>
                <w:noProof/>
                <w:webHidden/>
              </w:rPr>
              <w:fldChar w:fldCharType="begin"/>
            </w:r>
            <w:r w:rsidRPr="008D7225">
              <w:rPr>
                <w:noProof/>
                <w:webHidden/>
              </w:rPr>
              <w:instrText xml:space="preserve"> PAGEREF _Toc238023534 \h </w:instrText>
            </w:r>
            <w:r w:rsidRPr="008D7225">
              <w:rPr>
                <w:noProof/>
                <w:webHidden/>
              </w:rPr>
            </w:r>
            <w:r w:rsidRPr="008D7225">
              <w:rPr>
                <w:noProof/>
                <w:webHidden/>
              </w:rPr>
              <w:fldChar w:fldCharType="separate"/>
            </w:r>
            <w:r w:rsidR="009141C8">
              <w:rPr>
                <w:noProof/>
                <w:webHidden/>
              </w:rPr>
              <w:t>37</w:t>
            </w:r>
            <w:r w:rsidRPr="008D7225">
              <w:rPr>
                <w:noProof/>
                <w:webHidden/>
              </w:rPr>
              <w:fldChar w:fldCharType="end"/>
            </w:r>
          </w:hyperlink>
        </w:p>
        <w:p w14:paraId="7C8D2A51" w14:textId="60947D88" w:rsidR="00BD351E" w:rsidRPr="008D7225" w:rsidRDefault="00BD351E">
          <w:pPr>
            <w:pStyle w:val="TOC3"/>
            <w:tabs>
              <w:tab w:val="right" w:leader="dot" w:pos="9395"/>
            </w:tabs>
            <w:rPr>
              <w:noProof/>
              <w:sz w:val="22"/>
              <w:szCs w:val="22"/>
            </w:rPr>
          </w:pPr>
          <w:hyperlink w:anchor="_Toc238023535" w:history="1">
            <w:r w:rsidRPr="008D7225">
              <w:rPr>
                <w:rStyle w:val="Hyperlink"/>
                <w:rFonts w:eastAsia="Times New Roman"/>
                <w:noProof/>
              </w:rPr>
              <w:t>3.2. Mục tiêu</w:t>
            </w:r>
            <w:r w:rsidRPr="008D7225">
              <w:rPr>
                <w:noProof/>
                <w:webHidden/>
              </w:rPr>
              <w:tab/>
            </w:r>
            <w:r w:rsidRPr="008D7225">
              <w:rPr>
                <w:noProof/>
                <w:webHidden/>
              </w:rPr>
              <w:fldChar w:fldCharType="begin"/>
            </w:r>
            <w:r w:rsidRPr="008D7225">
              <w:rPr>
                <w:noProof/>
                <w:webHidden/>
              </w:rPr>
              <w:instrText xml:space="preserve"> PAGEREF _Toc238023535 \h </w:instrText>
            </w:r>
            <w:r w:rsidRPr="008D7225">
              <w:rPr>
                <w:noProof/>
                <w:webHidden/>
              </w:rPr>
            </w:r>
            <w:r w:rsidRPr="008D7225">
              <w:rPr>
                <w:noProof/>
                <w:webHidden/>
              </w:rPr>
              <w:fldChar w:fldCharType="separate"/>
            </w:r>
            <w:r w:rsidR="009141C8">
              <w:rPr>
                <w:noProof/>
                <w:webHidden/>
              </w:rPr>
              <w:t>38</w:t>
            </w:r>
            <w:r w:rsidRPr="008D7225">
              <w:rPr>
                <w:noProof/>
                <w:webHidden/>
              </w:rPr>
              <w:fldChar w:fldCharType="end"/>
            </w:r>
          </w:hyperlink>
        </w:p>
        <w:p w14:paraId="4E9D71FE" w14:textId="54F9283F" w:rsidR="00BD351E" w:rsidRPr="008D7225" w:rsidRDefault="00BD351E">
          <w:pPr>
            <w:pStyle w:val="TOC3"/>
            <w:tabs>
              <w:tab w:val="right" w:leader="dot" w:pos="9395"/>
            </w:tabs>
            <w:rPr>
              <w:noProof/>
              <w:sz w:val="22"/>
              <w:szCs w:val="22"/>
            </w:rPr>
          </w:pPr>
          <w:hyperlink w:anchor="_Toc238023536" w:history="1">
            <w:r w:rsidRPr="008D7225">
              <w:rPr>
                <w:rStyle w:val="Hyperlink"/>
                <w:rFonts w:eastAsia="Times New Roman"/>
                <w:noProof/>
              </w:rPr>
              <w:t>3.3. Nguyên tắc tổ chức không gian quảng cáo</w:t>
            </w:r>
            <w:r w:rsidRPr="008D7225">
              <w:rPr>
                <w:noProof/>
                <w:webHidden/>
              </w:rPr>
              <w:tab/>
            </w:r>
            <w:r w:rsidRPr="008D7225">
              <w:rPr>
                <w:noProof/>
                <w:webHidden/>
              </w:rPr>
              <w:fldChar w:fldCharType="begin"/>
            </w:r>
            <w:r w:rsidRPr="008D7225">
              <w:rPr>
                <w:noProof/>
                <w:webHidden/>
              </w:rPr>
              <w:instrText xml:space="preserve"> PAGEREF _Toc238023536 \h </w:instrText>
            </w:r>
            <w:r w:rsidRPr="008D7225">
              <w:rPr>
                <w:noProof/>
                <w:webHidden/>
              </w:rPr>
            </w:r>
            <w:r w:rsidRPr="008D7225">
              <w:rPr>
                <w:noProof/>
                <w:webHidden/>
              </w:rPr>
              <w:fldChar w:fldCharType="separate"/>
            </w:r>
            <w:r w:rsidR="009141C8">
              <w:rPr>
                <w:noProof/>
                <w:webHidden/>
              </w:rPr>
              <w:t>38</w:t>
            </w:r>
            <w:r w:rsidRPr="008D7225">
              <w:rPr>
                <w:noProof/>
                <w:webHidden/>
              </w:rPr>
              <w:fldChar w:fldCharType="end"/>
            </w:r>
          </w:hyperlink>
        </w:p>
        <w:p w14:paraId="092AEDD3" w14:textId="7F82E477" w:rsidR="00BD351E" w:rsidRPr="008D7225" w:rsidRDefault="00BD351E">
          <w:pPr>
            <w:pStyle w:val="TOC3"/>
            <w:tabs>
              <w:tab w:val="right" w:leader="dot" w:pos="9395"/>
            </w:tabs>
            <w:rPr>
              <w:noProof/>
              <w:sz w:val="22"/>
              <w:szCs w:val="22"/>
            </w:rPr>
          </w:pPr>
          <w:hyperlink w:anchor="_Toc238023537" w:history="1">
            <w:r w:rsidRPr="008D7225">
              <w:rPr>
                <w:rStyle w:val="Hyperlink"/>
                <w:rFonts w:eastAsia="Times New Roman"/>
                <w:noProof/>
              </w:rPr>
              <w:t>3.4. Phạm vi Vùng 3</w:t>
            </w:r>
            <w:r w:rsidRPr="008D7225">
              <w:rPr>
                <w:noProof/>
                <w:webHidden/>
              </w:rPr>
              <w:tab/>
            </w:r>
            <w:r w:rsidRPr="008D7225">
              <w:rPr>
                <w:noProof/>
                <w:webHidden/>
              </w:rPr>
              <w:fldChar w:fldCharType="begin"/>
            </w:r>
            <w:r w:rsidRPr="008D7225">
              <w:rPr>
                <w:noProof/>
                <w:webHidden/>
              </w:rPr>
              <w:instrText xml:space="preserve"> PAGEREF _Toc238023537 \h </w:instrText>
            </w:r>
            <w:r w:rsidRPr="008D7225">
              <w:rPr>
                <w:noProof/>
                <w:webHidden/>
              </w:rPr>
            </w:r>
            <w:r w:rsidRPr="008D7225">
              <w:rPr>
                <w:noProof/>
                <w:webHidden/>
              </w:rPr>
              <w:fldChar w:fldCharType="separate"/>
            </w:r>
            <w:r w:rsidR="009141C8">
              <w:rPr>
                <w:noProof/>
                <w:webHidden/>
              </w:rPr>
              <w:t>39</w:t>
            </w:r>
            <w:r w:rsidRPr="008D7225">
              <w:rPr>
                <w:noProof/>
                <w:webHidden/>
              </w:rPr>
              <w:fldChar w:fldCharType="end"/>
            </w:r>
          </w:hyperlink>
        </w:p>
        <w:p w14:paraId="4EF2753E" w14:textId="2A7B823A" w:rsidR="00BD351E" w:rsidRPr="008D7225" w:rsidRDefault="00BD351E">
          <w:pPr>
            <w:pStyle w:val="TOC3"/>
            <w:tabs>
              <w:tab w:val="right" w:leader="dot" w:pos="9395"/>
            </w:tabs>
            <w:rPr>
              <w:noProof/>
              <w:sz w:val="22"/>
              <w:szCs w:val="22"/>
            </w:rPr>
          </w:pPr>
          <w:hyperlink w:anchor="_Toc238023538" w:history="1">
            <w:r w:rsidRPr="008D7225">
              <w:rPr>
                <w:rStyle w:val="Hyperlink"/>
                <w:rFonts w:eastAsia="Times New Roman"/>
                <w:noProof/>
              </w:rPr>
              <w:t>3.5. Yêu cầu quản lý</w:t>
            </w:r>
            <w:r w:rsidRPr="008D7225">
              <w:rPr>
                <w:noProof/>
                <w:webHidden/>
              </w:rPr>
              <w:tab/>
            </w:r>
            <w:r w:rsidRPr="008D7225">
              <w:rPr>
                <w:noProof/>
                <w:webHidden/>
              </w:rPr>
              <w:fldChar w:fldCharType="begin"/>
            </w:r>
            <w:r w:rsidRPr="008D7225">
              <w:rPr>
                <w:noProof/>
                <w:webHidden/>
              </w:rPr>
              <w:instrText xml:space="preserve"> PAGEREF _Toc238023538 \h </w:instrText>
            </w:r>
            <w:r w:rsidRPr="008D7225">
              <w:rPr>
                <w:noProof/>
                <w:webHidden/>
              </w:rPr>
            </w:r>
            <w:r w:rsidRPr="008D7225">
              <w:rPr>
                <w:noProof/>
                <w:webHidden/>
              </w:rPr>
              <w:fldChar w:fldCharType="separate"/>
            </w:r>
            <w:r w:rsidR="009141C8">
              <w:rPr>
                <w:noProof/>
                <w:webHidden/>
              </w:rPr>
              <w:t>39</w:t>
            </w:r>
            <w:r w:rsidRPr="008D7225">
              <w:rPr>
                <w:noProof/>
                <w:webHidden/>
              </w:rPr>
              <w:fldChar w:fldCharType="end"/>
            </w:r>
          </w:hyperlink>
        </w:p>
        <w:p w14:paraId="4688B133" w14:textId="6929BAC8" w:rsidR="00BD351E" w:rsidRPr="008D7225" w:rsidRDefault="00BD351E">
          <w:pPr>
            <w:pStyle w:val="TOC3"/>
            <w:tabs>
              <w:tab w:val="right" w:leader="dot" w:pos="9395"/>
            </w:tabs>
            <w:rPr>
              <w:noProof/>
              <w:sz w:val="22"/>
              <w:szCs w:val="22"/>
            </w:rPr>
          </w:pPr>
          <w:hyperlink w:anchor="_Toc238023539" w:history="1">
            <w:r w:rsidRPr="008D7225">
              <w:rPr>
                <w:rStyle w:val="Hyperlink"/>
                <w:rFonts w:eastAsia="Times New Roman"/>
                <w:noProof/>
              </w:rPr>
              <w:t>3.5.1. Tiêu chí về chức năng đô thị</w:t>
            </w:r>
            <w:r w:rsidRPr="008D7225">
              <w:rPr>
                <w:noProof/>
                <w:webHidden/>
              </w:rPr>
              <w:tab/>
            </w:r>
            <w:r w:rsidRPr="008D7225">
              <w:rPr>
                <w:noProof/>
                <w:webHidden/>
              </w:rPr>
              <w:fldChar w:fldCharType="begin"/>
            </w:r>
            <w:r w:rsidRPr="008D7225">
              <w:rPr>
                <w:noProof/>
                <w:webHidden/>
              </w:rPr>
              <w:instrText xml:space="preserve"> PAGEREF _Toc238023539 \h </w:instrText>
            </w:r>
            <w:r w:rsidRPr="008D7225">
              <w:rPr>
                <w:noProof/>
                <w:webHidden/>
              </w:rPr>
            </w:r>
            <w:r w:rsidRPr="008D7225">
              <w:rPr>
                <w:noProof/>
                <w:webHidden/>
              </w:rPr>
              <w:fldChar w:fldCharType="separate"/>
            </w:r>
            <w:r w:rsidR="009141C8">
              <w:rPr>
                <w:noProof/>
                <w:webHidden/>
              </w:rPr>
              <w:t>39</w:t>
            </w:r>
            <w:r w:rsidRPr="008D7225">
              <w:rPr>
                <w:noProof/>
                <w:webHidden/>
              </w:rPr>
              <w:fldChar w:fldCharType="end"/>
            </w:r>
          </w:hyperlink>
        </w:p>
        <w:p w14:paraId="0502DE07" w14:textId="482DA866" w:rsidR="00BD351E" w:rsidRPr="008D7225" w:rsidRDefault="00BD351E">
          <w:pPr>
            <w:pStyle w:val="TOC3"/>
            <w:tabs>
              <w:tab w:val="right" w:leader="dot" w:pos="9395"/>
            </w:tabs>
            <w:rPr>
              <w:noProof/>
              <w:sz w:val="22"/>
              <w:szCs w:val="22"/>
            </w:rPr>
          </w:pPr>
          <w:hyperlink w:anchor="_Toc238023540" w:history="1">
            <w:r w:rsidRPr="008D7225">
              <w:rPr>
                <w:rStyle w:val="Hyperlink"/>
                <w:rFonts w:eastAsia="Times New Roman"/>
                <w:noProof/>
              </w:rPr>
              <w:t>3.5.2. Tiêu chí về tổ chức không gian</w:t>
            </w:r>
            <w:r w:rsidRPr="008D7225">
              <w:rPr>
                <w:noProof/>
                <w:webHidden/>
              </w:rPr>
              <w:tab/>
            </w:r>
            <w:r w:rsidRPr="008D7225">
              <w:rPr>
                <w:noProof/>
                <w:webHidden/>
              </w:rPr>
              <w:fldChar w:fldCharType="begin"/>
            </w:r>
            <w:r w:rsidRPr="008D7225">
              <w:rPr>
                <w:noProof/>
                <w:webHidden/>
              </w:rPr>
              <w:instrText xml:space="preserve"> PAGEREF _Toc238023540 \h </w:instrText>
            </w:r>
            <w:r w:rsidRPr="008D7225">
              <w:rPr>
                <w:noProof/>
                <w:webHidden/>
              </w:rPr>
            </w:r>
            <w:r w:rsidRPr="008D7225">
              <w:rPr>
                <w:noProof/>
                <w:webHidden/>
              </w:rPr>
              <w:fldChar w:fldCharType="separate"/>
            </w:r>
            <w:r w:rsidR="009141C8">
              <w:rPr>
                <w:noProof/>
                <w:webHidden/>
              </w:rPr>
              <w:t>39</w:t>
            </w:r>
            <w:r w:rsidRPr="008D7225">
              <w:rPr>
                <w:noProof/>
                <w:webHidden/>
              </w:rPr>
              <w:fldChar w:fldCharType="end"/>
            </w:r>
          </w:hyperlink>
        </w:p>
        <w:p w14:paraId="5A0C669E" w14:textId="6F1EBDC2" w:rsidR="00BD351E" w:rsidRPr="008D7225" w:rsidRDefault="00BD351E">
          <w:pPr>
            <w:pStyle w:val="TOC3"/>
            <w:tabs>
              <w:tab w:val="right" w:leader="dot" w:pos="9395"/>
            </w:tabs>
            <w:rPr>
              <w:noProof/>
              <w:sz w:val="22"/>
              <w:szCs w:val="22"/>
            </w:rPr>
          </w:pPr>
          <w:hyperlink w:anchor="_Toc238023541" w:history="1">
            <w:r w:rsidRPr="008D7225">
              <w:rPr>
                <w:rStyle w:val="Hyperlink"/>
                <w:rFonts w:eastAsia="Times New Roman"/>
                <w:noProof/>
              </w:rPr>
              <w:t>3.5.3. Tiêu chí về kiến trúc và mỹ quan</w:t>
            </w:r>
            <w:r w:rsidRPr="008D7225">
              <w:rPr>
                <w:noProof/>
                <w:webHidden/>
              </w:rPr>
              <w:tab/>
            </w:r>
            <w:r w:rsidRPr="008D7225">
              <w:rPr>
                <w:noProof/>
                <w:webHidden/>
              </w:rPr>
              <w:fldChar w:fldCharType="begin"/>
            </w:r>
            <w:r w:rsidRPr="008D7225">
              <w:rPr>
                <w:noProof/>
                <w:webHidden/>
              </w:rPr>
              <w:instrText xml:space="preserve"> PAGEREF _Toc238023541 \h </w:instrText>
            </w:r>
            <w:r w:rsidRPr="008D7225">
              <w:rPr>
                <w:noProof/>
                <w:webHidden/>
              </w:rPr>
            </w:r>
            <w:r w:rsidRPr="008D7225">
              <w:rPr>
                <w:noProof/>
                <w:webHidden/>
              </w:rPr>
              <w:fldChar w:fldCharType="separate"/>
            </w:r>
            <w:r w:rsidR="009141C8">
              <w:rPr>
                <w:noProof/>
                <w:webHidden/>
              </w:rPr>
              <w:t>39</w:t>
            </w:r>
            <w:r w:rsidRPr="008D7225">
              <w:rPr>
                <w:noProof/>
                <w:webHidden/>
              </w:rPr>
              <w:fldChar w:fldCharType="end"/>
            </w:r>
          </w:hyperlink>
        </w:p>
        <w:p w14:paraId="28C99E75" w14:textId="48F8CBA6" w:rsidR="00BD351E" w:rsidRPr="008D7225" w:rsidRDefault="00BD351E">
          <w:pPr>
            <w:pStyle w:val="TOC3"/>
            <w:tabs>
              <w:tab w:val="right" w:leader="dot" w:pos="9395"/>
            </w:tabs>
            <w:rPr>
              <w:noProof/>
              <w:sz w:val="22"/>
              <w:szCs w:val="22"/>
            </w:rPr>
          </w:pPr>
          <w:hyperlink w:anchor="_Toc238023542" w:history="1">
            <w:r w:rsidRPr="008D7225">
              <w:rPr>
                <w:rStyle w:val="Hyperlink"/>
                <w:rFonts w:eastAsia="Times New Roman"/>
                <w:noProof/>
              </w:rPr>
              <w:t>3.5.4. Tiêu chí về công nghệ</w:t>
            </w:r>
            <w:r w:rsidRPr="008D7225">
              <w:rPr>
                <w:noProof/>
                <w:webHidden/>
              </w:rPr>
              <w:tab/>
            </w:r>
            <w:r w:rsidRPr="008D7225">
              <w:rPr>
                <w:noProof/>
                <w:webHidden/>
              </w:rPr>
              <w:fldChar w:fldCharType="begin"/>
            </w:r>
            <w:r w:rsidRPr="008D7225">
              <w:rPr>
                <w:noProof/>
                <w:webHidden/>
              </w:rPr>
              <w:instrText xml:space="preserve"> PAGEREF _Toc238023542 \h </w:instrText>
            </w:r>
            <w:r w:rsidRPr="008D7225">
              <w:rPr>
                <w:noProof/>
                <w:webHidden/>
              </w:rPr>
            </w:r>
            <w:r w:rsidRPr="008D7225">
              <w:rPr>
                <w:noProof/>
                <w:webHidden/>
              </w:rPr>
              <w:fldChar w:fldCharType="separate"/>
            </w:r>
            <w:r w:rsidR="009141C8">
              <w:rPr>
                <w:noProof/>
                <w:webHidden/>
              </w:rPr>
              <w:t>39</w:t>
            </w:r>
            <w:r w:rsidRPr="008D7225">
              <w:rPr>
                <w:noProof/>
                <w:webHidden/>
              </w:rPr>
              <w:fldChar w:fldCharType="end"/>
            </w:r>
          </w:hyperlink>
        </w:p>
        <w:p w14:paraId="59D0A6EC" w14:textId="7ACA5204" w:rsidR="00BD351E" w:rsidRPr="008D7225" w:rsidRDefault="00BD351E">
          <w:pPr>
            <w:pStyle w:val="TOC3"/>
            <w:tabs>
              <w:tab w:val="right" w:leader="dot" w:pos="9395"/>
            </w:tabs>
            <w:rPr>
              <w:noProof/>
              <w:sz w:val="22"/>
              <w:szCs w:val="22"/>
            </w:rPr>
          </w:pPr>
          <w:hyperlink w:anchor="_Toc238023543" w:history="1">
            <w:r w:rsidRPr="008D7225">
              <w:rPr>
                <w:rStyle w:val="Hyperlink"/>
                <w:rFonts w:eastAsia="Times New Roman"/>
                <w:noProof/>
              </w:rPr>
              <w:t>3.5.5. Tiêu chí về an toàn</w:t>
            </w:r>
            <w:r w:rsidRPr="008D7225">
              <w:rPr>
                <w:noProof/>
                <w:webHidden/>
              </w:rPr>
              <w:tab/>
            </w:r>
            <w:r w:rsidRPr="008D7225">
              <w:rPr>
                <w:noProof/>
                <w:webHidden/>
              </w:rPr>
              <w:fldChar w:fldCharType="begin"/>
            </w:r>
            <w:r w:rsidRPr="008D7225">
              <w:rPr>
                <w:noProof/>
                <w:webHidden/>
              </w:rPr>
              <w:instrText xml:space="preserve"> PAGEREF _Toc238023543 \h </w:instrText>
            </w:r>
            <w:r w:rsidRPr="008D7225">
              <w:rPr>
                <w:noProof/>
                <w:webHidden/>
              </w:rPr>
            </w:r>
            <w:r w:rsidRPr="008D7225">
              <w:rPr>
                <w:noProof/>
                <w:webHidden/>
              </w:rPr>
              <w:fldChar w:fldCharType="separate"/>
            </w:r>
            <w:r w:rsidR="009141C8">
              <w:rPr>
                <w:noProof/>
                <w:webHidden/>
              </w:rPr>
              <w:t>40</w:t>
            </w:r>
            <w:r w:rsidRPr="008D7225">
              <w:rPr>
                <w:noProof/>
                <w:webHidden/>
              </w:rPr>
              <w:fldChar w:fldCharType="end"/>
            </w:r>
          </w:hyperlink>
        </w:p>
        <w:p w14:paraId="34A0A352" w14:textId="22184C61" w:rsidR="00BD351E" w:rsidRPr="008D7225" w:rsidRDefault="00BD351E">
          <w:pPr>
            <w:pStyle w:val="TOC3"/>
            <w:tabs>
              <w:tab w:val="right" w:leader="dot" w:pos="9395"/>
            </w:tabs>
            <w:rPr>
              <w:noProof/>
              <w:sz w:val="22"/>
              <w:szCs w:val="22"/>
            </w:rPr>
          </w:pPr>
          <w:hyperlink w:anchor="_Toc238023544" w:history="1">
            <w:r w:rsidRPr="008D7225">
              <w:rPr>
                <w:rStyle w:val="Hyperlink"/>
                <w:rFonts w:eastAsia="Times New Roman"/>
                <w:noProof/>
              </w:rPr>
              <w:t>3.5.6. Tiêu chí về môi trường</w:t>
            </w:r>
            <w:r w:rsidRPr="008D7225">
              <w:rPr>
                <w:noProof/>
                <w:webHidden/>
              </w:rPr>
              <w:tab/>
            </w:r>
            <w:r w:rsidRPr="008D7225">
              <w:rPr>
                <w:noProof/>
                <w:webHidden/>
              </w:rPr>
              <w:fldChar w:fldCharType="begin"/>
            </w:r>
            <w:r w:rsidRPr="008D7225">
              <w:rPr>
                <w:noProof/>
                <w:webHidden/>
              </w:rPr>
              <w:instrText xml:space="preserve"> PAGEREF _Toc238023544 \h </w:instrText>
            </w:r>
            <w:r w:rsidRPr="008D7225">
              <w:rPr>
                <w:noProof/>
                <w:webHidden/>
              </w:rPr>
            </w:r>
            <w:r w:rsidRPr="008D7225">
              <w:rPr>
                <w:noProof/>
                <w:webHidden/>
              </w:rPr>
              <w:fldChar w:fldCharType="separate"/>
            </w:r>
            <w:r w:rsidR="009141C8">
              <w:rPr>
                <w:noProof/>
                <w:webHidden/>
              </w:rPr>
              <w:t>40</w:t>
            </w:r>
            <w:r w:rsidRPr="008D7225">
              <w:rPr>
                <w:noProof/>
                <w:webHidden/>
              </w:rPr>
              <w:fldChar w:fldCharType="end"/>
            </w:r>
          </w:hyperlink>
        </w:p>
        <w:p w14:paraId="11A656BC" w14:textId="76EE2C9F" w:rsidR="00BD351E" w:rsidRPr="008D7225" w:rsidRDefault="00BD351E">
          <w:pPr>
            <w:pStyle w:val="TOC3"/>
            <w:tabs>
              <w:tab w:val="right" w:leader="dot" w:pos="9395"/>
            </w:tabs>
            <w:rPr>
              <w:noProof/>
              <w:sz w:val="22"/>
              <w:szCs w:val="22"/>
            </w:rPr>
          </w:pPr>
          <w:hyperlink w:anchor="_Toc238023545" w:history="1">
            <w:r w:rsidRPr="008D7225">
              <w:rPr>
                <w:rStyle w:val="Hyperlink"/>
                <w:rFonts w:eastAsia="Times New Roman"/>
                <w:noProof/>
              </w:rPr>
              <w:t>3.5.7. Tiêu chí về hiệu quả kinh tế</w:t>
            </w:r>
            <w:r w:rsidRPr="008D7225">
              <w:rPr>
                <w:noProof/>
                <w:webHidden/>
              </w:rPr>
              <w:tab/>
            </w:r>
            <w:r w:rsidRPr="008D7225">
              <w:rPr>
                <w:noProof/>
                <w:webHidden/>
              </w:rPr>
              <w:fldChar w:fldCharType="begin"/>
            </w:r>
            <w:r w:rsidRPr="008D7225">
              <w:rPr>
                <w:noProof/>
                <w:webHidden/>
              </w:rPr>
              <w:instrText xml:space="preserve"> PAGEREF _Toc238023545 \h </w:instrText>
            </w:r>
            <w:r w:rsidRPr="008D7225">
              <w:rPr>
                <w:noProof/>
                <w:webHidden/>
              </w:rPr>
            </w:r>
            <w:r w:rsidRPr="008D7225">
              <w:rPr>
                <w:noProof/>
                <w:webHidden/>
              </w:rPr>
              <w:fldChar w:fldCharType="separate"/>
            </w:r>
            <w:r w:rsidR="009141C8">
              <w:rPr>
                <w:noProof/>
                <w:webHidden/>
              </w:rPr>
              <w:t>40</w:t>
            </w:r>
            <w:r w:rsidRPr="008D7225">
              <w:rPr>
                <w:noProof/>
                <w:webHidden/>
              </w:rPr>
              <w:fldChar w:fldCharType="end"/>
            </w:r>
          </w:hyperlink>
        </w:p>
        <w:p w14:paraId="355A2AE3" w14:textId="079D1D12" w:rsidR="00BD351E" w:rsidRPr="008D7225" w:rsidRDefault="00BD351E">
          <w:pPr>
            <w:pStyle w:val="TOC3"/>
            <w:tabs>
              <w:tab w:val="right" w:leader="dot" w:pos="9395"/>
            </w:tabs>
            <w:rPr>
              <w:noProof/>
              <w:sz w:val="22"/>
              <w:szCs w:val="22"/>
            </w:rPr>
          </w:pPr>
          <w:hyperlink w:anchor="_Toc238023546" w:history="1">
            <w:r w:rsidRPr="008D7225">
              <w:rPr>
                <w:rStyle w:val="Hyperlink"/>
                <w:rFonts w:eastAsia="Times New Roman"/>
                <w:noProof/>
              </w:rPr>
              <w:t>3.5.8. Tiêu chí về quản trị</w:t>
            </w:r>
            <w:r w:rsidRPr="008D7225">
              <w:rPr>
                <w:noProof/>
                <w:webHidden/>
              </w:rPr>
              <w:tab/>
            </w:r>
            <w:r w:rsidRPr="008D7225">
              <w:rPr>
                <w:noProof/>
                <w:webHidden/>
              </w:rPr>
              <w:fldChar w:fldCharType="begin"/>
            </w:r>
            <w:r w:rsidRPr="008D7225">
              <w:rPr>
                <w:noProof/>
                <w:webHidden/>
              </w:rPr>
              <w:instrText xml:space="preserve"> PAGEREF _Toc238023546 \h </w:instrText>
            </w:r>
            <w:r w:rsidRPr="008D7225">
              <w:rPr>
                <w:noProof/>
                <w:webHidden/>
              </w:rPr>
            </w:r>
            <w:r w:rsidRPr="008D7225">
              <w:rPr>
                <w:noProof/>
                <w:webHidden/>
              </w:rPr>
              <w:fldChar w:fldCharType="separate"/>
            </w:r>
            <w:r w:rsidR="009141C8">
              <w:rPr>
                <w:noProof/>
                <w:webHidden/>
              </w:rPr>
              <w:t>40</w:t>
            </w:r>
            <w:r w:rsidRPr="008D7225">
              <w:rPr>
                <w:noProof/>
                <w:webHidden/>
              </w:rPr>
              <w:fldChar w:fldCharType="end"/>
            </w:r>
          </w:hyperlink>
        </w:p>
        <w:p w14:paraId="5F2C0FF8" w14:textId="71D90F13" w:rsidR="00BD351E" w:rsidRPr="008D7225" w:rsidRDefault="00BD351E">
          <w:pPr>
            <w:pStyle w:val="TOC2"/>
            <w:tabs>
              <w:tab w:val="left" w:pos="6907"/>
              <w:tab w:val="right" w:leader="dot" w:pos="9395"/>
            </w:tabs>
            <w:rPr>
              <w:noProof/>
              <w:sz w:val="22"/>
              <w:szCs w:val="22"/>
            </w:rPr>
          </w:pPr>
          <w:hyperlink w:anchor="_Toc238023547" w:history="1">
            <w:r w:rsidRPr="008D7225">
              <w:rPr>
                <w:rStyle w:val="Hyperlink"/>
                <w:noProof/>
              </w:rPr>
              <w:t xml:space="preserve">4. Vùng 4: Không gian giao thông đô thị, cửa ngõ và các </w:t>
            </w:r>
            <w:r w:rsidRPr="008D7225">
              <w:rPr>
                <w:noProof/>
                <w:sz w:val="22"/>
                <w:szCs w:val="22"/>
              </w:rPr>
              <w:tab/>
            </w:r>
            <w:r w:rsidRPr="008D7225">
              <w:rPr>
                <w:rStyle w:val="Hyperlink"/>
                <w:noProof/>
              </w:rPr>
              <w:t>trục giao thông phát triển</w:t>
            </w:r>
            <w:r w:rsidRPr="008D7225">
              <w:rPr>
                <w:noProof/>
                <w:webHidden/>
              </w:rPr>
              <w:tab/>
            </w:r>
            <w:r w:rsidRPr="008D7225">
              <w:rPr>
                <w:noProof/>
                <w:webHidden/>
              </w:rPr>
              <w:fldChar w:fldCharType="begin"/>
            </w:r>
            <w:r w:rsidRPr="008D7225">
              <w:rPr>
                <w:noProof/>
                <w:webHidden/>
              </w:rPr>
              <w:instrText xml:space="preserve"> PAGEREF _Toc238023547 \h </w:instrText>
            </w:r>
            <w:r w:rsidRPr="008D7225">
              <w:rPr>
                <w:noProof/>
                <w:webHidden/>
              </w:rPr>
            </w:r>
            <w:r w:rsidRPr="008D7225">
              <w:rPr>
                <w:noProof/>
                <w:webHidden/>
              </w:rPr>
              <w:fldChar w:fldCharType="separate"/>
            </w:r>
            <w:r w:rsidR="009141C8">
              <w:rPr>
                <w:noProof/>
                <w:webHidden/>
              </w:rPr>
              <w:t>40</w:t>
            </w:r>
            <w:r w:rsidRPr="008D7225">
              <w:rPr>
                <w:noProof/>
                <w:webHidden/>
              </w:rPr>
              <w:fldChar w:fldCharType="end"/>
            </w:r>
          </w:hyperlink>
        </w:p>
        <w:p w14:paraId="386D7E34" w14:textId="39899457" w:rsidR="00BD351E" w:rsidRPr="008D7225" w:rsidRDefault="00BD351E">
          <w:pPr>
            <w:pStyle w:val="TOC3"/>
            <w:tabs>
              <w:tab w:val="right" w:leader="dot" w:pos="9395"/>
            </w:tabs>
            <w:rPr>
              <w:noProof/>
              <w:sz w:val="22"/>
              <w:szCs w:val="22"/>
            </w:rPr>
          </w:pPr>
          <w:hyperlink w:anchor="_Toc238023548" w:history="1">
            <w:r w:rsidRPr="008D7225">
              <w:rPr>
                <w:rStyle w:val="Hyperlink"/>
                <w:rFonts w:eastAsia="Times New Roman"/>
                <w:noProof/>
              </w:rPr>
              <w:t>4.1. Quan điểm phát triển</w:t>
            </w:r>
            <w:r w:rsidRPr="008D7225">
              <w:rPr>
                <w:noProof/>
                <w:webHidden/>
              </w:rPr>
              <w:tab/>
            </w:r>
            <w:r w:rsidRPr="008D7225">
              <w:rPr>
                <w:noProof/>
                <w:webHidden/>
              </w:rPr>
              <w:fldChar w:fldCharType="begin"/>
            </w:r>
            <w:r w:rsidRPr="008D7225">
              <w:rPr>
                <w:noProof/>
                <w:webHidden/>
              </w:rPr>
              <w:instrText xml:space="preserve"> PAGEREF _Toc238023548 \h </w:instrText>
            </w:r>
            <w:r w:rsidRPr="008D7225">
              <w:rPr>
                <w:noProof/>
                <w:webHidden/>
              </w:rPr>
            </w:r>
            <w:r w:rsidRPr="008D7225">
              <w:rPr>
                <w:noProof/>
                <w:webHidden/>
              </w:rPr>
              <w:fldChar w:fldCharType="separate"/>
            </w:r>
            <w:r w:rsidR="009141C8">
              <w:rPr>
                <w:noProof/>
                <w:webHidden/>
              </w:rPr>
              <w:t>40</w:t>
            </w:r>
            <w:r w:rsidRPr="008D7225">
              <w:rPr>
                <w:noProof/>
                <w:webHidden/>
              </w:rPr>
              <w:fldChar w:fldCharType="end"/>
            </w:r>
          </w:hyperlink>
        </w:p>
        <w:p w14:paraId="5B8F53F3" w14:textId="5130C6A9" w:rsidR="00BD351E" w:rsidRPr="008D7225" w:rsidRDefault="00BD351E">
          <w:pPr>
            <w:pStyle w:val="TOC3"/>
            <w:tabs>
              <w:tab w:val="right" w:leader="dot" w:pos="9395"/>
            </w:tabs>
            <w:rPr>
              <w:noProof/>
              <w:sz w:val="22"/>
              <w:szCs w:val="22"/>
            </w:rPr>
          </w:pPr>
          <w:hyperlink w:anchor="_Toc238023549" w:history="1">
            <w:r w:rsidRPr="008D7225">
              <w:rPr>
                <w:rStyle w:val="Hyperlink"/>
                <w:rFonts w:eastAsia="Times New Roman"/>
                <w:noProof/>
              </w:rPr>
              <w:t>4.2. Mục tiêu</w:t>
            </w:r>
            <w:r w:rsidRPr="008D7225">
              <w:rPr>
                <w:noProof/>
                <w:webHidden/>
              </w:rPr>
              <w:tab/>
            </w:r>
            <w:r w:rsidRPr="008D7225">
              <w:rPr>
                <w:noProof/>
                <w:webHidden/>
              </w:rPr>
              <w:fldChar w:fldCharType="begin"/>
            </w:r>
            <w:r w:rsidRPr="008D7225">
              <w:rPr>
                <w:noProof/>
                <w:webHidden/>
              </w:rPr>
              <w:instrText xml:space="preserve"> PAGEREF _Toc238023549 \h </w:instrText>
            </w:r>
            <w:r w:rsidRPr="008D7225">
              <w:rPr>
                <w:noProof/>
                <w:webHidden/>
              </w:rPr>
            </w:r>
            <w:r w:rsidRPr="008D7225">
              <w:rPr>
                <w:noProof/>
                <w:webHidden/>
              </w:rPr>
              <w:fldChar w:fldCharType="separate"/>
            </w:r>
            <w:r w:rsidR="009141C8">
              <w:rPr>
                <w:noProof/>
                <w:webHidden/>
              </w:rPr>
              <w:t>41</w:t>
            </w:r>
            <w:r w:rsidRPr="008D7225">
              <w:rPr>
                <w:noProof/>
                <w:webHidden/>
              </w:rPr>
              <w:fldChar w:fldCharType="end"/>
            </w:r>
          </w:hyperlink>
        </w:p>
        <w:p w14:paraId="249480EC" w14:textId="3DD1443E" w:rsidR="00BD351E" w:rsidRPr="008D7225" w:rsidRDefault="00BD351E">
          <w:pPr>
            <w:pStyle w:val="TOC3"/>
            <w:tabs>
              <w:tab w:val="right" w:leader="dot" w:pos="9395"/>
            </w:tabs>
            <w:rPr>
              <w:noProof/>
              <w:sz w:val="22"/>
              <w:szCs w:val="22"/>
            </w:rPr>
          </w:pPr>
          <w:hyperlink w:anchor="_Toc238023550" w:history="1">
            <w:r w:rsidRPr="008D7225">
              <w:rPr>
                <w:rStyle w:val="Hyperlink"/>
                <w:rFonts w:eastAsia="Times New Roman"/>
                <w:noProof/>
              </w:rPr>
              <w:t>4.3. Nguyên tắc tổ chức không gian quảng cáo</w:t>
            </w:r>
            <w:r w:rsidRPr="008D7225">
              <w:rPr>
                <w:noProof/>
                <w:webHidden/>
              </w:rPr>
              <w:tab/>
            </w:r>
            <w:r w:rsidRPr="008D7225">
              <w:rPr>
                <w:noProof/>
                <w:webHidden/>
              </w:rPr>
              <w:fldChar w:fldCharType="begin"/>
            </w:r>
            <w:r w:rsidRPr="008D7225">
              <w:rPr>
                <w:noProof/>
                <w:webHidden/>
              </w:rPr>
              <w:instrText xml:space="preserve"> PAGEREF _Toc238023550 \h </w:instrText>
            </w:r>
            <w:r w:rsidRPr="008D7225">
              <w:rPr>
                <w:noProof/>
                <w:webHidden/>
              </w:rPr>
            </w:r>
            <w:r w:rsidRPr="008D7225">
              <w:rPr>
                <w:noProof/>
                <w:webHidden/>
              </w:rPr>
              <w:fldChar w:fldCharType="separate"/>
            </w:r>
            <w:r w:rsidR="009141C8">
              <w:rPr>
                <w:noProof/>
                <w:webHidden/>
              </w:rPr>
              <w:t>41</w:t>
            </w:r>
            <w:r w:rsidRPr="008D7225">
              <w:rPr>
                <w:noProof/>
                <w:webHidden/>
              </w:rPr>
              <w:fldChar w:fldCharType="end"/>
            </w:r>
          </w:hyperlink>
        </w:p>
        <w:p w14:paraId="7022A9EF" w14:textId="436D9817" w:rsidR="00BD351E" w:rsidRPr="008D7225" w:rsidRDefault="00BD351E">
          <w:pPr>
            <w:pStyle w:val="TOC3"/>
            <w:tabs>
              <w:tab w:val="right" w:leader="dot" w:pos="9395"/>
            </w:tabs>
            <w:rPr>
              <w:noProof/>
              <w:sz w:val="22"/>
              <w:szCs w:val="22"/>
            </w:rPr>
          </w:pPr>
          <w:hyperlink w:anchor="_Toc238023551" w:history="1">
            <w:r w:rsidRPr="008D7225">
              <w:rPr>
                <w:rStyle w:val="Hyperlink"/>
                <w:rFonts w:eastAsia="Times New Roman"/>
                <w:noProof/>
              </w:rPr>
              <w:t>4.4. Phạm vi không gian quản lý</w:t>
            </w:r>
            <w:r w:rsidRPr="008D7225">
              <w:rPr>
                <w:noProof/>
                <w:webHidden/>
              </w:rPr>
              <w:tab/>
            </w:r>
            <w:r w:rsidRPr="008D7225">
              <w:rPr>
                <w:noProof/>
                <w:webHidden/>
              </w:rPr>
              <w:fldChar w:fldCharType="begin"/>
            </w:r>
            <w:r w:rsidRPr="008D7225">
              <w:rPr>
                <w:noProof/>
                <w:webHidden/>
              </w:rPr>
              <w:instrText xml:space="preserve"> PAGEREF _Toc238023551 \h </w:instrText>
            </w:r>
            <w:r w:rsidRPr="008D7225">
              <w:rPr>
                <w:noProof/>
                <w:webHidden/>
              </w:rPr>
            </w:r>
            <w:r w:rsidRPr="008D7225">
              <w:rPr>
                <w:noProof/>
                <w:webHidden/>
              </w:rPr>
              <w:fldChar w:fldCharType="separate"/>
            </w:r>
            <w:r w:rsidR="009141C8">
              <w:rPr>
                <w:noProof/>
                <w:webHidden/>
              </w:rPr>
              <w:t>42</w:t>
            </w:r>
            <w:r w:rsidRPr="008D7225">
              <w:rPr>
                <w:noProof/>
                <w:webHidden/>
              </w:rPr>
              <w:fldChar w:fldCharType="end"/>
            </w:r>
          </w:hyperlink>
        </w:p>
        <w:p w14:paraId="7CDE2B9C" w14:textId="797C0EE3" w:rsidR="00BD351E" w:rsidRPr="008D7225" w:rsidRDefault="00BD351E">
          <w:pPr>
            <w:pStyle w:val="TOC3"/>
            <w:tabs>
              <w:tab w:val="right" w:leader="dot" w:pos="9395"/>
            </w:tabs>
            <w:rPr>
              <w:noProof/>
              <w:sz w:val="22"/>
              <w:szCs w:val="22"/>
            </w:rPr>
          </w:pPr>
          <w:hyperlink w:anchor="_Toc238023552" w:history="1">
            <w:r w:rsidRPr="008D7225">
              <w:rPr>
                <w:rStyle w:val="Hyperlink"/>
                <w:rFonts w:eastAsia="Times New Roman"/>
                <w:noProof/>
              </w:rPr>
              <w:t>1. Nhóm các tuyến đường vành đai</w:t>
            </w:r>
            <w:r w:rsidRPr="008D7225">
              <w:rPr>
                <w:noProof/>
                <w:webHidden/>
              </w:rPr>
              <w:tab/>
            </w:r>
            <w:r w:rsidRPr="008D7225">
              <w:rPr>
                <w:noProof/>
                <w:webHidden/>
              </w:rPr>
              <w:fldChar w:fldCharType="begin"/>
            </w:r>
            <w:r w:rsidRPr="008D7225">
              <w:rPr>
                <w:noProof/>
                <w:webHidden/>
              </w:rPr>
              <w:instrText xml:space="preserve"> PAGEREF _Toc238023552 \h </w:instrText>
            </w:r>
            <w:r w:rsidRPr="008D7225">
              <w:rPr>
                <w:noProof/>
                <w:webHidden/>
              </w:rPr>
            </w:r>
            <w:r w:rsidRPr="008D7225">
              <w:rPr>
                <w:noProof/>
                <w:webHidden/>
              </w:rPr>
              <w:fldChar w:fldCharType="separate"/>
            </w:r>
            <w:r w:rsidR="009141C8">
              <w:rPr>
                <w:noProof/>
                <w:webHidden/>
              </w:rPr>
              <w:t>42</w:t>
            </w:r>
            <w:r w:rsidRPr="008D7225">
              <w:rPr>
                <w:noProof/>
                <w:webHidden/>
              </w:rPr>
              <w:fldChar w:fldCharType="end"/>
            </w:r>
          </w:hyperlink>
        </w:p>
        <w:p w14:paraId="723BEE30" w14:textId="3EE50ED4" w:rsidR="00BD351E" w:rsidRPr="008D7225" w:rsidRDefault="00BD351E">
          <w:pPr>
            <w:pStyle w:val="TOC3"/>
            <w:tabs>
              <w:tab w:val="right" w:leader="dot" w:pos="9395"/>
            </w:tabs>
            <w:rPr>
              <w:noProof/>
              <w:sz w:val="22"/>
              <w:szCs w:val="22"/>
            </w:rPr>
          </w:pPr>
          <w:hyperlink w:anchor="_Toc238023553" w:history="1">
            <w:r w:rsidRPr="008D7225">
              <w:rPr>
                <w:rStyle w:val="Hyperlink"/>
                <w:rFonts w:eastAsia="Times New Roman"/>
                <w:noProof/>
              </w:rPr>
              <w:t>2. Nhóm các trục hướng tâm</w:t>
            </w:r>
            <w:r w:rsidRPr="008D7225">
              <w:rPr>
                <w:noProof/>
                <w:webHidden/>
              </w:rPr>
              <w:tab/>
            </w:r>
            <w:r w:rsidRPr="008D7225">
              <w:rPr>
                <w:noProof/>
                <w:webHidden/>
              </w:rPr>
              <w:fldChar w:fldCharType="begin"/>
            </w:r>
            <w:r w:rsidRPr="008D7225">
              <w:rPr>
                <w:noProof/>
                <w:webHidden/>
              </w:rPr>
              <w:instrText xml:space="preserve"> PAGEREF _Toc238023553 \h </w:instrText>
            </w:r>
            <w:r w:rsidRPr="008D7225">
              <w:rPr>
                <w:noProof/>
                <w:webHidden/>
              </w:rPr>
            </w:r>
            <w:r w:rsidRPr="008D7225">
              <w:rPr>
                <w:noProof/>
                <w:webHidden/>
              </w:rPr>
              <w:fldChar w:fldCharType="separate"/>
            </w:r>
            <w:r w:rsidR="009141C8">
              <w:rPr>
                <w:noProof/>
                <w:webHidden/>
              </w:rPr>
              <w:t>42</w:t>
            </w:r>
            <w:r w:rsidRPr="008D7225">
              <w:rPr>
                <w:noProof/>
                <w:webHidden/>
              </w:rPr>
              <w:fldChar w:fldCharType="end"/>
            </w:r>
          </w:hyperlink>
        </w:p>
        <w:p w14:paraId="002DA4A6" w14:textId="0598144B" w:rsidR="00BD351E" w:rsidRPr="008D7225" w:rsidRDefault="00BD351E">
          <w:pPr>
            <w:pStyle w:val="TOC3"/>
            <w:tabs>
              <w:tab w:val="right" w:leader="dot" w:pos="9395"/>
            </w:tabs>
            <w:rPr>
              <w:noProof/>
              <w:sz w:val="22"/>
              <w:szCs w:val="22"/>
            </w:rPr>
          </w:pPr>
          <w:hyperlink w:anchor="_Toc238023554" w:history="1">
            <w:r w:rsidRPr="008D7225">
              <w:rPr>
                <w:rStyle w:val="Hyperlink"/>
                <w:rFonts w:eastAsia="Times New Roman"/>
                <w:noProof/>
              </w:rPr>
              <w:t>3. Nhóm hành lang đường sắt đô thị (TOD)</w:t>
            </w:r>
            <w:r w:rsidRPr="008D7225">
              <w:rPr>
                <w:noProof/>
                <w:webHidden/>
              </w:rPr>
              <w:tab/>
            </w:r>
            <w:r w:rsidRPr="008D7225">
              <w:rPr>
                <w:noProof/>
                <w:webHidden/>
              </w:rPr>
              <w:fldChar w:fldCharType="begin"/>
            </w:r>
            <w:r w:rsidRPr="008D7225">
              <w:rPr>
                <w:noProof/>
                <w:webHidden/>
              </w:rPr>
              <w:instrText xml:space="preserve"> PAGEREF _Toc238023554 \h </w:instrText>
            </w:r>
            <w:r w:rsidRPr="008D7225">
              <w:rPr>
                <w:noProof/>
                <w:webHidden/>
              </w:rPr>
            </w:r>
            <w:r w:rsidRPr="008D7225">
              <w:rPr>
                <w:noProof/>
                <w:webHidden/>
              </w:rPr>
              <w:fldChar w:fldCharType="separate"/>
            </w:r>
            <w:r w:rsidR="009141C8">
              <w:rPr>
                <w:noProof/>
                <w:webHidden/>
              </w:rPr>
              <w:t>42</w:t>
            </w:r>
            <w:r w:rsidRPr="008D7225">
              <w:rPr>
                <w:noProof/>
                <w:webHidden/>
              </w:rPr>
              <w:fldChar w:fldCharType="end"/>
            </w:r>
          </w:hyperlink>
        </w:p>
        <w:p w14:paraId="7212157F" w14:textId="26626C6B" w:rsidR="00BD351E" w:rsidRPr="008D7225" w:rsidRDefault="00BD351E">
          <w:pPr>
            <w:pStyle w:val="TOC3"/>
            <w:tabs>
              <w:tab w:val="right" w:leader="dot" w:pos="9395"/>
            </w:tabs>
            <w:rPr>
              <w:noProof/>
              <w:sz w:val="22"/>
              <w:szCs w:val="22"/>
            </w:rPr>
          </w:pPr>
          <w:hyperlink w:anchor="_Toc238023555" w:history="1">
            <w:r w:rsidRPr="008D7225">
              <w:rPr>
                <w:rStyle w:val="Hyperlink"/>
                <w:rFonts w:eastAsia="Times New Roman"/>
                <w:noProof/>
              </w:rPr>
              <w:t>4. Nhóm đầu mối giao thông</w:t>
            </w:r>
            <w:r w:rsidRPr="008D7225">
              <w:rPr>
                <w:noProof/>
                <w:webHidden/>
              </w:rPr>
              <w:tab/>
            </w:r>
            <w:r w:rsidRPr="008D7225">
              <w:rPr>
                <w:noProof/>
                <w:webHidden/>
              </w:rPr>
              <w:fldChar w:fldCharType="begin"/>
            </w:r>
            <w:r w:rsidRPr="008D7225">
              <w:rPr>
                <w:noProof/>
                <w:webHidden/>
              </w:rPr>
              <w:instrText xml:space="preserve"> PAGEREF _Toc238023555 \h </w:instrText>
            </w:r>
            <w:r w:rsidRPr="008D7225">
              <w:rPr>
                <w:noProof/>
                <w:webHidden/>
              </w:rPr>
            </w:r>
            <w:r w:rsidRPr="008D7225">
              <w:rPr>
                <w:noProof/>
                <w:webHidden/>
              </w:rPr>
              <w:fldChar w:fldCharType="separate"/>
            </w:r>
            <w:r w:rsidR="009141C8">
              <w:rPr>
                <w:noProof/>
                <w:webHidden/>
              </w:rPr>
              <w:t>42</w:t>
            </w:r>
            <w:r w:rsidRPr="008D7225">
              <w:rPr>
                <w:noProof/>
                <w:webHidden/>
              </w:rPr>
              <w:fldChar w:fldCharType="end"/>
            </w:r>
          </w:hyperlink>
        </w:p>
        <w:p w14:paraId="3ACF94E3" w14:textId="610FF533" w:rsidR="00BD351E" w:rsidRPr="008D7225" w:rsidRDefault="00BD351E">
          <w:pPr>
            <w:pStyle w:val="TOC3"/>
            <w:tabs>
              <w:tab w:val="right" w:leader="dot" w:pos="9395"/>
            </w:tabs>
            <w:rPr>
              <w:noProof/>
              <w:sz w:val="22"/>
              <w:szCs w:val="22"/>
            </w:rPr>
          </w:pPr>
          <w:hyperlink w:anchor="_Toc238023556" w:history="1">
            <w:r w:rsidRPr="008D7225">
              <w:rPr>
                <w:rStyle w:val="Hyperlink"/>
                <w:rFonts w:eastAsia="Times New Roman"/>
                <w:noProof/>
              </w:rPr>
              <w:t>4.5. Định hướng quản lý</w:t>
            </w:r>
            <w:r w:rsidRPr="008D7225">
              <w:rPr>
                <w:noProof/>
                <w:webHidden/>
              </w:rPr>
              <w:tab/>
            </w:r>
            <w:r w:rsidRPr="008D7225">
              <w:rPr>
                <w:noProof/>
                <w:webHidden/>
              </w:rPr>
              <w:fldChar w:fldCharType="begin"/>
            </w:r>
            <w:r w:rsidRPr="008D7225">
              <w:rPr>
                <w:noProof/>
                <w:webHidden/>
              </w:rPr>
              <w:instrText xml:space="preserve"> PAGEREF _Toc238023556 \h </w:instrText>
            </w:r>
            <w:r w:rsidRPr="008D7225">
              <w:rPr>
                <w:noProof/>
                <w:webHidden/>
              </w:rPr>
            </w:r>
            <w:r w:rsidRPr="008D7225">
              <w:rPr>
                <w:noProof/>
                <w:webHidden/>
              </w:rPr>
              <w:fldChar w:fldCharType="separate"/>
            </w:r>
            <w:r w:rsidR="009141C8">
              <w:rPr>
                <w:noProof/>
                <w:webHidden/>
              </w:rPr>
              <w:t>42</w:t>
            </w:r>
            <w:r w:rsidRPr="008D7225">
              <w:rPr>
                <w:noProof/>
                <w:webHidden/>
              </w:rPr>
              <w:fldChar w:fldCharType="end"/>
            </w:r>
          </w:hyperlink>
        </w:p>
        <w:p w14:paraId="488F91F8" w14:textId="605CD1D5" w:rsidR="00BD351E" w:rsidRPr="008D7225" w:rsidRDefault="00BD351E">
          <w:pPr>
            <w:pStyle w:val="TOC2"/>
            <w:tabs>
              <w:tab w:val="right" w:leader="dot" w:pos="9395"/>
            </w:tabs>
            <w:rPr>
              <w:noProof/>
              <w:sz w:val="22"/>
              <w:szCs w:val="22"/>
            </w:rPr>
          </w:pPr>
          <w:hyperlink w:anchor="_Toc238023557" w:history="1">
            <w:r w:rsidRPr="008D7225">
              <w:rPr>
                <w:rStyle w:val="Hyperlink"/>
                <w:noProof/>
              </w:rPr>
              <w:t>5. Vùng 5: Không gian đô thị mới, đô thị sáng tạo và các trung tâm phát triển mới của Thủ đô</w:t>
            </w:r>
            <w:r w:rsidRPr="008D7225">
              <w:rPr>
                <w:noProof/>
                <w:webHidden/>
              </w:rPr>
              <w:tab/>
            </w:r>
            <w:r w:rsidRPr="008D7225">
              <w:rPr>
                <w:noProof/>
                <w:webHidden/>
              </w:rPr>
              <w:fldChar w:fldCharType="begin"/>
            </w:r>
            <w:r w:rsidRPr="008D7225">
              <w:rPr>
                <w:noProof/>
                <w:webHidden/>
              </w:rPr>
              <w:instrText xml:space="preserve"> PAGEREF _Toc238023557 \h </w:instrText>
            </w:r>
            <w:r w:rsidRPr="008D7225">
              <w:rPr>
                <w:noProof/>
                <w:webHidden/>
              </w:rPr>
            </w:r>
            <w:r w:rsidRPr="008D7225">
              <w:rPr>
                <w:noProof/>
                <w:webHidden/>
              </w:rPr>
              <w:fldChar w:fldCharType="separate"/>
            </w:r>
            <w:r w:rsidR="009141C8">
              <w:rPr>
                <w:noProof/>
                <w:webHidden/>
              </w:rPr>
              <w:t>42</w:t>
            </w:r>
            <w:r w:rsidRPr="008D7225">
              <w:rPr>
                <w:noProof/>
                <w:webHidden/>
              </w:rPr>
              <w:fldChar w:fldCharType="end"/>
            </w:r>
          </w:hyperlink>
        </w:p>
        <w:p w14:paraId="46DFB833" w14:textId="60D3B482" w:rsidR="00BD351E" w:rsidRPr="008D7225" w:rsidRDefault="00BD351E">
          <w:pPr>
            <w:pStyle w:val="TOC3"/>
            <w:tabs>
              <w:tab w:val="right" w:leader="dot" w:pos="9395"/>
            </w:tabs>
            <w:rPr>
              <w:noProof/>
              <w:sz w:val="22"/>
              <w:szCs w:val="22"/>
            </w:rPr>
          </w:pPr>
          <w:hyperlink w:anchor="_Toc238023558" w:history="1">
            <w:r w:rsidRPr="008D7225">
              <w:rPr>
                <w:rStyle w:val="Hyperlink"/>
                <w:rFonts w:eastAsia="Times New Roman"/>
                <w:noProof/>
              </w:rPr>
              <w:t>5.1. Quan điểm phát triển</w:t>
            </w:r>
            <w:r w:rsidRPr="008D7225">
              <w:rPr>
                <w:noProof/>
                <w:webHidden/>
              </w:rPr>
              <w:tab/>
            </w:r>
            <w:r w:rsidRPr="008D7225">
              <w:rPr>
                <w:noProof/>
                <w:webHidden/>
              </w:rPr>
              <w:fldChar w:fldCharType="begin"/>
            </w:r>
            <w:r w:rsidRPr="008D7225">
              <w:rPr>
                <w:noProof/>
                <w:webHidden/>
              </w:rPr>
              <w:instrText xml:space="preserve"> PAGEREF _Toc238023558 \h </w:instrText>
            </w:r>
            <w:r w:rsidRPr="008D7225">
              <w:rPr>
                <w:noProof/>
                <w:webHidden/>
              </w:rPr>
            </w:r>
            <w:r w:rsidRPr="008D7225">
              <w:rPr>
                <w:noProof/>
                <w:webHidden/>
              </w:rPr>
              <w:fldChar w:fldCharType="separate"/>
            </w:r>
            <w:r w:rsidR="009141C8">
              <w:rPr>
                <w:noProof/>
                <w:webHidden/>
              </w:rPr>
              <w:t>42</w:t>
            </w:r>
            <w:r w:rsidRPr="008D7225">
              <w:rPr>
                <w:noProof/>
                <w:webHidden/>
              </w:rPr>
              <w:fldChar w:fldCharType="end"/>
            </w:r>
          </w:hyperlink>
        </w:p>
        <w:p w14:paraId="0FAA65F4" w14:textId="60022378" w:rsidR="00BD351E" w:rsidRPr="008D7225" w:rsidRDefault="00BD351E">
          <w:pPr>
            <w:pStyle w:val="TOC3"/>
            <w:tabs>
              <w:tab w:val="right" w:leader="dot" w:pos="9395"/>
            </w:tabs>
            <w:rPr>
              <w:noProof/>
              <w:sz w:val="22"/>
              <w:szCs w:val="22"/>
            </w:rPr>
          </w:pPr>
          <w:hyperlink w:anchor="_Toc238023559" w:history="1">
            <w:r w:rsidRPr="008D7225">
              <w:rPr>
                <w:rStyle w:val="Hyperlink"/>
                <w:rFonts w:eastAsia="Times New Roman"/>
                <w:noProof/>
              </w:rPr>
              <w:t>5.2. Mục tiêu</w:t>
            </w:r>
            <w:r w:rsidRPr="008D7225">
              <w:rPr>
                <w:noProof/>
                <w:webHidden/>
              </w:rPr>
              <w:tab/>
            </w:r>
            <w:r w:rsidRPr="008D7225">
              <w:rPr>
                <w:noProof/>
                <w:webHidden/>
              </w:rPr>
              <w:fldChar w:fldCharType="begin"/>
            </w:r>
            <w:r w:rsidRPr="008D7225">
              <w:rPr>
                <w:noProof/>
                <w:webHidden/>
              </w:rPr>
              <w:instrText xml:space="preserve"> PAGEREF _Toc238023559 \h </w:instrText>
            </w:r>
            <w:r w:rsidRPr="008D7225">
              <w:rPr>
                <w:noProof/>
                <w:webHidden/>
              </w:rPr>
            </w:r>
            <w:r w:rsidRPr="008D7225">
              <w:rPr>
                <w:noProof/>
                <w:webHidden/>
              </w:rPr>
              <w:fldChar w:fldCharType="separate"/>
            </w:r>
            <w:r w:rsidR="009141C8">
              <w:rPr>
                <w:noProof/>
                <w:webHidden/>
              </w:rPr>
              <w:t>43</w:t>
            </w:r>
            <w:r w:rsidRPr="008D7225">
              <w:rPr>
                <w:noProof/>
                <w:webHidden/>
              </w:rPr>
              <w:fldChar w:fldCharType="end"/>
            </w:r>
          </w:hyperlink>
        </w:p>
        <w:p w14:paraId="17160AEC" w14:textId="6A6DF629" w:rsidR="00BD351E" w:rsidRPr="008D7225" w:rsidRDefault="00BD351E">
          <w:pPr>
            <w:pStyle w:val="TOC3"/>
            <w:tabs>
              <w:tab w:val="right" w:leader="dot" w:pos="9395"/>
            </w:tabs>
            <w:rPr>
              <w:noProof/>
              <w:sz w:val="22"/>
              <w:szCs w:val="22"/>
            </w:rPr>
          </w:pPr>
          <w:hyperlink w:anchor="_Toc238023560" w:history="1">
            <w:r w:rsidRPr="008D7225">
              <w:rPr>
                <w:rStyle w:val="Hyperlink"/>
                <w:rFonts w:eastAsia="Times New Roman"/>
                <w:noProof/>
              </w:rPr>
              <w:t>5.3. Nguyên tắc tổ chức không gian quảng cáo</w:t>
            </w:r>
            <w:r w:rsidRPr="008D7225">
              <w:rPr>
                <w:noProof/>
                <w:webHidden/>
              </w:rPr>
              <w:tab/>
            </w:r>
            <w:r w:rsidRPr="008D7225">
              <w:rPr>
                <w:noProof/>
                <w:webHidden/>
              </w:rPr>
              <w:fldChar w:fldCharType="begin"/>
            </w:r>
            <w:r w:rsidRPr="008D7225">
              <w:rPr>
                <w:noProof/>
                <w:webHidden/>
              </w:rPr>
              <w:instrText xml:space="preserve"> PAGEREF _Toc238023560 \h </w:instrText>
            </w:r>
            <w:r w:rsidRPr="008D7225">
              <w:rPr>
                <w:noProof/>
                <w:webHidden/>
              </w:rPr>
            </w:r>
            <w:r w:rsidRPr="008D7225">
              <w:rPr>
                <w:noProof/>
                <w:webHidden/>
              </w:rPr>
              <w:fldChar w:fldCharType="separate"/>
            </w:r>
            <w:r w:rsidR="009141C8">
              <w:rPr>
                <w:noProof/>
                <w:webHidden/>
              </w:rPr>
              <w:t>43</w:t>
            </w:r>
            <w:r w:rsidRPr="008D7225">
              <w:rPr>
                <w:noProof/>
                <w:webHidden/>
              </w:rPr>
              <w:fldChar w:fldCharType="end"/>
            </w:r>
          </w:hyperlink>
        </w:p>
        <w:p w14:paraId="43ADCBF0" w14:textId="53317B11" w:rsidR="00BD351E" w:rsidRPr="008D7225" w:rsidRDefault="00BD351E">
          <w:pPr>
            <w:pStyle w:val="TOC3"/>
            <w:tabs>
              <w:tab w:val="right" w:leader="dot" w:pos="9395"/>
            </w:tabs>
            <w:rPr>
              <w:noProof/>
              <w:sz w:val="22"/>
              <w:szCs w:val="22"/>
            </w:rPr>
          </w:pPr>
          <w:hyperlink w:anchor="_Toc238023561" w:history="1">
            <w:r w:rsidRPr="008D7225">
              <w:rPr>
                <w:rStyle w:val="Hyperlink"/>
                <w:rFonts w:eastAsia="Times New Roman"/>
                <w:noProof/>
              </w:rPr>
              <w:t>5.4. Phạm vi không gian quản lý</w:t>
            </w:r>
            <w:r w:rsidRPr="008D7225">
              <w:rPr>
                <w:noProof/>
                <w:webHidden/>
              </w:rPr>
              <w:tab/>
            </w:r>
            <w:r w:rsidRPr="008D7225">
              <w:rPr>
                <w:noProof/>
                <w:webHidden/>
              </w:rPr>
              <w:fldChar w:fldCharType="begin"/>
            </w:r>
            <w:r w:rsidRPr="008D7225">
              <w:rPr>
                <w:noProof/>
                <w:webHidden/>
              </w:rPr>
              <w:instrText xml:space="preserve"> PAGEREF _Toc238023561 \h </w:instrText>
            </w:r>
            <w:r w:rsidRPr="008D7225">
              <w:rPr>
                <w:noProof/>
                <w:webHidden/>
              </w:rPr>
            </w:r>
            <w:r w:rsidRPr="008D7225">
              <w:rPr>
                <w:noProof/>
                <w:webHidden/>
              </w:rPr>
              <w:fldChar w:fldCharType="separate"/>
            </w:r>
            <w:r w:rsidR="009141C8">
              <w:rPr>
                <w:noProof/>
                <w:webHidden/>
              </w:rPr>
              <w:t>44</w:t>
            </w:r>
            <w:r w:rsidRPr="008D7225">
              <w:rPr>
                <w:noProof/>
                <w:webHidden/>
              </w:rPr>
              <w:fldChar w:fldCharType="end"/>
            </w:r>
          </w:hyperlink>
        </w:p>
        <w:p w14:paraId="7D75859C" w14:textId="2BBBB8DC" w:rsidR="00BD351E" w:rsidRPr="008D7225" w:rsidRDefault="00BD351E">
          <w:pPr>
            <w:pStyle w:val="TOC3"/>
            <w:tabs>
              <w:tab w:val="right" w:leader="dot" w:pos="9395"/>
            </w:tabs>
            <w:rPr>
              <w:noProof/>
              <w:sz w:val="22"/>
              <w:szCs w:val="22"/>
            </w:rPr>
          </w:pPr>
          <w:hyperlink w:anchor="_Toc238023562" w:history="1">
            <w:r w:rsidRPr="008D7225">
              <w:rPr>
                <w:rStyle w:val="Hyperlink"/>
                <w:rFonts w:eastAsia="Times New Roman"/>
                <w:noProof/>
              </w:rPr>
              <w:t>5.5. Định hướng quản lý</w:t>
            </w:r>
            <w:r w:rsidRPr="008D7225">
              <w:rPr>
                <w:noProof/>
                <w:webHidden/>
              </w:rPr>
              <w:tab/>
            </w:r>
            <w:r w:rsidRPr="008D7225">
              <w:rPr>
                <w:noProof/>
                <w:webHidden/>
              </w:rPr>
              <w:fldChar w:fldCharType="begin"/>
            </w:r>
            <w:r w:rsidRPr="008D7225">
              <w:rPr>
                <w:noProof/>
                <w:webHidden/>
              </w:rPr>
              <w:instrText xml:space="preserve"> PAGEREF _Toc238023562 \h </w:instrText>
            </w:r>
            <w:r w:rsidRPr="008D7225">
              <w:rPr>
                <w:noProof/>
                <w:webHidden/>
              </w:rPr>
            </w:r>
            <w:r w:rsidRPr="008D7225">
              <w:rPr>
                <w:noProof/>
                <w:webHidden/>
              </w:rPr>
              <w:fldChar w:fldCharType="separate"/>
            </w:r>
            <w:r w:rsidR="009141C8">
              <w:rPr>
                <w:noProof/>
                <w:webHidden/>
              </w:rPr>
              <w:t>44</w:t>
            </w:r>
            <w:r w:rsidRPr="008D7225">
              <w:rPr>
                <w:noProof/>
                <w:webHidden/>
              </w:rPr>
              <w:fldChar w:fldCharType="end"/>
            </w:r>
          </w:hyperlink>
        </w:p>
        <w:p w14:paraId="2093A031" w14:textId="0E334828" w:rsidR="00BD351E" w:rsidRPr="008D7225" w:rsidRDefault="00BD351E">
          <w:pPr>
            <w:pStyle w:val="TOC2"/>
            <w:tabs>
              <w:tab w:val="right" w:leader="dot" w:pos="9395"/>
            </w:tabs>
            <w:rPr>
              <w:noProof/>
              <w:sz w:val="22"/>
              <w:szCs w:val="22"/>
            </w:rPr>
          </w:pPr>
          <w:hyperlink w:anchor="_Toc238023563" w:history="1">
            <w:r w:rsidRPr="008D7225">
              <w:rPr>
                <w:rStyle w:val="Hyperlink"/>
                <w:noProof/>
              </w:rPr>
              <w:t>6. Vùng 6 : Không gian cửa ngõ Thủ đô, hành lang phát triển và liên kết vùng</w:t>
            </w:r>
            <w:r w:rsidRPr="008D7225">
              <w:rPr>
                <w:noProof/>
                <w:webHidden/>
              </w:rPr>
              <w:tab/>
            </w:r>
            <w:r w:rsidRPr="008D7225">
              <w:rPr>
                <w:noProof/>
                <w:webHidden/>
              </w:rPr>
              <w:fldChar w:fldCharType="begin"/>
            </w:r>
            <w:r w:rsidRPr="008D7225">
              <w:rPr>
                <w:noProof/>
                <w:webHidden/>
              </w:rPr>
              <w:instrText xml:space="preserve"> PAGEREF _Toc238023563 \h </w:instrText>
            </w:r>
            <w:r w:rsidRPr="008D7225">
              <w:rPr>
                <w:noProof/>
                <w:webHidden/>
              </w:rPr>
            </w:r>
            <w:r w:rsidRPr="008D7225">
              <w:rPr>
                <w:noProof/>
                <w:webHidden/>
              </w:rPr>
              <w:fldChar w:fldCharType="separate"/>
            </w:r>
            <w:r w:rsidR="009141C8">
              <w:rPr>
                <w:noProof/>
                <w:webHidden/>
              </w:rPr>
              <w:t>44</w:t>
            </w:r>
            <w:r w:rsidRPr="008D7225">
              <w:rPr>
                <w:noProof/>
                <w:webHidden/>
              </w:rPr>
              <w:fldChar w:fldCharType="end"/>
            </w:r>
          </w:hyperlink>
        </w:p>
        <w:p w14:paraId="5A754EA4" w14:textId="0B2C7843" w:rsidR="00BD351E" w:rsidRPr="008D7225" w:rsidRDefault="00BD351E">
          <w:pPr>
            <w:pStyle w:val="TOC3"/>
            <w:tabs>
              <w:tab w:val="right" w:leader="dot" w:pos="9395"/>
            </w:tabs>
            <w:rPr>
              <w:noProof/>
              <w:sz w:val="22"/>
              <w:szCs w:val="22"/>
            </w:rPr>
          </w:pPr>
          <w:hyperlink w:anchor="_Toc238023564" w:history="1">
            <w:r w:rsidRPr="008D7225">
              <w:rPr>
                <w:rStyle w:val="Hyperlink"/>
                <w:rFonts w:eastAsia="Times New Roman"/>
                <w:noProof/>
              </w:rPr>
              <w:t>6.1. Quan điểm phát triển</w:t>
            </w:r>
            <w:r w:rsidRPr="008D7225">
              <w:rPr>
                <w:noProof/>
                <w:webHidden/>
              </w:rPr>
              <w:tab/>
            </w:r>
            <w:r w:rsidRPr="008D7225">
              <w:rPr>
                <w:noProof/>
                <w:webHidden/>
              </w:rPr>
              <w:fldChar w:fldCharType="begin"/>
            </w:r>
            <w:r w:rsidRPr="008D7225">
              <w:rPr>
                <w:noProof/>
                <w:webHidden/>
              </w:rPr>
              <w:instrText xml:space="preserve"> PAGEREF _Toc238023564 \h </w:instrText>
            </w:r>
            <w:r w:rsidRPr="008D7225">
              <w:rPr>
                <w:noProof/>
                <w:webHidden/>
              </w:rPr>
            </w:r>
            <w:r w:rsidRPr="008D7225">
              <w:rPr>
                <w:noProof/>
                <w:webHidden/>
              </w:rPr>
              <w:fldChar w:fldCharType="separate"/>
            </w:r>
            <w:r w:rsidR="009141C8">
              <w:rPr>
                <w:noProof/>
                <w:webHidden/>
              </w:rPr>
              <w:t>44</w:t>
            </w:r>
            <w:r w:rsidRPr="008D7225">
              <w:rPr>
                <w:noProof/>
                <w:webHidden/>
              </w:rPr>
              <w:fldChar w:fldCharType="end"/>
            </w:r>
          </w:hyperlink>
        </w:p>
        <w:p w14:paraId="6156D76C" w14:textId="3385E4E0" w:rsidR="00BD351E" w:rsidRPr="008D7225" w:rsidRDefault="00BD351E">
          <w:pPr>
            <w:pStyle w:val="TOC3"/>
            <w:tabs>
              <w:tab w:val="right" w:leader="dot" w:pos="9395"/>
            </w:tabs>
            <w:rPr>
              <w:noProof/>
              <w:sz w:val="22"/>
              <w:szCs w:val="22"/>
            </w:rPr>
          </w:pPr>
          <w:hyperlink w:anchor="_Toc238023565" w:history="1">
            <w:r w:rsidRPr="008D7225">
              <w:rPr>
                <w:rStyle w:val="Hyperlink"/>
                <w:rFonts w:eastAsia="Times New Roman"/>
                <w:noProof/>
              </w:rPr>
              <w:t>6.2. Mục tiêu</w:t>
            </w:r>
            <w:r w:rsidRPr="008D7225">
              <w:rPr>
                <w:noProof/>
                <w:webHidden/>
              </w:rPr>
              <w:tab/>
            </w:r>
            <w:r w:rsidRPr="008D7225">
              <w:rPr>
                <w:noProof/>
                <w:webHidden/>
              </w:rPr>
              <w:fldChar w:fldCharType="begin"/>
            </w:r>
            <w:r w:rsidRPr="008D7225">
              <w:rPr>
                <w:noProof/>
                <w:webHidden/>
              </w:rPr>
              <w:instrText xml:space="preserve"> PAGEREF _Toc238023565 \h </w:instrText>
            </w:r>
            <w:r w:rsidRPr="008D7225">
              <w:rPr>
                <w:noProof/>
                <w:webHidden/>
              </w:rPr>
            </w:r>
            <w:r w:rsidRPr="008D7225">
              <w:rPr>
                <w:noProof/>
                <w:webHidden/>
              </w:rPr>
              <w:fldChar w:fldCharType="separate"/>
            </w:r>
            <w:r w:rsidR="009141C8">
              <w:rPr>
                <w:noProof/>
                <w:webHidden/>
              </w:rPr>
              <w:t>45</w:t>
            </w:r>
            <w:r w:rsidRPr="008D7225">
              <w:rPr>
                <w:noProof/>
                <w:webHidden/>
              </w:rPr>
              <w:fldChar w:fldCharType="end"/>
            </w:r>
          </w:hyperlink>
        </w:p>
        <w:p w14:paraId="5B932F03" w14:textId="7369306F" w:rsidR="00BD351E" w:rsidRPr="008D7225" w:rsidRDefault="00BD351E">
          <w:pPr>
            <w:pStyle w:val="TOC3"/>
            <w:tabs>
              <w:tab w:val="right" w:leader="dot" w:pos="9395"/>
            </w:tabs>
            <w:rPr>
              <w:noProof/>
              <w:sz w:val="22"/>
              <w:szCs w:val="22"/>
            </w:rPr>
          </w:pPr>
          <w:hyperlink w:anchor="_Toc238023566" w:history="1">
            <w:r w:rsidRPr="008D7225">
              <w:rPr>
                <w:rStyle w:val="Hyperlink"/>
                <w:rFonts w:eastAsia="Times New Roman"/>
                <w:noProof/>
              </w:rPr>
              <w:t>6.3. Nguyên tắc tổ chức không gian quảng cáo</w:t>
            </w:r>
            <w:r w:rsidRPr="008D7225">
              <w:rPr>
                <w:noProof/>
                <w:webHidden/>
              </w:rPr>
              <w:tab/>
            </w:r>
            <w:r w:rsidRPr="008D7225">
              <w:rPr>
                <w:noProof/>
                <w:webHidden/>
              </w:rPr>
              <w:fldChar w:fldCharType="begin"/>
            </w:r>
            <w:r w:rsidRPr="008D7225">
              <w:rPr>
                <w:noProof/>
                <w:webHidden/>
              </w:rPr>
              <w:instrText xml:space="preserve"> PAGEREF _Toc238023566 \h </w:instrText>
            </w:r>
            <w:r w:rsidRPr="008D7225">
              <w:rPr>
                <w:noProof/>
                <w:webHidden/>
              </w:rPr>
            </w:r>
            <w:r w:rsidRPr="008D7225">
              <w:rPr>
                <w:noProof/>
                <w:webHidden/>
              </w:rPr>
              <w:fldChar w:fldCharType="separate"/>
            </w:r>
            <w:r w:rsidR="009141C8">
              <w:rPr>
                <w:noProof/>
                <w:webHidden/>
              </w:rPr>
              <w:t>45</w:t>
            </w:r>
            <w:r w:rsidRPr="008D7225">
              <w:rPr>
                <w:noProof/>
                <w:webHidden/>
              </w:rPr>
              <w:fldChar w:fldCharType="end"/>
            </w:r>
          </w:hyperlink>
        </w:p>
        <w:p w14:paraId="387F6BB2" w14:textId="1CEDDEB1" w:rsidR="00BD351E" w:rsidRPr="008D7225" w:rsidRDefault="00BD351E">
          <w:pPr>
            <w:pStyle w:val="TOC3"/>
            <w:tabs>
              <w:tab w:val="right" w:leader="dot" w:pos="9395"/>
            </w:tabs>
            <w:rPr>
              <w:noProof/>
              <w:sz w:val="22"/>
              <w:szCs w:val="22"/>
            </w:rPr>
          </w:pPr>
          <w:hyperlink w:anchor="_Toc238023567" w:history="1">
            <w:r w:rsidRPr="008D7225">
              <w:rPr>
                <w:rStyle w:val="Hyperlink"/>
                <w:rFonts w:eastAsia="Times New Roman"/>
                <w:noProof/>
              </w:rPr>
              <w:t>6.4. Phạm vi không gian quản lý</w:t>
            </w:r>
            <w:r w:rsidRPr="008D7225">
              <w:rPr>
                <w:noProof/>
                <w:webHidden/>
              </w:rPr>
              <w:tab/>
            </w:r>
            <w:r w:rsidRPr="008D7225">
              <w:rPr>
                <w:noProof/>
                <w:webHidden/>
              </w:rPr>
              <w:fldChar w:fldCharType="begin"/>
            </w:r>
            <w:r w:rsidRPr="008D7225">
              <w:rPr>
                <w:noProof/>
                <w:webHidden/>
              </w:rPr>
              <w:instrText xml:space="preserve"> PAGEREF _Toc238023567 \h </w:instrText>
            </w:r>
            <w:r w:rsidRPr="008D7225">
              <w:rPr>
                <w:noProof/>
                <w:webHidden/>
              </w:rPr>
            </w:r>
            <w:r w:rsidRPr="008D7225">
              <w:rPr>
                <w:noProof/>
                <w:webHidden/>
              </w:rPr>
              <w:fldChar w:fldCharType="separate"/>
            </w:r>
            <w:r w:rsidR="009141C8">
              <w:rPr>
                <w:noProof/>
                <w:webHidden/>
              </w:rPr>
              <w:t>46</w:t>
            </w:r>
            <w:r w:rsidRPr="008D7225">
              <w:rPr>
                <w:noProof/>
                <w:webHidden/>
              </w:rPr>
              <w:fldChar w:fldCharType="end"/>
            </w:r>
          </w:hyperlink>
        </w:p>
        <w:p w14:paraId="0B534AD5" w14:textId="500DC027" w:rsidR="00BD351E" w:rsidRPr="008D7225" w:rsidRDefault="00BD351E">
          <w:pPr>
            <w:pStyle w:val="TOC3"/>
            <w:tabs>
              <w:tab w:val="right" w:leader="dot" w:pos="9395"/>
            </w:tabs>
            <w:rPr>
              <w:noProof/>
              <w:sz w:val="22"/>
              <w:szCs w:val="22"/>
            </w:rPr>
          </w:pPr>
          <w:hyperlink w:anchor="_Toc238023568" w:history="1">
            <w:r w:rsidRPr="008D7225">
              <w:rPr>
                <w:rStyle w:val="Hyperlink"/>
                <w:rFonts w:eastAsia="Times New Roman"/>
                <w:noProof/>
              </w:rPr>
              <w:t>1. Nhóm cửa ngõ Thủ đô</w:t>
            </w:r>
            <w:r w:rsidRPr="008D7225">
              <w:rPr>
                <w:noProof/>
                <w:webHidden/>
              </w:rPr>
              <w:tab/>
            </w:r>
            <w:r w:rsidRPr="008D7225">
              <w:rPr>
                <w:noProof/>
                <w:webHidden/>
              </w:rPr>
              <w:fldChar w:fldCharType="begin"/>
            </w:r>
            <w:r w:rsidRPr="008D7225">
              <w:rPr>
                <w:noProof/>
                <w:webHidden/>
              </w:rPr>
              <w:instrText xml:space="preserve"> PAGEREF _Toc238023568 \h </w:instrText>
            </w:r>
            <w:r w:rsidRPr="008D7225">
              <w:rPr>
                <w:noProof/>
                <w:webHidden/>
              </w:rPr>
            </w:r>
            <w:r w:rsidRPr="008D7225">
              <w:rPr>
                <w:noProof/>
                <w:webHidden/>
              </w:rPr>
              <w:fldChar w:fldCharType="separate"/>
            </w:r>
            <w:r w:rsidR="009141C8">
              <w:rPr>
                <w:noProof/>
                <w:webHidden/>
              </w:rPr>
              <w:t>46</w:t>
            </w:r>
            <w:r w:rsidRPr="008D7225">
              <w:rPr>
                <w:noProof/>
                <w:webHidden/>
              </w:rPr>
              <w:fldChar w:fldCharType="end"/>
            </w:r>
          </w:hyperlink>
        </w:p>
        <w:p w14:paraId="156A8594" w14:textId="32A0B570" w:rsidR="00BD351E" w:rsidRPr="008D7225" w:rsidRDefault="00BD351E">
          <w:pPr>
            <w:pStyle w:val="TOC3"/>
            <w:tabs>
              <w:tab w:val="right" w:leader="dot" w:pos="9395"/>
            </w:tabs>
            <w:rPr>
              <w:noProof/>
              <w:sz w:val="22"/>
              <w:szCs w:val="22"/>
            </w:rPr>
          </w:pPr>
          <w:hyperlink w:anchor="_Toc238023569" w:history="1">
            <w:r w:rsidRPr="008D7225">
              <w:rPr>
                <w:rStyle w:val="Hyperlink"/>
                <w:rFonts w:eastAsia="Times New Roman"/>
                <w:noProof/>
              </w:rPr>
              <w:t>2. Nhóm hành lang phát triển</w:t>
            </w:r>
            <w:r w:rsidRPr="008D7225">
              <w:rPr>
                <w:noProof/>
                <w:webHidden/>
              </w:rPr>
              <w:tab/>
            </w:r>
            <w:r w:rsidRPr="008D7225">
              <w:rPr>
                <w:noProof/>
                <w:webHidden/>
              </w:rPr>
              <w:fldChar w:fldCharType="begin"/>
            </w:r>
            <w:r w:rsidRPr="008D7225">
              <w:rPr>
                <w:noProof/>
                <w:webHidden/>
              </w:rPr>
              <w:instrText xml:space="preserve"> PAGEREF _Toc238023569 \h </w:instrText>
            </w:r>
            <w:r w:rsidRPr="008D7225">
              <w:rPr>
                <w:noProof/>
                <w:webHidden/>
              </w:rPr>
            </w:r>
            <w:r w:rsidRPr="008D7225">
              <w:rPr>
                <w:noProof/>
                <w:webHidden/>
              </w:rPr>
              <w:fldChar w:fldCharType="separate"/>
            </w:r>
            <w:r w:rsidR="009141C8">
              <w:rPr>
                <w:noProof/>
                <w:webHidden/>
              </w:rPr>
              <w:t>46</w:t>
            </w:r>
            <w:r w:rsidRPr="008D7225">
              <w:rPr>
                <w:noProof/>
                <w:webHidden/>
              </w:rPr>
              <w:fldChar w:fldCharType="end"/>
            </w:r>
          </w:hyperlink>
        </w:p>
        <w:p w14:paraId="32933B16" w14:textId="3FC286BF" w:rsidR="00BD351E" w:rsidRPr="008D7225" w:rsidRDefault="00BD351E">
          <w:pPr>
            <w:pStyle w:val="TOC3"/>
            <w:tabs>
              <w:tab w:val="right" w:leader="dot" w:pos="9395"/>
            </w:tabs>
            <w:rPr>
              <w:noProof/>
              <w:sz w:val="22"/>
              <w:szCs w:val="22"/>
            </w:rPr>
          </w:pPr>
          <w:hyperlink w:anchor="_Toc238023570" w:history="1">
            <w:r w:rsidRPr="008D7225">
              <w:rPr>
                <w:rStyle w:val="Hyperlink"/>
                <w:rFonts w:eastAsia="Times New Roman"/>
                <w:noProof/>
              </w:rPr>
              <w:t>3. Nhóm khu vực logistics và trung chuyển</w:t>
            </w:r>
            <w:r w:rsidRPr="008D7225">
              <w:rPr>
                <w:noProof/>
                <w:webHidden/>
              </w:rPr>
              <w:tab/>
            </w:r>
            <w:r w:rsidRPr="008D7225">
              <w:rPr>
                <w:noProof/>
                <w:webHidden/>
              </w:rPr>
              <w:fldChar w:fldCharType="begin"/>
            </w:r>
            <w:r w:rsidRPr="008D7225">
              <w:rPr>
                <w:noProof/>
                <w:webHidden/>
              </w:rPr>
              <w:instrText xml:space="preserve"> PAGEREF _Toc238023570 \h </w:instrText>
            </w:r>
            <w:r w:rsidRPr="008D7225">
              <w:rPr>
                <w:noProof/>
                <w:webHidden/>
              </w:rPr>
            </w:r>
            <w:r w:rsidRPr="008D7225">
              <w:rPr>
                <w:noProof/>
                <w:webHidden/>
              </w:rPr>
              <w:fldChar w:fldCharType="separate"/>
            </w:r>
            <w:r w:rsidR="009141C8">
              <w:rPr>
                <w:noProof/>
                <w:webHidden/>
              </w:rPr>
              <w:t>46</w:t>
            </w:r>
            <w:r w:rsidRPr="008D7225">
              <w:rPr>
                <w:noProof/>
                <w:webHidden/>
              </w:rPr>
              <w:fldChar w:fldCharType="end"/>
            </w:r>
          </w:hyperlink>
        </w:p>
        <w:p w14:paraId="554E76EF" w14:textId="5E08DFBF" w:rsidR="00BD351E" w:rsidRPr="008D7225" w:rsidRDefault="00BD351E">
          <w:pPr>
            <w:pStyle w:val="TOC3"/>
            <w:tabs>
              <w:tab w:val="right" w:leader="dot" w:pos="9395"/>
            </w:tabs>
            <w:rPr>
              <w:noProof/>
              <w:sz w:val="22"/>
              <w:szCs w:val="22"/>
            </w:rPr>
          </w:pPr>
          <w:hyperlink w:anchor="_Toc238023571" w:history="1">
            <w:r w:rsidRPr="008D7225">
              <w:rPr>
                <w:rStyle w:val="Hyperlink"/>
                <w:rFonts w:eastAsia="Times New Roman"/>
                <w:noProof/>
              </w:rPr>
              <w:t>5. Định hướng quản lý</w:t>
            </w:r>
            <w:r w:rsidRPr="008D7225">
              <w:rPr>
                <w:noProof/>
                <w:webHidden/>
              </w:rPr>
              <w:tab/>
            </w:r>
            <w:r w:rsidRPr="008D7225">
              <w:rPr>
                <w:noProof/>
                <w:webHidden/>
              </w:rPr>
              <w:fldChar w:fldCharType="begin"/>
            </w:r>
            <w:r w:rsidRPr="008D7225">
              <w:rPr>
                <w:noProof/>
                <w:webHidden/>
              </w:rPr>
              <w:instrText xml:space="preserve"> PAGEREF _Toc238023571 \h </w:instrText>
            </w:r>
            <w:r w:rsidRPr="008D7225">
              <w:rPr>
                <w:noProof/>
                <w:webHidden/>
              </w:rPr>
            </w:r>
            <w:r w:rsidRPr="008D7225">
              <w:rPr>
                <w:noProof/>
                <w:webHidden/>
              </w:rPr>
              <w:fldChar w:fldCharType="separate"/>
            </w:r>
            <w:r w:rsidR="009141C8">
              <w:rPr>
                <w:noProof/>
                <w:webHidden/>
              </w:rPr>
              <w:t>46</w:t>
            </w:r>
            <w:r w:rsidRPr="008D7225">
              <w:rPr>
                <w:noProof/>
                <w:webHidden/>
              </w:rPr>
              <w:fldChar w:fldCharType="end"/>
            </w:r>
          </w:hyperlink>
        </w:p>
        <w:p w14:paraId="3E3594A7" w14:textId="56018901" w:rsidR="00BD351E" w:rsidRPr="008D7225" w:rsidRDefault="00BD351E">
          <w:pPr>
            <w:pStyle w:val="TOC2"/>
            <w:tabs>
              <w:tab w:val="right" w:leader="dot" w:pos="9395"/>
            </w:tabs>
            <w:rPr>
              <w:noProof/>
              <w:sz w:val="22"/>
              <w:szCs w:val="22"/>
            </w:rPr>
          </w:pPr>
          <w:hyperlink w:anchor="_Toc238023572" w:history="1">
            <w:r w:rsidRPr="008D7225">
              <w:rPr>
                <w:rStyle w:val="Hyperlink"/>
                <w:noProof/>
              </w:rPr>
              <w:t>7. Vùng 7: Không gian công nghiệp, logistics, sản xuất và dịch vụ hậu cần</w:t>
            </w:r>
            <w:r w:rsidRPr="008D7225">
              <w:rPr>
                <w:noProof/>
                <w:webHidden/>
              </w:rPr>
              <w:tab/>
            </w:r>
            <w:r w:rsidRPr="008D7225">
              <w:rPr>
                <w:noProof/>
                <w:webHidden/>
              </w:rPr>
              <w:fldChar w:fldCharType="begin"/>
            </w:r>
            <w:r w:rsidRPr="008D7225">
              <w:rPr>
                <w:noProof/>
                <w:webHidden/>
              </w:rPr>
              <w:instrText xml:space="preserve"> PAGEREF _Toc238023572 \h </w:instrText>
            </w:r>
            <w:r w:rsidRPr="008D7225">
              <w:rPr>
                <w:noProof/>
                <w:webHidden/>
              </w:rPr>
            </w:r>
            <w:r w:rsidRPr="008D7225">
              <w:rPr>
                <w:noProof/>
                <w:webHidden/>
              </w:rPr>
              <w:fldChar w:fldCharType="separate"/>
            </w:r>
            <w:r w:rsidR="009141C8">
              <w:rPr>
                <w:noProof/>
                <w:webHidden/>
              </w:rPr>
              <w:t>46</w:t>
            </w:r>
            <w:r w:rsidRPr="008D7225">
              <w:rPr>
                <w:noProof/>
                <w:webHidden/>
              </w:rPr>
              <w:fldChar w:fldCharType="end"/>
            </w:r>
          </w:hyperlink>
        </w:p>
        <w:p w14:paraId="28949EBD" w14:textId="757A94A0" w:rsidR="00BD351E" w:rsidRPr="008D7225" w:rsidRDefault="00BD351E">
          <w:pPr>
            <w:pStyle w:val="TOC3"/>
            <w:tabs>
              <w:tab w:val="right" w:leader="dot" w:pos="9395"/>
            </w:tabs>
            <w:rPr>
              <w:noProof/>
              <w:sz w:val="22"/>
              <w:szCs w:val="22"/>
            </w:rPr>
          </w:pPr>
          <w:hyperlink w:anchor="_Toc238023573" w:history="1">
            <w:r w:rsidRPr="008D7225">
              <w:rPr>
                <w:rStyle w:val="Hyperlink"/>
                <w:rFonts w:eastAsia="Times New Roman"/>
                <w:noProof/>
              </w:rPr>
              <w:t>7.1. Quan điểm phát triển</w:t>
            </w:r>
            <w:r w:rsidRPr="008D7225">
              <w:rPr>
                <w:noProof/>
                <w:webHidden/>
              </w:rPr>
              <w:tab/>
            </w:r>
            <w:r w:rsidRPr="008D7225">
              <w:rPr>
                <w:noProof/>
                <w:webHidden/>
              </w:rPr>
              <w:fldChar w:fldCharType="begin"/>
            </w:r>
            <w:r w:rsidRPr="008D7225">
              <w:rPr>
                <w:noProof/>
                <w:webHidden/>
              </w:rPr>
              <w:instrText xml:space="preserve"> PAGEREF _Toc238023573 \h </w:instrText>
            </w:r>
            <w:r w:rsidRPr="008D7225">
              <w:rPr>
                <w:noProof/>
                <w:webHidden/>
              </w:rPr>
            </w:r>
            <w:r w:rsidRPr="008D7225">
              <w:rPr>
                <w:noProof/>
                <w:webHidden/>
              </w:rPr>
              <w:fldChar w:fldCharType="separate"/>
            </w:r>
            <w:r w:rsidR="009141C8">
              <w:rPr>
                <w:noProof/>
                <w:webHidden/>
              </w:rPr>
              <w:t>46</w:t>
            </w:r>
            <w:r w:rsidRPr="008D7225">
              <w:rPr>
                <w:noProof/>
                <w:webHidden/>
              </w:rPr>
              <w:fldChar w:fldCharType="end"/>
            </w:r>
          </w:hyperlink>
        </w:p>
        <w:p w14:paraId="689A8ADB" w14:textId="31150157" w:rsidR="00BD351E" w:rsidRPr="008D7225" w:rsidRDefault="00BD351E">
          <w:pPr>
            <w:pStyle w:val="TOC3"/>
            <w:tabs>
              <w:tab w:val="right" w:leader="dot" w:pos="9395"/>
            </w:tabs>
            <w:rPr>
              <w:noProof/>
              <w:sz w:val="22"/>
              <w:szCs w:val="22"/>
            </w:rPr>
          </w:pPr>
          <w:hyperlink w:anchor="_Toc238023574" w:history="1">
            <w:r w:rsidRPr="008D7225">
              <w:rPr>
                <w:rStyle w:val="Hyperlink"/>
                <w:rFonts w:eastAsia="Times New Roman"/>
                <w:noProof/>
              </w:rPr>
              <w:t>7.2. Mục tiêu</w:t>
            </w:r>
            <w:r w:rsidRPr="008D7225">
              <w:rPr>
                <w:noProof/>
                <w:webHidden/>
              </w:rPr>
              <w:tab/>
            </w:r>
            <w:r w:rsidRPr="008D7225">
              <w:rPr>
                <w:noProof/>
                <w:webHidden/>
              </w:rPr>
              <w:fldChar w:fldCharType="begin"/>
            </w:r>
            <w:r w:rsidRPr="008D7225">
              <w:rPr>
                <w:noProof/>
                <w:webHidden/>
              </w:rPr>
              <w:instrText xml:space="preserve"> PAGEREF _Toc238023574 \h </w:instrText>
            </w:r>
            <w:r w:rsidRPr="008D7225">
              <w:rPr>
                <w:noProof/>
                <w:webHidden/>
              </w:rPr>
            </w:r>
            <w:r w:rsidRPr="008D7225">
              <w:rPr>
                <w:noProof/>
                <w:webHidden/>
              </w:rPr>
              <w:fldChar w:fldCharType="separate"/>
            </w:r>
            <w:r w:rsidR="009141C8">
              <w:rPr>
                <w:noProof/>
                <w:webHidden/>
              </w:rPr>
              <w:t>47</w:t>
            </w:r>
            <w:r w:rsidRPr="008D7225">
              <w:rPr>
                <w:noProof/>
                <w:webHidden/>
              </w:rPr>
              <w:fldChar w:fldCharType="end"/>
            </w:r>
          </w:hyperlink>
        </w:p>
        <w:p w14:paraId="0BCDD75E" w14:textId="59D4C5FB" w:rsidR="00BD351E" w:rsidRPr="008D7225" w:rsidRDefault="00BD351E">
          <w:pPr>
            <w:pStyle w:val="TOC3"/>
            <w:tabs>
              <w:tab w:val="right" w:leader="dot" w:pos="9395"/>
            </w:tabs>
            <w:rPr>
              <w:noProof/>
              <w:sz w:val="22"/>
              <w:szCs w:val="22"/>
            </w:rPr>
          </w:pPr>
          <w:hyperlink w:anchor="_Toc238023575" w:history="1">
            <w:r w:rsidRPr="008D7225">
              <w:rPr>
                <w:rStyle w:val="Hyperlink"/>
                <w:rFonts w:eastAsia="Times New Roman"/>
                <w:noProof/>
              </w:rPr>
              <w:t>7.3. Nguyên tắc tổ chức không gian quảng cáo</w:t>
            </w:r>
            <w:r w:rsidRPr="008D7225">
              <w:rPr>
                <w:noProof/>
                <w:webHidden/>
              </w:rPr>
              <w:tab/>
            </w:r>
            <w:r w:rsidRPr="008D7225">
              <w:rPr>
                <w:noProof/>
                <w:webHidden/>
              </w:rPr>
              <w:fldChar w:fldCharType="begin"/>
            </w:r>
            <w:r w:rsidRPr="008D7225">
              <w:rPr>
                <w:noProof/>
                <w:webHidden/>
              </w:rPr>
              <w:instrText xml:space="preserve"> PAGEREF _Toc238023575 \h </w:instrText>
            </w:r>
            <w:r w:rsidRPr="008D7225">
              <w:rPr>
                <w:noProof/>
                <w:webHidden/>
              </w:rPr>
            </w:r>
            <w:r w:rsidRPr="008D7225">
              <w:rPr>
                <w:noProof/>
                <w:webHidden/>
              </w:rPr>
              <w:fldChar w:fldCharType="separate"/>
            </w:r>
            <w:r w:rsidR="009141C8">
              <w:rPr>
                <w:noProof/>
                <w:webHidden/>
              </w:rPr>
              <w:t>47</w:t>
            </w:r>
            <w:r w:rsidRPr="008D7225">
              <w:rPr>
                <w:noProof/>
                <w:webHidden/>
              </w:rPr>
              <w:fldChar w:fldCharType="end"/>
            </w:r>
          </w:hyperlink>
        </w:p>
        <w:p w14:paraId="72CBE286" w14:textId="2642CE96" w:rsidR="00BD351E" w:rsidRPr="008D7225" w:rsidRDefault="00BD351E">
          <w:pPr>
            <w:pStyle w:val="TOC3"/>
            <w:tabs>
              <w:tab w:val="right" w:leader="dot" w:pos="9395"/>
            </w:tabs>
            <w:rPr>
              <w:noProof/>
              <w:sz w:val="22"/>
              <w:szCs w:val="22"/>
            </w:rPr>
          </w:pPr>
          <w:hyperlink w:anchor="_Toc238023576" w:history="1">
            <w:r w:rsidRPr="008D7225">
              <w:rPr>
                <w:rStyle w:val="Hyperlink"/>
                <w:rFonts w:eastAsia="Times New Roman"/>
                <w:noProof/>
              </w:rPr>
              <w:t>7.4. Phạm vi không gian quản lý</w:t>
            </w:r>
            <w:r w:rsidRPr="008D7225">
              <w:rPr>
                <w:noProof/>
                <w:webHidden/>
              </w:rPr>
              <w:tab/>
            </w:r>
            <w:r w:rsidRPr="008D7225">
              <w:rPr>
                <w:noProof/>
                <w:webHidden/>
              </w:rPr>
              <w:fldChar w:fldCharType="begin"/>
            </w:r>
            <w:r w:rsidRPr="008D7225">
              <w:rPr>
                <w:noProof/>
                <w:webHidden/>
              </w:rPr>
              <w:instrText xml:space="preserve"> PAGEREF _Toc238023576 \h </w:instrText>
            </w:r>
            <w:r w:rsidRPr="008D7225">
              <w:rPr>
                <w:noProof/>
                <w:webHidden/>
              </w:rPr>
            </w:r>
            <w:r w:rsidRPr="008D7225">
              <w:rPr>
                <w:noProof/>
                <w:webHidden/>
              </w:rPr>
              <w:fldChar w:fldCharType="separate"/>
            </w:r>
            <w:r w:rsidR="009141C8">
              <w:rPr>
                <w:noProof/>
                <w:webHidden/>
              </w:rPr>
              <w:t>47</w:t>
            </w:r>
            <w:r w:rsidRPr="008D7225">
              <w:rPr>
                <w:noProof/>
                <w:webHidden/>
              </w:rPr>
              <w:fldChar w:fldCharType="end"/>
            </w:r>
          </w:hyperlink>
        </w:p>
        <w:p w14:paraId="12BE236C" w14:textId="6BD7109F" w:rsidR="00BD351E" w:rsidRPr="008D7225" w:rsidRDefault="00BD351E">
          <w:pPr>
            <w:pStyle w:val="TOC3"/>
            <w:tabs>
              <w:tab w:val="right" w:leader="dot" w:pos="9395"/>
            </w:tabs>
            <w:rPr>
              <w:noProof/>
              <w:sz w:val="22"/>
              <w:szCs w:val="22"/>
            </w:rPr>
          </w:pPr>
          <w:hyperlink w:anchor="_Toc238023577" w:history="1">
            <w:r w:rsidRPr="008D7225">
              <w:rPr>
                <w:rStyle w:val="Hyperlink"/>
                <w:noProof/>
                <w:highlight w:val="yellow"/>
              </w:rPr>
              <w:t>7.5. Định hướng quản lý</w:t>
            </w:r>
            <w:r w:rsidRPr="008D7225">
              <w:rPr>
                <w:noProof/>
                <w:webHidden/>
              </w:rPr>
              <w:tab/>
            </w:r>
            <w:r w:rsidRPr="008D7225">
              <w:rPr>
                <w:noProof/>
                <w:webHidden/>
              </w:rPr>
              <w:fldChar w:fldCharType="begin"/>
            </w:r>
            <w:r w:rsidRPr="008D7225">
              <w:rPr>
                <w:noProof/>
                <w:webHidden/>
              </w:rPr>
              <w:instrText xml:space="preserve"> PAGEREF _Toc238023577 \h </w:instrText>
            </w:r>
            <w:r w:rsidRPr="008D7225">
              <w:rPr>
                <w:noProof/>
                <w:webHidden/>
              </w:rPr>
            </w:r>
            <w:r w:rsidRPr="008D7225">
              <w:rPr>
                <w:noProof/>
                <w:webHidden/>
              </w:rPr>
              <w:fldChar w:fldCharType="separate"/>
            </w:r>
            <w:r w:rsidR="009141C8">
              <w:rPr>
                <w:noProof/>
                <w:webHidden/>
              </w:rPr>
              <w:t>48</w:t>
            </w:r>
            <w:r w:rsidRPr="008D7225">
              <w:rPr>
                <w:noProof/>
                <w:webHidden/>
              </w:rPr>
              <w:fldChar w:fldCharType="end"/>
            </w:r>
          </w:hyperlink>
        </w:p>
        <w:p w14:paraId="236199B6" w14:textId="0D3F7D16" w:rsidR="00BD351E" w:rsidRPr="008D7225" w:rsidRDefault="00BD351E">
          <w:pPr>
            <w:pStyle w:val="TOC2"/>
            <w:tabs>
              <w:tab w:val="right" w:leader="dot" w:pos="9395"/>
            </w:tabs>
            <w:rPr>
              <w:noProof/>
              <w:sz w:val="22"/>
              <w:szCs w:val="22"/>
            </w:rPr>
          </w:pPr>
          <w:hyperlink w:anchor="_Toc238023578" w:history="1">
            <w:r w:rsidRPr="008D7225">
              <w:rPr>
                <w:rStyle w:val="Hyperlink"/>
                <w:noProof/>
              </w:rPr>
              <w:t>8. Vùng 8: Không gian văn hóa, du lịch, sinh thái và trải nghiệm đô thị</w:t>
            </w:r>
            <w:r w:rsidRPr="008D7225">
              <w:rPr>
                <w:noProof/>
                <w:webHidden/>
              </w:rPr>
              <w:tab/>
            </w:r>
            <w:r w:rsidRPr="008D7225">
              <w:rPr>
                <w:noProof/>
                <w:webHidden/>
              </w:rPr>
              <w:fldChar w:fldCharType="begin"/>
            </w:r>
            <w:r w:rsidRPr="008D7225">
              <w:rPr>
                <w:noProof/>
                <w:webHidden/>
              </w:rPr>
              <w:instrText xml:space="preserve"> PAGEREF _Toc238023578 \h </w:instrText>
            </w:r>
            <w:r w:rsidRPr="008D7225">
              <w:rPr>
                <w:noProof/>
                <w:webHidden/>
              </w:rPr>
            </w:r>
            <w:r w:rsidRPr="008D7225">
              <w:rPr>
                <w:noProof/>
                <w:webHidden/>
              </w:rPr>
              <w:fldChar w:fldCharType="separate"/>
            </w:r>
            <w:r w:rsidR="009141C8">
              <w:rPr>
                <w:noProof/>
                <w:webHidden/>
              </w:rPr>
              <w:t>49</w:t>
            </w:r>
            <w:r w:rsidRPr="008D7225">
              <w:rPr>
                <w:noProof/>
                <w:webHidden/>
              </w:rPr>
              <w:fldChar w:fldCharType="end"/>
            </w:r>
          </w:hyperlink>
        </w:p>
        <w:p w14:paraId="7252ACC9" w14:textId="71DE28CD" w:rsidR="00BD351E" w:rsidRPr="008D7225" w:rsidRDefault="00BD351E">
          <w:pPr>
            <w:pStyle w:val="TOC3"/>
            <w:tabs>
              <w:tab w:val="right" w:leader="dot" w:pos="9395"/>
            </w:tabs>
            <w:rPr>
              <w:noProof/>
              <w:sz w:val="22"/>
              <w:szCs w:val="22"/>
            </w:rPr>
          </w:pPr>
          <w:hyperlink w:anchor="_Toc238023579" w:history="1">
            <w:r w:rsidRPr="008D7225">
              <w:rPr>
                <w:rStyle w:val="Hyperlink"/>
                <w:rFonts w:eastAsia="Times New Roman"/>
                <w:noProof/>
              </w:rPr>
              <w:t>8.1. Quan điểm phát triển</w:t>
            </w:r>
            <w:r w:rsidRPr="008D7225">
              <w:rPr>
                <w:noProof/>
                <w:webHidden/>
              </w:rPr>
              <w:tab/>
            </w:r>
            <w:r w:rsidRPr="008D7225">
              <w:rPr>
                <w:noProof/>
                <w:webHidden/>
              </w:rPr>
              <w:fldChar w:fldCharType="begin"/>
            </w:r>
            <w:r w:rsidRPr="008D7225">
              <w:rPr>
                <w:noProof/>
                <w:webHidden/>
              </w:rPr>
              <w:instrText xml:space="preserve"> PAGEREF _Toc238023579 \h </w:instrText>
            </w:r>
            <w:r w:rsidRPr="008D7225">
              <w:rPr>
                <w:noProof/>
                <w:webHidden/>
              </w:rPr>
            </w:r>
            <w:r w:rsidRPr="008D7225">
              <w:rPr>
                <w:noProof/>
                <w:webHidden/>
              </w:rPr>
              <w:fldChar w:fldCharType="separate"/>
            </w:r>
            <w:r w:rsidR="009141C8">
              <w:rPr>
                <w:noProof/>
                <w:webHidden/>
              </w:rPr>
              <w:t>49</w:t>
            </w:r>
            <w:r w:rsidRPr="008D7225">
              <w:rPr>
                <w:noProof/>
                <w:webHidden/>
              </w:rPr>
              <w:fldChar w:fldCharType="end"/>
            </w:r>
          </w:hyperlink>
        </w:p>
        <w:p w14:paraId="68BB9AC5" w14:textId="476A3512" w:rsidR="00BD351E" w:rsidRPr="008D7225" w:rsidRDefault="00BD351E">
          <w:pPr>
            <w:pStyle w:val="TOC3"/>
            <w:tabs>
              <w:tab w:val="right" w:leader="dot" w:pos="9395"/>
            </w:tabs>
            <w:rPr>
              <w:noProof/>
              <w:sz w:val="22"/>
              <w:szCs w:val="22"/>
            </w:rPr>
          </w:pPr>
          <w:hyperlink w:anchor="_Toc238023580" w:history="1">
            <w:r w:rsidRPr="008D7225">
              <w:rPr>
                <w:rStyle w:val="Hyperlink"/>
                <w:rFonts w:eastAsia="Times New Roman"/>
                <w:noProof/>
              </w:rPr>
              <w:t>8.2. Mục tiêu</w:t>
            </w:r>
            <w:r w:rsidRPr="008D7225">
              <w:rPr>
                <w:noProof/>
                <w:webHidden/>
              </w:rPr>
              <w:tab/>
            </w:r>
            <w:r w:rsidRPr="008D7225">
              <w:rPr>
                <w:noProof/>
                <w:webHidden/>
              </w:rPr>
              <w:fldChar w:fldCharType="begin"/>
            </w:r>
            <w:r w:rsidRPr="008D7225">
              <w:rPr>
                <w:noProof/>
                <w:webHidden/>
              </w:rPr>
              <w:instrText xml:space="preserve"> PAGEREF _Toc238023580 \h </w:instrText>
            </w:r>
            <w:r w:rsidRPr="008D7225">
              <w:rPr>
                <w:noProof/>
                <w:webHidden/>
              </w:rPr>
            </w:r>
            <w:r w:rsidRPr="008D7225">
              <w:rPr>
                <w:noProof/>
                <w:webHidden/>
              </w:rPr>
              <w:fldChar w:fldCharType="separate"/>
            </w:r>
            <w:r w:rsidR="009141C8">
              <w:rPr>
                <w:noProof/>
                <w:webHidden/>
              </w:rPr>
              <w:t>49</w:t>
            </w:r>
            <w:r w:rsidRPr="008D7225">
              <w:rPr>
                <w:noProof/>
                <w:webHidden/>
              </w:rPr>
              <w:fldChar w:fldCharType="end"/>
            </w:r>
          </w:hyperlink>
        </w:p>
        <w:p w14:paraId="002D6C3C" w14:textId="3A5C4B96" w:rsidR="00BD351E" w:rsidRPr="008D7225" w:rsidRDefault="00BD351E">
          <w:pPr>
            <w:pStyle w:val="TOC3"/>
            <w:tabs>
              <w:tab w:val="right" w:leader="dot" w:pos="9395"/>
            </w:tabs>
            <w:rPr>
              <w:noProof/>
              <w:sz w:val="22"/>
              <w:szCs w:val="22"/>
            </w:rPr>
          </w:pPr>
          <w:hyperlink w:anchor="_Toc238023581" w:history="1">
            <w:r w:rsidRPr="008D7225">
              <w:rPr>
                <w:rStyle w:val="Hyperlink"/>
                <w:noProof/>
              </w:rPr>
              <w:t>8.3. Nguyên tắc tổ chức không gian quảng cáo</w:t>
            </w:r>
            <w:r w:rsidRPr="008D7225">
              <w:rPr>
                <w:noProof/>
                <w:webHidden/>
              </w:rPr>
              <w:tab/>
            </w:r>
            <w:r w:rsidRPr="008D7225">
              <w:rPr>
                <w:noProof/>
                <w:webHidden/>
              </w:rPr>
              <w:fldChar w:fldCharType="begin"/>
            </w:r>
            <w:r w:rsidRPr="008D7225">
              <w:rPr>
                <w:noProof/>
                <w:webHidden/>
              </w:rPr>
              <w:instrText xml:space="preserve"> PAGEREF _Toc238023581 \h </w:instrText>
            </w:r>
            <w:r w:rsidRPr="008D7225">
              <w:rPr>
                <w:noProof/>
                <w:webHidden/>
              </w:rPr>
            </w:r>
            <w:r w:rsidRPr="008D7225">
              <w:rPr>
                <w:noProof/>
                <w:webHidden/>
              </w:rPr>
              <w:fldChar w:fldCharType="separate"/>
            </w:r>
            <w:r w:rsidR="009141C8">
              <w:rPr>
                <w:noProof/>
                <w:webHidden/>
              </w:rPr>
              <w:t>50</w:t>
            </w:r>
            <w:r w:rsidRPr="008D7225">
              <w:rPr>
                <w:noProof/>
                <w:webHidden/>
              </w:rPr>
              <w:fldChar w:fldCharType="end"/>
            </w:r>
          </w:hyperlink>
        </w:p>
        <w:p w14:paraId="699DE627" w14:textId="7757794C" w:rsidR="00BD351E" w:rsidRPr="008D7225" w:rsidRDefault="00BD351E">
          <w:pPr>
            <w:pStyle w:val="TOC3"/>
            <w:tabs>
              <w:tab w:val="right" w:leader="dot" w:pos="9395"/>
            </w:tabs>
            <w:rPr>
              <w:noProof/>
              <w:sz w:val="22"/>
              <w:szCs w:val="22"/>
            </w:rPr>
          </w:pPr>
          <w:hyperlink w:anchor="_Toc238023582" w:history="1">
            <w:r w:rsidRPr="008D7225">
              <w:rPr>
                <w:rStyle w:val="Hyperlink"/>
                <w:rFonts w:eastAsia="Times New Roman"/>
                <w:noProof/>
              </w:rPr>
              <w:t>8.4. Phạm vi không gian quản lý</w:t>
            </w:r>
            <w:r w:rsidRPr="008D7225">
              <w:rPr>
                <w:noProof/>
                <w:webHidden/>
              </w:rPr>
              <w:tab/>
            </w:r>
            <w:r w:rsidRPr="008D7225">
              <w:rPr>
                <w:noProof/>
                <w:webHidden/>
              </w:rPr>
              <w:fldChar w:fldCharType="begin"/>
            </w:r>
            <w:r w:rsidRPr="008D7225">
              <w:rPr>
                <w:noProof/>
                <w:webHidden/>
              </w:rPr>
              <w:instrText xml:space="preserve"> PAGEREF _Toc238023582 \h </w:instrText>
            </w:r>
            <w:r w:rsidRPr="008D7225">
              <w:rPr>
                <w:noProof/>
                <w:webHidden/>
              </w:rPr>
            </w:r>
            <w:r w:rsidRPr="008D7225">
              <w:rPr>
                <w:noProof/>
                <w:webHidden/>
              </w:rPr>
              <w:fldChar w:fldCharType="separate"/>
            </w:r>
            <w:r w:rsidR="009141C8">
              <w:rPr>
                <w:noProof/>
                <w:webHidden/>
              </w:rPr>
              <w:t>50</w:t>
            </w:r>
            <w:r w:rsidRPr="008D7225">
              <w:rPr>
                <w:noProof/>
                <w:webHidden/>
              </w:rPr>
              <w:fldChar w:fldCharType="end"/>
            </w:r>
          </w:hyperlink>
        </w:p>
        <w:p w14:paraId="69935463" w14:textId="06670BF2" w:rsidR="00BD351E" w:rsidRPr="008D7225" w:rsidRDefault="00BD351E">
          <w:pPr>
            <w:pStyle w:val="TOC3"/>
            <w:tabs>
              <w:tab w:val="right" w:leader="dot" w:pos="9395"/>
            </w:tabs>
            <w:rPr>
              <w:noProof/>
              <w:sz w:val="22"/>
              <w:szCs w:val="22"/>
            </w:rPr>
          </w:pPr>
          <w:hyperlink w:anchor="_Toc238023583" w:history="1">
            <w:r w:rsidRPr="008D7225">
              <w:rPr>
                <w:rStyle w:val="Hyperlink"/>
                <w:rFonts w:eastAsia="Times New Roman"/>
                <w:noProof/>
              </w:rPr>
              <w:t>8.5. Định hướng quản lý</w:t>
            </w:r>
            <w:r w:rsidRPr="008D7225">
              <w:rPr>
                <w:noProof/>
                <w:webHidden/>
              </w:rPr>
              <w:tab/>
            </w:r>
            <w:r w:rsidRPr="008D7225">
              <w:rPr>
                <w:noProof/>
                <w:webHidden/>
              </w:rPr>
              <w:fldChar w:fldCharType="begin"/>
            </w:r>
            <w:r w:rsidRPr="008D7225">
              <w:rPr>
                <w:noProof/>
                <w:webHidden/>
              </w:rPr>
              <w:instrText xml:space="preserve"> PAGEREF _Toc238023583 \h </w:instrText>
            </w:r>
            <w:r w:rsidRPr="008D7225">
              <w:rPr>
                <w:noProof/>
                <w:webHidden/>
              </w:rPr>
            </w:r>
            <w:r w:rsidRPr="008D7225">
              <w:rPr>
                <w:noProof/>
                <w:webHidden/>
              </w:rPr>
              <w:fldChar w:fldCharType="separate"/>
            </w:r>
            <w:r w:rsidR="009141C8">
              <w:rPr>
                <w:noProof/>
                <w:webHidden/>
              </w:rPr>
              <w:t>51</w:t>
            </w:r>
            <w:r w:rsidRPr="008D7225">
              <w:rPr>
                <w:noProof/>
                <w:webHidden/>
              </w:rPr>
              <w:fldChar w:fldCharType="end"/>
            </w:r>
          </w:hyperlink>
        </w:p>
        <w:p w14:paraId="5419499B" w14:textId="1940DB3F" w:rsidR="00BD351E" w:rsidRPr="008D7225" w:rsidRDefault="00BD351E">
          <w:pPr>
            <w:pStyle w:val="TOC1"/>
            <w:tabs>
              <w:tab w:val="right" w:leader="dot" w:pos="9395"/>
            </w:tabs>
            <w:rPr>
              <w:noProof/>
              <w:sz w:val="22"/>
              <w:szCs w:val="22"/>
            </w:rPr>
          </w:pPr>
          <w:hyperlink w:anchor="_Toc238023584" w:history="1">
            <w:r w:rsidRPr="008D7225">
              <w:rPr>
                <w:rStyle w:val="Hyperlink"/>
                <w:noProof/>
              </w:rPr>
              <w:t>PHẦN IV: NHIỆM VỤ VÀ GIẢI PHÁP THỰC HIỆN</w:t>
            </w:r>
            <w:r w:rsidRPr="008D7225">
              <w:rPr>
                <w:noProof/>
                <w:webHidden/>
              </w:rPr>
              <w:tab/>
            </w:r>
            <w:r w:rsidRPr="008D7225">
              <w:rPr>
                <w:noProof/>
                <w:webHidden/>
              </w:rPr>
              <w:fldChar w:fldCharType="begin"/>
            </w:r>
            <w:r w:rsidRPr="008D7225">
              <w:rPr>
                <w:noProof/>
                <w:webHidden/>
              </w:rPr>
              <w:instrText xml:space="preserve"> PAGEREF _Toc238023584 \h </w:instrText>
            </w:r>
            <w:r w:rsidRPr="008D7225">
              <w:rPr>
                <w:noProof/>
                <w:webHidden/>
              </w:rPr>
            </w:r>
            <w:r w:rsidRPr="008D7225">
              <w:rPr>
                <w:noProof/>
                <w:webHidden/>
              </w:rPr>
              <w:fldChar w:fldCharType="separate"/>
            </w:r>
            <w:r w:rsidR="009141C8">
              <w:rPr>
                <w:noProof/>
                <w:webHidden/>
              </w:rPr>
              <w:t>52</w:t>
            </w:r>
            <w:r w:rsidRPr="008D7225">
              <w:rPr>
                <w:noProof/>
                <w:webHidden/>
              </w:rPr>
              <w:fldChar w:fldCharType="end"/>
            </w:r>
          </w:hyperlink>
        </w:p>
        <w:p w14:paraId="6929B1DF" w14:textId="176A9A27" w:rsidR="00BD351E" w:rsidRPr="008D7225" w:rsidRDefault="00BD351E">
          <w:pPr>
            <w:pStyle w:val="TOC2"/>
            <w:tabs>
              <w:tab w:val="right" w:leader="dot" w:pos="9395"/>
            </w:tabs>
            <w:rPr>
              <w:noProof/>
              <w:sz w:val="22"/>
              <w:szCs w:val="22"/>
            </w:rPr>
          </w:pPr>
          <w:hyperlink w:anchor="_Toc238023585" w:history="1">
            <w:r w:rsidRPr="008D7225">
              <w:rPr>
                <w:rStyle w:val="Hyperlink"/>
                <w:noProof/>
              </w:rPr>
              <w:t>I. TUYÊN TRUYỀN, PHỔ BIẾN PHÁP LUẬT</w:t>
            </w:r>
            <w:r w:rsidRPr="008D7225">
              <w:rPr>
                <w:noProof/>
                <w:webHidden/>
              </w:rPr>
              <w:tab/>
            </w:r>
            <w:r w:rsidRPr="008D7225">
              <w:rPr>
                <w:noProof/>
                <w:webHidden/>
              </w:rPr>
              <w:fldChar w:fldCharType="begin"/>
            </w:r>
            <w:r w:rsidRPr="008D7225">
              <w:rPr>
                <w:noProof/>
                <w:webHidden/>
              </w:rPr>
              <w:instrText xml:space="preserve"> PAGEREF _Toc238023585 \h </w:instrText>
            </w:r>
            <w:r w:rsidRPr="008D7225">
              <w:rPr>
                <w:noProof/>
                <w:webHidden/>
              </w:rPr>
            </w:r>
            <w:r w:rsidRPr="008D7225">
              <w:rPr>
                <w:noProof/>
                <w:webHidden/>
              </w:rPr>
              <w:fldChar w:fldCharType="separate"/>
            </w:r>
            <w:r w:rsidR="009141C8">
              <w:rPr>
                <w:noProof/>
                <w:webHidden/>
              </w:rPr>
              <w:t>52</w:t>
            </w:r>
            <w:r w:rsidRPr="008D7225">
              <w:rPr>
                <w:noProof/>
                <w:webHidden/>
              </w:rPr>
              <w:fldChar w:fldCharType="end"/>
            </w:r>
          </w:hyperlink>
        </w:p>
        <w:p w14:paraId="7F99ADCC" w14:textId="3190F0B5" w:rsidR="00BD351E" w:rsidRPr="008D7225" w:rsidRDefault="00BD351E">
          <w:pPr>
            <w:pStyle w:val="TOC2"/>
            <w:tabs>
              <w:tab w:val="right" w:leader="dot" w:pos="9395"/>
            </w:tabs>
            <w:rPr>
              <w:noProof/>
              <w:sz w:val="22"/>
              <w:szCs w:val="22"/>
            </w:rPr>
          </w:pPr>
          <w:hyperlink w:anchor="_Toc238023586" w:history="1">
            <w:r w:rsidRPr="008D7225">
              <w:rPr>
                <w:rStyle w:val="Hyperlink"/>
                <w:noProof/>
              </w:rPr>
              <w:t>II. RÀ SOÁT, HOÀN THIỆN CƠ CHẾ, CHÍNH SÁCH VÀ QUY ĐỊNH PHÁP LUẬT</w:t>
            </w:r>
            <w:r w:rsidRPr="008D7225">
              <w:rPr>
                <w:noProof/>
                <w:webHidden/>
              </w:rPr>
              <w:tab/>
            </w:r>
            <w:r w:rsidRPr="008D7225">
              <w:rPr>
                <w:noProof/>
                <w:webHidden/>
              </w:rPr>
              <w:fldChar w:fldCharType="begin"/>
            </w:r>
            <w:r w:rsidRPr="008D7225">
              <w:rPr>
                <w:noProof/>
                <w:webHidden/>
              </w:rPr>
              <w:instrText xml:space="preserve"> PAGEREF _Toc238023586 \h </w:instrText>
            </w:r>
            <w:r w:rsidRPr="008D7225">
              <w:rPr>
                <w:noProof/>
                <w:webHidden/>
              </w:rPr>
            </w:r>
            <w:r w:rsidRPr="008D7225">
              <w:rPr>
                <w:noProof/>
                <w:webHidden/>
              </w:rPr>
              <w:fldChar w:fldCharType="separate"/>
            </w:r>
            <w:r w:rsidR="009141C8">
              <w:rPr>
                <w:noProof/>
                <w:webHidden/>
              </w:rPr>
              <w:t>53</w:t>
            </w:r>
            <w:r w:rsidRPr="008D7225">
              <w:rPr>
                <w:noProof/>
                <w:webHidden/>
              </w:rPr>
              <w:fldChar w:fldCharType="end"/>
            </w:r>
          </w:hyperlink>
        </w:p>
        <w:p w14:paraId="45AD59A1" w14:textId="443B9D01" w:rsidR="00BD351E" w:rsidRPr="008D7225" w:rsidRDefault="00BD351E">
          <w:pPr>
            <w:pStyle w:val="TOC2"/>
            <w:tabs>
              <w:tab w:val="right" w:leader="dot" w:pos="9395"/>
            </w:tabs>
            <w:rPr>
              <w:noProof/>
              <w:sz w:val="22"/>
              <w:szCs w:val="22"/>
            </w:rPr>
          </w:pPr>
          <w:hyperlink w:anchor="_Toc238023587" w:history="1">
            <w:r w:rsidRPr="008D7225">
              <w:rPr>
                <w:rStyle w:val="Hyperlink"/>
                <w:noProof/>
              </w:rPr>
              <w:t>III. PHÂN CẤP, PHÂN QUYỀN VÀ NÂNG CAO NĂNG LỰC QUẢN LÝ NHÀ NƯỚC</w:t>
            </w:r>
            <w:r w:rsidRPr="008D7225">
              <w:rPr>
                <w:noProof/>
                <w:webHidden/>
              </w:rPr>
              <w:tab/>
            </w:r>
            <w:r w:rsidRPr="008D7225">
              <w:rPr>
                <w:noProof/>
                <w:webHidden/>
              </w:rPr>
              <w:fldChar w:fldCharType="begin"/>
            </w:r>
            <w:r w:rsidRPr="008D7225">
              <w:rPr>
                <w:noProof/>
                <w:webHidden/>
              </w:rPr>
              <w:instrText xml:space="preserve"> PAGEREF _Toc238023587 \h </w:instrText>
            </w:r>
            <w:r w:rsidRPr="008D7225">
              <w:rPr>
                <w:noProof/>
                <w:webHidden/>
              </w:rPr>
            </w:r>
            <w:r w:rsidRPr="008D7225">
              <w:rPr>
                <w:noProof/>
                <w:webHidden/>
              </w:rPr>
              <w:fldChar w:fldCharType="separate"/>
            </w:r>
            <w:r w:rsidR="009141C8">
              <w:rPr>
                <w:noProof/>
                <w:webHidden/>
              </w:rPr>
              <w:t>53</w:t>
            </w:r>
            <w:r w:rsidRPr="008D7225">
              <w:rPr>
                <w:noProof/>
                <w:webHidden/>
              </w:rPr>
              <w:fldChar w:fldCharType="end"/>
            </w:r>
          </w:hyperlink>
        </w:p>
        <w:p w14:paraId="26544C55" w14:textId="00B254A3" w:rsidR="00BD351E" w:rsidRPr="008D7225" w:rsidRDefault="00BD351E">
          <w:pPr>
            <w:pStyle w:val="TOC2"/>
            <w:tabs>
              <w:tab w:val="right" w:leader="dot" w:pos="9395"/>
            </w:tabs>
            <w:rPr>
              <w:noProof/>
              <w:sz w:val="22"/>
              <w:szCs w:val="22"/>
            </w:rPr>
          </w:pPr>
          <w:hyperlink w:anchor="_Toc238023588" w:history="1">
            <w:r w:rsidRPr="008D7225">
              <w:rPr>
                <w:rStyle w:val="Hyperlink"/>
                <w:noProof/>
              </w:rPr>
              <w:t>IV. ĐẦU TƯ HẠ TẦNG, CÔNG NGHỆ VÀ XÂY DỰNG CƠ SỞ DỮ LIỆU SỐ VỀ QUẢNG CÁO</w:t>
            </w:r>
            <w:r w:rsidRPr="008D7225">
              <w:rPr>
                <w:noProof/>
                <w:webHidden/>
              </w:rPr>
              <w:tab/>
            </w:r>
            <w:r w:rsidRPr="008D7225">
              <w:rPr>
                <w:noProof/>
                <w:webHidden/>
              </w:rPr>
              <w:fldChar w:fldCharType="begin"/>
            </w:r>
            <w:r w:rsidRPr="008D7225">
              <w:rPr>
                <w:noProof/>
                <w:webHidden/>
              </w:rPr>
              <w:instrText xml:space="preserve"> PAGEREF _Toc238023588 \h </w:instrText>
            </w:r>
            <w:r w:rsidRPr="008D7225">
              <w:rPr>
                <w:noProof/>
                <w:webHidden/>
              </w:rPr>
            </w:r>
            <w:r w:rsidRPr="008D7225">
              <w:rPr>
                <w:noProof/>
                <w:webHidden/>
              </w:rPr>
              <w:fldChar w:fldCharType="separate"/>
            </w:r>
            <w:r w:rsidR="009141C8">
              <w:rPr>
                <w:noProof/>
                <w:webHidden/>
              </w:rPr>
              <w:t>54</w:t>
            </w:r>
            <w:r w:rsidRPr="008D7225">
              <w:rPr>
                <w:noProof/>
                <w:webHidden/>
              </w:rPr>
              <w:fldChar w:fldCharType="end"/>
            </w:r>
          </w:hyperlink>
        </w:p>
        <w:p w14:paraId="0B01205D" w14:textId="14C2D8F5" w:rsidR="00BD351E" w:rsidRPr="008D7225" w:rsidRDefault="00BD351E">
          <w:pPr>
            <w:pStyle w:val="TOC2"/>
            <w:tabs>
              <w:tab w:val="right" w:leader="dot" w:pos="9395"/>
            </w:tabs>
            <w:rPr>
              <w:noProof/>
              <w:sz w:val="22"/>
              <w:szCs w:val="22"/>
            </w:rPr>
          </w:pPr>
          <w:hyperlink w:anchor="_Toc238023589" w:history="1">
            <w:r w:rsidRPr="008D7225">
              <w:rPr>
                <w:rStyle w:val="Hyperlink"/>
                <w:noProof/>
              </w:rPr>
              <w:t>V. TĂNG CƯỜNG THANH TRA, KIỂM TRA, XỬ LÝ VI PHẠM</w:t>
            </w:r>
            <w:r w:rsidRPr="008D7225">
              <w:rPr>
                <w:noProof/>
                <w:webHidden/>
              </w:rPr>
              <w:tab/>
            </w:r>
            <w:r w:rsidRPr="008D7225">
              <w:rPr>
                <w:noProof/>
                <w:webHidden/>
              </w:rPr>
              <w:fldChar w:fldCharType="begin"/>
            </w:r>
            <w:r w:rsidRPr="008D7225">
              <w:rPr>
                <w:noProof/>
                <w:webHidden/>
              </w:rPr>
              <w:instrText xml:space="preserve"> PAGEREF _Toc238023589 \h </w:instrText>
            </w:r>
            <w:r w:rsidRPr="008D7225">
              <w:rPr>
                <w:noProof/>
                <w:webHidden/>
              </w:rPr>
            </w:r>
            <w:r w:rsidRPr="008D7225">
              <w:rPr>
                <w:noProof/>
                <w:webHidden/>
              </w:rPr>
              <w:fldChar w:fldCharType="separate"/>
            </w:r>
            <w:r w:rsidR="009141C8">
              <w:rPr>
                <w:noProof/>
                <w:webHidden/>
              </w:rPr>
              <w:t>54</w:t>
            </w:r>
            <w:r w:rsidRPr="008D7225">
              <w:rPr>
                <w:noProof/>
                <w:webHidden/>
              </w:rPr>
              <w:fldChar w:fldCharType="end"/>
            </w:r>
          </w:hyperlink>
        </w:p>
        <w:p w14:paraId="45434E33" w14:textId="59E4264E" w:rsidR="00BD351E" w:rsidRPr="008D7225" w:rsidRDefault="00BD351E">
          <w:pPr>
            <w:pStyle w:val="TOC1"/>
            <w:tabs>
              <w:tab w:val="right" w:leader="dot" w:pos="9395"/>
            </w:tabs>
            <w:rPr>
              <w:noProof/>
              <w:sz w:val="22"/>
              <w:szCs w:val="22"/>
            </w:rPr>
          </w:pPr>
          <w:hyperlink w:anchor="_Toc238023590" w:history="1">
            <w:r w:rsidRPr="008D7225">
              <w:rPr>
                <w:rStyle w:val="Hyperlink"/>
                <w:noProof/>
              </w:rPr>
              <w:t>PHẦN V. TỔ CHỨC THỰC HIỆN, NGUỒN LỰC VÀ LỘ TRÌNH</w:t>
            </w:r>
            <w:r w:rsidRPr="008D7225">
              <w:rPr>
                <w:noProof/>
                <w:webHidden/>
              </w:rPr>
              <w:tab/>
            </w:r>
            <w:r w:rsidRPr="008D7225">
              <w:rPr>
                <w:noProof/>
                <w:webHidden/>
              </w:rPr>
              <w:fldChar w:fldCharType="begin"/>
            </w:r>
            <w:r w:rsidRPr="008D7225">
              <w:rPr>
                <w:noProof/>
                <w:webHidden/>
              </w:rPr>
              <w:instrText xml:space="preserve"> PAGEREF _Toc238023590 \h </w:instrText>
            </w:r>
            <w:r w:rsidRPr="008D7225">
              <w:rPr>
                <w:noProof/>
                <w:webHidden/>
              </w:rPr>
            </w:r>
            <w:r w:rsidRPr="008D7225">
              <w:rPr>
                <w:noProof/>
                <w:webHidden/>
              </w:rPr>
              <w:fldChar w:fldCharType="separate"/>
            </w:r>
            <w:r w:rsidR="009141C8">
              <w:rPr>
                <w:noProof/>
                <w:webHidden/>
              </w:rPr>
              <w:t>56</w:t>
            </w:r>
            <w:r w:rsidRPr="008D7225">
              <w:rPr>
                <w:noProof/>
                <w:webHidden/>
              </w:rPr>
              <w:fldChar w:fldCharType="end"/>
            </w:r>
          </w:hyperlink>
        </w:p>
        <w:p w14:paraId="421BE021" w14:textId="2EA48378" w:rsidR="00BD351E" w:rsidRPr="008D7225" w:rsidRDefault="00BD351E">
          <w:pPr>
            <w:pStyle w:val="TOC2"/>
            <w:tabs>
              <w:tab w:val="right" w:leader="dot" w:pos="9395"/>
            </w:tabs>
            <w:rPr>
              <w:noProof/>
              <w:sz w:val="22"/>
              <w:szCs w:val="22"/>
            </w:rPr>
          </w:pPr>
          <w:hyperlink w:anchor="_Toc238023591" w:history="1">
            <w:r w:rsidRPr="008D7225">
              <w:rPr>
                <w:rStyle w:val="Hyperlink"/>
                <w:noProof/>
              </w:rPr>
              <w:t>I. NGUYÊN TẮC TỔ CHỨC THỰC HIỆN</w:t>
            </w:r>
            <w:r w:rsidRPr="008D7225">
              <w:rPr>
                <w:noProof/>
                <w:webHidden/>
              </w:rPr>
              <w:tab/>
            </w:r>
            <w:r w:rsidRPr="008D7225">
              <w:rPr>
                <w:noProof/>
                <w:webHidden/>
              </w:rPr>
              <w:fldChar w:fldCharType="begin"/>
            </w:r>
            <w:r w:rsidRPr="008D7225">
              <w:rPr>
                <w:noProof/>
                <w:webHidden/>
              </w:rPr>
              <w:instrText xml:space="preserve"> PAGEREF _Toc238023591 \h </w:instrText>
            </w:r>
            <w:r w:rsidRPr="008D7225">
              <w:rPr>
                <w:noProof/>
                <w:webHidden/>
              </w:rPr>
            </w:r>
            <w:r w:rsidRPr="008D7225">
              <w:rPr>
                <w:noProof/>
                <w:webHidden/>
              </w:rPr>
              <w:fldChar w:fldCharType="separate"/>
            </w:r>
            <w:r w:rsidR="009141C8">
              <w:rPr>
                <w:noProof/>
                <w:webHidden/>
              </w:rPr>
              <w:t>56</w:t>
            </w:r>
            <w:r w:rsidRPr="008D7225">
              <w:rPr>
                <w:noProof/>
                <w:webHidden/>
              </w:rPr>
              <w:fldChar w:fldCharType="end"/>
            </w:r>
          </w:hyperlink>
        </w:p>
        <w:p w14:paraId="42723784" w14:textId="0F38231C" w:rsidR="00BD351E" w:rsidRPr="008D7225" w:rsidRDefault="00BD351E">
          <w:pPr>
            <w:pStyle w:val="TOC2"/>
            <w:tabs>
              <w:tab w:val="right" w:leader="dot" w:pos="9395"/>
            </w:tabs>
            <w:rPr>
              <w:noProof/>
              <w:sz w:val="22"/>
              <w:szCs w:val="22"/>
            </w:rPr>
          </w:pPr>
          <w:hyperlink w:anchor="_Toc238023592" w:history="1">
            <w:r w:rsidRPr="008D7225">
              <w:rPr>
                <w:rStyle w:val="Hyperlink"/>
                <w:noProof/>
              </w:rPr>
              <w:t>II. LỘ TRÌNH TRIỂN KHAI THỰC HIỆN</w:t>
            </w:r>
            <w:r w:rsidRPr="008D7225">
              <w:rPr>
                <w:noProof/>
                <w:webHidden/>
              </w:rPr>
              <w:tab/>
            </w:r>
            <w:r w:rsidRPr="008D7225">
              <w:rPr>
                <w:noProof/>
                <w:webHidden/>
              </w:rPr>
              <w:fldChar w:fldCharType="begin"/>
            </w:r>
            <w:r w:rsidRPr="008D7225">
              <w:rPr>
                <w:noProof/>
                <w:webHidden/>
              </w:rPr>
              <w:instrText xml:space="preserve"> PAGEREF _Toc238023592 \h </w:instrText>
            </w:r>
            <w:r w:rsidRPr="008D7225">
              <w:rPr>
                <w:noProof/>
                <w:webHidden/>
              </w:rPr>
            </w:r>
            <w:r w:rsidRPr="008D7225">
              <w:rPr>
                <w:noProof/>
                <w:webHidden/>
              </w:rPr>
              <w:fldChar w:fldCharType="separate"/>
            </w:r>
            <w:r w:rsidR="009141C8">
              <w:rPr>
                <w:noProof/>
                <w:webHidden/>
              </w:rPr>
              <w:t>56</w:t>
            </w:r>
            <w:r w:rsidRPr="008D7225">
              <w:rPr>
                <w:noProof/>
                <w:webHidden/>
              </w:rPr>
              <w:fldChar w:fldCharType="end"/>
            </w:r>
          </w:hyperlink>
        </w:p>
        <w:p w14:paraId="32C8A184" w14:textId="51C59CB7" w:rsidR="00BD351E" w:rsidRPr="008D7225" w:rsidRDefault="00BD351E">
          <w:pPr>
            <w:pStyle w:val="TOC2"/>
            <w:tabs>
              <w:tab w:val="right" w:leader="dot" w:pos="9395"/>
            </w:tabs>
            <w:rPr>
              <w:noProof/>
              <w:sz w:val="22"/>
              <w:szCs w:val="22"/>
            </w:rPr>
          </w:pPr>
          <w:hyperlink w:anchor="_Toc238023593" w:history="1">
            <w:r w:rsidRPr="008D7225">
              <w:rPr>
                <w:rStyle w:val="Hyperlink"/>
                <w:noProof/>
              </w:rPr>
              <w:t>III. NGUỒN LỰC THỰC HIỆN</w:t>
            </w:r>
            <w:r w:rsidRPr="008D7225">
              <w:rPr>
                <w:noProof/>
                <w:webHidden/>
              </w:rPr>
              <w:tab/>
            </w:r>
            <w:r w:rsidRPr="008D7225">
              <w:rPr>
                <w:noProof/>
                <w:webHidden/>
              </w:rPr>
              <w:fldChar w:fldCharType="begin"/>
            </w:r>
            <w:r w:rsidRPr="008D7225">
              <w:rPr>
                <w:noProof/>
                <w:webHidden/>
              </w:rPr>
              <w:instrText xml:space="preserve"> PAGEREF _Toc238023593 \h </w:instrText>
            </w:r>
            <w:r w:rsidRPr="008D7225">
              <w:rPr>
                <w:noProof/>
                <w:webHidden/>
              </w:rPr>
            </w:r>
            <w:r w:rsidRPr="008D7225">
              <w:rPr>
                <w:noProof/>
                <w:webHidden/>
              </w:rPr>
              <w:fldChar w:fldCharType="separate"/>
            </w:r>
            <w:r w:rsidR="009141C8">
              <w:rPr>
                <w:noProof/>
                <w:webHidden/>
              </w:rPr>
              <w:t>58</w:t>
            </w:r>
            <w:r w:rsidRPr="008D7225">
              <w:rPr>
                <w:noProof/>
                <w:webHidden/>
              </w:rPr>
              <w:fldChar w:fldCharType="end"/>
            </w:r>
          </w:hyperlink>
        </w:p>
        <w:p w14:paraId="55E90145" w14:textId="040A1F0C" w:rsidR="00BD351E" w:rsidRPr="008D7225" w:rsidRDefault="00BD351E">
          <w:pPr>
            <w:pStyle w:val="TOC3"/>
            <w:tabs>
              <w:tab w:val="right" w:leader="dot" w:pos="9395"/>
            </w:tabs>
            <w:rPr>
              <w:noProof/>
              <w:sz w:val="22"/>
              <w:szCs w:val="22"/>
            </w:rPr>
          </w:pPr>
          <w:hyperlink w:anchor="_Toc238023594" w:history="1">
            <w:r w:rsidRPr="008D7225">
              <w:rPr>
                <w:rStyle w:val="Hyperlink"/>
                <w:rFonts w:eastAsia="Times New Roman"/>
                <w:noProof/>
              </w:rPr>
              <w:t>1. Nguồn lực thể chế</w:t>
            </w:r>
            <w:r w:rsidRPr="008D7225">
              <w:rPr>
                <w:noProof/>
                <w:webHidden/>
              </w:rPr>
              <w:tab/>
            </w:r>
            <w:r w:rsidRPr="008D7225">
              <w:rPr>
                <w:noProof/>
                <w:webHidden/>
              </w:rPr>
              <w:fldChar w:fldCharType="begin"/>
            </w:r>
            <w:r w:rsidRPr="008D7225">
              <w:rPr>
                <w:noProof/>
                <w:webHidden/>
              </w:rPr>
              <w:instrText xml:space="preserve"> PAGEREF _Toc238023594 \h </w:instrText>
            </w:r>
            <w:r w:rsidRPr="008D7225">
              <w:rPr>
                <w:noProof/>
                <w:webHidden/>
              </w:rPr>
            </w:r>
            <w:r w:rsidRPr="008D7225">
              <w:rPr>
                <w:noProof/>
                <w:webHidden/>
              </w:rPr>
              <w:fldChar w:fldCharType="separate"/>
            </w:r>
            <w:r w:rsidR="009141C8">
              <w:rPr>
                <w:noProof/>
                <w:webHidden/>
              </w:rPr>
              <w:t>58</w:t>
            </w:r>
            <w:r w:rsidRPr="008D7225">
              <w:rPr>
                <w:noProof/>
                <w:webHidden/>
              </w:rPr>
              <w:fldChar w:fldCharType="end"/>
            </w:r>
          </w:hyperlink>
        </w:p>
        <w:p w14:paraId="66E2965F" w14:textId="7C45E6A5" w:rsidR="00BD351E" w:rsidRPr="008D7225" w:rsidRDefault="00BD351E">
          <w:pPr>
            <w:pStyle w:val="TOC3"/>
            <w:tabs>
              <w:tab w:val="right" w:leader="dot" w:pos="9395"/>
            </w:tabs>
            <w:rPr>
              <w:noProof/>
              <w:sz w:val="22"/>
              <w:szCs w:val="22"/>
            </w:rPr>
          </w:pPr>
          <w:hyperlink w:anchor="_Toc238023595" w:history="1">
            <w:r w:rsidRPr="008D7225">
              <w:rPr>
                <w:rStyle w:val="Hyperlink"/>
                <w:rFonts w:eastAsia="Times New Roman"/>
                <w:noProof/>
              </w:rPr>
              <w:t>2. Nguồn lực tài chính</w:t>
            </w:r>
            <w:r w:rsidRPr="008D7225">
              <w:rPr>
                <w:noProof/>
                <w:webHidden/>
              </w:rPr>
              <w:tab/>
            </w:r>
            <w:r w:rsidRPr="008D7225">
              <w:rPr>
                <w:noProof/>
                <w:webHidden/>
              </w:rPr>
              <w:fldChar w:fldCharType="begin"/>
            </w:r>
            <w:r w:rsidRPr="008D7225">
              <w:rPr>
                <w:noProof/>
                <w:webHidden/>
              </w:rPr>
              <w:instrText xml:space="preserve"> PAGEREF _Toc238023595 \h </w:instrText>
            </w:r>
            <w:r w:rsidRPr="008D7225">
              <w:rPr>
                <w:noProof/>
                <w:webHidden/>
              </w:rPr>
            </w:r>
            <w:r w:rsidRPr="008D7225">
              <w:rPr>
                <w:noProof/>
                <w:webHidden/>
              </w:rPr>
              <w:fldChar w:fldCharType="separate"/>
            </w:r>
            <w:r w:rsidR="009141C8">
              <w:rPr>
                <w:noProof/>
                <w:webHidden/>
              </w:rPr>
              <w:t>59</w:t>
            </w:r>
            <w:r w:rsidRPr="008D7225">
              <w:rPr>
                <w:noProof/>
                <w:webHidden/>
              </w:rPr>
              <w:fldChar w:fldCharType="end"/>
            </w:r>
          </w:hyperlink>
        </w:p>
        <w:p w14:paraId="1DAFA057" w14:textId="7BE64E9E" w:rsidR="00BD351E" w:rsidRPr="008D7225" w:rsidRDefault="00BD351E">
          <w:pPr>
            <w:pStyle w:val="TOC3"/>
            <w:tabs>
              <w:tab w:val="right" w:leader="dot" w:pos="9395"/>
            </w:tabs>
            <w:rPr>
              <w:noProof/>
              <w:sz w:val="22"/>
              <w:szCs w:val="22"/>
            </w:rPr>
          </w:pPr>
          <w:hyperlink w:anchor="_Toc238023596" w:history="1">
            <w:r w:rsidRPr="008D7225">
              <w:rPr>
                <w:rStyle w:val="Hyperlink"/>
                <w:rFonts w:eastAsia="Times New Roman"/>
                <w:noProof/>
              </w:rPr>
              <w:t>3. Nguồn lực hạ tầng</w:t>
            </w:r>
            <w:r w:rsidRPr="008D7225">
              <w:rPr>
                <w:noProof/>
                <w:webHidden/>
              </w:rPr>
              <w:tab/>
            </w:r>
            <w:r w:rsidRPr="008D7225">
              <w:rPr>
                <w:noProof/>
                <w:webHidden/>
              </w:rPr>
              <w:fldChar w:fldCharType="begin"/>
            </w:r>
            <w:r w:rsidRPr="008D7225">
              <w:rPr>
                <w:noProof/>
                <w:webHidden/>
              </w:rPr>
              <w:instrText xml:space="preserve"> PAGEREF _Toc238023596 \h </w:instrText>
            </w:r>
            <w:r w:rsidRPr="008D7225">
              <w:rPr>
                <w:noProof/>
                <w:webHidden/>
              </w:rPr>
            </w:r>
            <w:r w:rsidRPr="008D7225">
              <w:rPr>
                <w:noProof/>
                <w:webHidden/>
              </w:rPr>
              <w:fldChar w:fldCharType="separate"/>
            </w:r>
            <w:r w:rsidR="009141C8">
              <w:rPr>
                <w:noProof/>
                <w:webHidden/>
              </w:rPr>
              <w:t>60</w:t>
            </w:r>
            <w:r w:rsidRPr="008D7225">
              <w:rPr>
                <w:noProof/>
                <w:webHidden/>
              </w:rPr>
              <w:fldChar w:fldCharType="end"/>
            </w:r>
          </w:hyperlink>
        </w:p>
        <w:p w14:paraId="75A6FDAC" w14:textId="13F9601E" w:rsidR="00BD351E" w:rsidRPr="008D7225" w:rsidRDefault="00BD351E">
          <w:pPr>
            <w:pStyle w:val="TOC3"/>
            <w:tabs>
              <w:tab w:val="right" w:leader="dot" w:pos="9395"/>
            </w:tabs>
            <w:rPr>
              <w:noProof/>
              <w:sz w:val="22"/>
              <w:szCs w:val="22"/>
            </w:rPr>
          </w:pPr>
          <w:hyperlink w:anchor="_Toc238023597" w:history="1">
            <w:r w:rsidRPr="008D7225">
              <w:rPr>
                <w:rStyle w:val="Hyperlink"/>
                <w:rFonts w:eastAsia="Times New Roman"/>
                <w:noProof/>
              </w:rPr>
              <w:t>4. Nguồn lực khoa học, công nghệ và chuyển đổi số</w:t>
            </w:r>
            <w:r w:rsidRPr="008D7225">
              <w:rPr>
                <w:noProof/>
                <w:webHidden/>
              </w:rPr>
              <w:tab/>
            </w:r>
            <w:r w:rsidRPr="008D7225">
              <w:rPr>
                <w:noProof/>
                <w:webHidden/>
              </w:rPr>
              <w:fldChar w:fldCharType="begin"/>
            </w:r>
            <w:r w:rsidRPr="008D7225">
              <w:rPr>
                <w:noProof/>
                <w:webHidden/>
              </w:rPr>
              <w:instrText xml:space="preserve"> PAGEREF _Toc238023597 \h </w:instrText>
            </w:r>
            <w:r w:rsidRPr="008D7225">
              <w:rPr>
                <w:noProof/>
                <w:webHidden/>
              </w:rPr>
            </w:r>
            <w:r w:rsidRPr="008D7225">
              <w:rPr>
                <w:noProof/>
                <w:webHidden/>
              </w:rPr>
              <w:fldChar w:fldCharType="separate"/>
            </w:r>
            <w:r w:rsidR="009141C8">
              <w:rPr>
                <w:noProof/>
                <w:webHidden/>
              </w:rPr>
              <w:t>61</w:t>
            </w:r>
            <w:r w:rsidRPr="008D7225">
              <w:rPr>
                <w:noProof/>
                <w:webHidden/>
              </w:rPr>
              <w:fldChar w:fldCharType="end"/>
            </w:r>
          </w:hyperlink>
        </w:p>
        <w:p w14:paraId="225EA80C" w14:textId="41BC4093" w:rsidR="00BD351E" w:rsidRPr="008D7225" w:rsidRDefault="00BD351E">
          <w:pPr>
            <w:pStyle w:val="TOC3"/>
            <w:tabs>
              <w:tab w:val="right" w:leader="dot" w:pos="9395"/>
            </w:tabs>
            <w:rPr>
              <w:noProof/>
              <w:sz w:val="22"/>
              <w:szCs w:val="22"/>
            </w:rPr>
          </w:pPr>
          <w:hyperlink w:anchor="_Toc238023598" w:history="1">
            <w:r w:rsidRPr="008D7225">
              <w:rPr>
                <w:rStyle w:val="Hyperlink"/>
                <w:rFonts w:eastAsia="Times New Roman"/>
                <w:noProof/>
              </w:rPr>
              <w:t>5. Nguồn nhân lực</w:t>
            </w:r>
            <w:r w:rsidRPr="008D7225">
              <w:rPr>
                <w:noProof/>
                <w:webHidden/>
              </w:rPr>
              <w:tab/>
            </w:r>
            <w:r w:rsidRPr="008D7225">
              <w:rPr>
                <w:noProof/>
                <w:webHidden/>
              </w:rPr>
              <w:fldChar w:fldCharType="begin"/>
            </w:r>
            <w:r w:rsidRPr="008D7225">
              <w:rPr>
                <w:noProof/>
                <w:webHidden/>
              </w:rPr>
              <w:instrText xml:space="preserve"> PAGEREF _Toc238023598 \h </w:instrText>
            </w:r>
            <w:r w:rsidRPr="008D7225">
              <w:rPr>
                <w:noProof/>
                <w:webHidden/>
              </w:rPr>
            </w:r>
            <w:r w:rsidRPr="008D7225">
              <w:rPr>
                <w:noProof/>
                <w:webHidden/>
              </w:rPr>
              <w:fldChar w:fldCharType="separate"/>
            </w:r>
            <w:r w:rsidR="009141C8">
              <w:rPr>
                <w:noProof/>
                <w:webHidden/>
              </w:rPr>
              <w:t>61</w:t>
            </w:r>
            <w:r w:rsidRPr="008D7225">
              <w:rPr>
                <w:noProof/>
                <w:webHidden/>
              </w:rPr>
              <w:fldChar w:fldCharType="end"/>
            </w:r>
          </w:hyperlink>
        </w:p>
        <w:p w14:paraId="246191E1" w14:textId="252F60F5" w:rsidR="00BD351E" w:rsidRPr="008D7225" w:rsidRDefault="00BD351E">
          <w:pPr>
            <w:pStyle w:val="TOC3"/>
            <w:tabs>
              <w:tab w:val="right" w:leader="dot" w:pos="9395"/>
            </w:tabs>
            <w:rPr>
              <w:noProof/>
              <w:sz w:val="22"/>
              <w:szCs w:val="22"/>
            </w:rPr>
          </w:pPr>
          <w:hyperlink w:anchor="_Toc238023599" w:history="1">
            <w:r w:rsidRPr="008D7225">
              <w:rPr>
                <w:rStyle w:val="Hyperlink"/>
                <w:rFonts w:eastAsia="Times New Roman"/>
                <w:noProof/>
              </w:rPr>
              <w:t>6. Nguồn lực hợp tác và xã hội hóa</w:t>
            </w:r>
            <w:r w:rsidRPr="008D7225">
              <w:rPr>
                <w:noProof/>
                <w:webHidden/>
              </w:rPr>
              <w:tab/>
            </w:r>
            <w:r w:rsidRPr="008D7225">
              <w:rPr>
                <w:noProof/>
                <w:webHidden/>
              </w:rPr>
              <w:fldChar w:fldCharType="begin"/>
            </w:r>
            <w:r w:rsidRPr="008D7225">
              <w:rPr>
                <w:noProof/>
                <w:webHidden/>
              </w:rPr>
              <w:instrText xml:space="preserve"> PAGEREF _Toc238023599 \h </w:instrText>
            </w:r>
            <w:r w:rsidRPr="008D7225">
              <w:rPr>
                <w:noProof/>
                <w:webHidden/>
              </w:rPr>
            </w:r>
            <w:r w:rsidRPr="008D7225">
              <w:rPr>
                <w:noProof/>
                <w:webHidden/>
              </w:rPr>
              <w:fldChar w:fldCharType="separate"/>
            </w:r>
            <w:r w:rsidR="009141C8">
              <w:rPr>
                <w:noProof/>
                <w:webHidden/>
              </w:rPr>
              <w:t>62</w:t>
            </w:r>
            <w:r w:rsidRPr="008D7225">
              <w:rPr>
                <w:noProof/>
                <w:webHidden/>
              </w:rPr>
              <w:fldChar w:fldCharType="end"/>
            </w:r>
          </w:hyperlink>
        </w:p>
        <w:p w14:paraId="4E261D15" w14:textId="11F17955" w:rsidR="00BD351E" w:rsidRPr="008D7225" w:rsidRDefault="00BD351E">
          <w:pPr>
            <w:pStyle w:val="TOC2"/>
            <w:tabs>
              <w:tab w:val="right" w:leader="dot" w:pos="9395"/>
            </w:tabs>
            <w:rPr>
              <w:noProof/>
              <w:sz w:val="22"/>
              <w:szCs w:val="22"/>
            </w:rPr>
          </w:pPr>
          <w:hyperlink w:anchor="_Toc238023600" w:history="1">
            <w:r w:rsidRPr="008D7225">
              <w:rPr>
                <w:rStyle w:val="Hyperlink"/>
                <w:noProof/>
              </w:rPr>
              <w:t>IV. PHÂN CÔNG NHIỆM VỤ</w:t>
            </w:r>
            <w:r w:rsidRPr="008D7225">
              <w:rPr>
                <w:noProof/>
                <w:webHidden/>
              </w:rPr>
              <w:tab/>
            </w:r>
            <w:r w:rsidRPr="008D7225">
              <w:rPr>
                <w:noProof/>
                <w:webHidden/>
              </w:rPr>
              <w:fldChar w:fldCharType="begin"/>
            </w:r>
            <w:r w:rsidRPr="008D7225">
              <w:rPr>
                <w:noProof/>
                <w:webHidden/>
              </w:rPr>
              <w:instrText xml:space="preserve"> PAGEREF _Toc238023600 \h </w:instrText>
            </w:r>
            <w:r w:rsidRPr="008D7225">
              <w:rPr>
                <w:noProof/>
                <w:webHidden/>
              </w:rPr>
            </w:r>
            <w:r w:rsidRPr="008D7225">
              <w:rPr>
                <w:noProof/>
                <w:webHidden/>
              </w:rPr>
              <w:fldChar w:fldCharType="separate"/>
            </w:r>
            <w:r w:rsidR="009141C8">
              <w:rPr>
                <w:noProof/>
                <w:webHidden/>
              </w:rPr>
              <w:t>63</w:t>
            </w:r>
            <w:r w:rsidRPr="008D7225">
              <w:rPr>
                <w:noProof/>
                <w:webHidden/>
              </w:rPr>
              <w:fldChar w:fldCharType="end"/>
            </w:r>
          </w:hyperlink>
        </w:p>
        <w:p w14:paraId="27369F3F" w14:textId="5E7799B9" w:rsidR="00BD351E" w:rsidRPr="008D7225" w:rsidRDefault="00BD351E">
          <w:pPr>
            <w:pStyle w:val="TOC3"/>
            <w:tabs>
              <w:tab w:val="right" w:leader="dot" w:pos="9395"/>
            </w:tabs>
            <w:rPr>
              <w:noProof/>
              <w:sz w:val="22"/>
              <w:szCs w:val="22"/>
            </w:rPr>
          </w:pPr>
          <w:hyperlink w:anchor="_Toc238023601" w:history="1">
            <w:r w:rsidRPr="008D7225">
              <w:rPr>
                <w:rStyle w:val="Hyperlink"/>
                <w:rFonts w:eastAsia="Times New Roman"/>
                <w:noProof/>
              </w:rPr>
              <w:t>1. Sở Văn hóa, Thể thao và Du lịch Hà Nội</w:t>
            </w:r>
            <w:r w:rsidRPr="008D7225">
              <w:rPr>
                <w:noProof/>
                <w:webHidden/>
              </w:rPr>
              <w:tab/>
            </w:r>
            <w:r w:rsidRPr="008D7225">
              <w:rPr>
                <w:noProof/>
                <w:webHidden/>
              </w:rPr>
              <w:fldChar w:fldCharType="begin"/>
            </w:r>
            <w:r w:rsidRPr="008D7225">
              <w:rPr>
                <w:noProof/>
                <w:webHidden/>
              </w:rPr>
              <w:instrText xml:space="preserve"> PAGEREF _Toc238023601 \h </w:instrText>
            </w:r>
            <w:r w:rsidRPr="008D7225">
              <w:rPr>
                <w:noProof/>
                <w:webHidden/>
              </w:rPr>
            </w:r>
            <w:r w:rsidRPr="008D7225">
              <w:rPr>
                <w:noProof/>
                <w:webHidden/>
              </w:rPr>
              <w:fldChar w:fldCharType="separate"/>
            </w:r>
            <w:r w:rsidR="009141C8">
              <w:rPr>
                <w:noProof/>
                <w:webHidden/>
              </w:rPr>
              <w:t>63</w:t>
            </w:r>
            <w:r w:rsidRPr="008D7225">
              <w:rPr>
                <w:noProof/>
                <w:webHidden/>
              </w:rPr>
              <w:fldChar w:fldCharType="end"/>
            </w:r>
          </w:hyperlink>
        </w:p>
        <w:p w14:paraId="75880DF3" w14:textId="7BB36BB8" w:rsidR="00BD351E" w:rsidRPr="008D7225" w:rsidRDefault="00BD351E">
          <w:pPr>
            <w:pStyle w:val="TOC3"/>
            <w:tabs>
              <w:tab w:val="right" w:leader="dot" w:pos="9395"/>
            </w:tabs>
            <w:rPr>
              <w:noProof/>
              <w:sz w:val="22"/>
              <w:szCs w:val="22"/>
            </w:rPr>
          </w:pPr>
          <w:hyperlink w:anchor="_Toc238023602" w:history="1">
            <w:r w:rsidRPr="008D7225">
              <w:rPr>
                <w:rStyle w:val="Hyperlink"/>
                <w:rFonts w:eastAsia="Times New Roman"/>
                <w:noProof/>
              </w:rPr>
              <w:t>2. Sở Xây dựng</w:t>
            </w:r>
            <w:r w:rsidRPr="008D7225">
              <w:rPr>
                <w:noProof/>
                <w:webHidden/>
              </w:rPr>
              <w:tab/>
            </w:r>
            <w:r w:rsidRPr="008D7225">
              <w:rPr>
                <w:noProof/>
                <w:webHidden/>
              </w:rPr>
              <w:fldChar w:fldCharType="begin"/>
            </w:r>
            <w:r w:rsidRPr="008D7225">
              <w:rPr>
                <w:noProof/>
                <w:webHidden/>
              </w:rPr>
              <w:instrText xml:space="preserve"> PAGEREF _Toc238023602 \h </w:instrText>
            </w:r>
            <w:r w:rsidRPr="008D7225">
              <w:rPr>
                <w:noProof/>
                <w:webHidden/>
              </w:rPr>
            </w:r>
            <w:r w:rsidRPr="008D7225">
              <w:rPr>
                <w:noProof/>
                <w:webHidden/>
              </w:rPr>
              <w:fldChar w:fldCharType="separate"/>
            </w:r>
            <w:r w:rsidR="009141C8">
              <w:rPr>
                <w:noProof/>
                <w:webHidden/>
              </w:rPr>
              <w:t>64</w:t>
            </w:r>
            <w:r w:rsidRPr="008D7225">
              <w:rPr>
                <w:noProof/>
                <w:webHidden/>
              </w:rPr>
              <w:fldChar w:fldCharType="end"/>
            </w:r>
          </w:hyperlink>
        </w:p>
        <w:p w14:paraId="7F8C09DA" w14:textId="3501C63A" w:rsidR="00BD351E" w:rsidRPr="008D7225" w:rsidRDefault="00BD351E">
          <w:pPr>
            <w:pStyle w:val="TOC3"/>
            <w:tabs>
              <w:tab w:val="right" w:leader="dot" w:pos="9395"/>
            </w:tabs>
            <w:rPr>
              <w:noProof/>
              <w:sz w:val="22"/>
              <w:szCs w:val="22"/>
            </w:rPr>
          </w:pPr>
          <w:hyperlink w:anchor="_Toc238023603" w:history="1">
            <w:r w:rsidRPr="008D7225">
              <w:rPr>
                <w:rStyle w:val="Hyperlink"/>
                <w:rFonts w:eastAsia="Times New Roman"/>
                <w:noProof/>
              </w:rPr>
              <w:t>3. Sở Tài chính</w:t>
            </w:r>
            <w:r w:rsidRPr="008D7225">
              <w:rPr>
                <w:noProof/>
                <w:webHidden/>
              </w:rPr>
              <w:tab/>
            </w:r>
            <w:r w:rsidRPr="008D7225">
              <w:rPr>
                <w:noProof/>
                <w:webHidden/>
              </w:rPr>
              <w:fldChar w:fldCharType="begin"/>
            </w:r>
            <w:r w:rsidRPr="008D7225">
              <w:rPr>
                <w:noProof/>
                <w:webHidden/>
              </w:rPr>
              <w:instrText xml:space="preserve"> PAGEREF _Toc238023603 \h </w:instrText>
            </w:r>
            <w:r w:rsidRPr="008D7225">
              <w:rPr>
                <w:noProof/>
                <w:webHidden/>
              </w:rPr>
            </w:r>
            <w:r w:rsidRPr="008D7225">
              <w:rPr>
                <w:noProof/>
                <w:webHidden/>
              </w:rPr>
              <w:fldChar w:fldCharType="separate"/>
            </w:r>
            <w:r w:rsidR="009141C8">
              <w:rPr>
                <w:noProof/>
                <w:webHidden/>
              </w:rPr>
              <w:t>66</w:t>
            </w:r>
            <w:r w:rsidRPr="008D7225">
              <w:rPr>
                <w:noProof/>
                <w:webHidden/>
              </w:rPr>
              <w:fldChar w:fldCharType="end"/>
            </w:r>
          </w:hyperlink>
        </w:p>
        <w:p w14:paraId="3A62E3A9" w14:textId="40672617" w:rsidR="00BD351E" w:rsidRPr="008D7225" w:rsidRDefault="00BD351E">
          <w:pPr>
            <w:pStyle w:val="TOC3"/>
            <w:tabs>
              <w:tab w:val="right" w:leader="dot" w:pos="9395"/>
            </w:tabs>
            <w:rPr>
              <w:noProof/>
              <w:sz w:val="22"/>
              <w:szCs w:val="22"/>
            </w:rPr>
          </w:pPr>
          <w:hyperlink w:anchor="_Toc238023604" w:history="1">
            <w:r w:rsidRPr="008D7225">
              <w:rPr>
                <w:rStyle w:val="Hyperlink"/>
                <w:rFonts w:eastAsia="Times New Roman"/>
                <w:noProof/>
              </w:rPr>
              <w:t>4. Sở Nông nghiệp và Môi trường</w:t>
            </w:r>
            <w:r w:rsidRPr="008D7225">
              <w:rPr>
                <w:noProof/>
                <w:webHidden/>
              </w:rPr>
              <w:tab/>
            </w:r>
            <w:r w:rsidRPr="008D7225">
              <w:rPr>
                <w:noProof/>
                <w:webHidden/>
              </w:rPr>
              <w:fldChar w:fldCharType="begin"/>
            </w:r>
            <w:r w:rsidRPr="008D7225">
              <w:rPr>
                <w:noProof/>
                <w:webHidden/>
              </w:rPr>
              <w:instrText xml:space="preserve"> PAGEREF _Toc238023604 \h </w:instrText>
            </w:r>
            <w:r w:rsidRPr="008D7225">
              <w:rPr>
                <w:noProof/>
                <w:webHidden/>
              </w:rPr>
            </w:r>
            <w:r w:rsidRPr="008D7225">
              <w:rPr>
                <w:noProof/>
                <w:webHidden/>
              </w:rPr>
              <w:fldChar w:fldCharType="separate"/>
            </w:r>
            <w:r w:rsidR="009141C8">
              <w:rPr>
                <w:noProof/>
                <w:webHidden/>
              </w:rPr>
              <w:t>67</w:t>
            </w:r>
            <w:r w:rsidRPr="008D7225">
              <w:rPr>
                <w:noProof/>
                <w:webHidden/>
              </w:rPr>
              <w:fldChar w:fldCharType="end"/>
            </w:r>
          </w:hyperlink>
        </w:p>
        <w:p w14:paraId="7EC4A0C9" w14:textId="229DB57F" w:rsidR="00BD351E" w:rsidRPr="008D7225" w:rsidRDefault="00BD351E">
          <w:pPr>
            <w:pStyle w:val="TOC3"/>
            <w:tabs>
              <w:tab w:val="right" w:leader="dot" w:pos="9395"/>
            </w:tabs>
            <w:rPr>
              <w:noProof/>
              <w:sz w:val="22"/>
              <w:szCs w:val="22"/>
            </w:rPr>
          </w:pPr>
          <w:hyperlink w:anchor="_Toc238023605" w:history="1">
            <w:r w:rsidRPr="008D7225">
              <w:rPr>
                <w:rStyle w:val="Hyperlink"/>
                <w:rFonts w:eastAsia="Times New Roman"/>
                <w:noProof/>
              </w:rPr>
              <w:t>5. Sở Khoa học và Công nghệ</w:t>
            </w:r>
            <w:r w:rsidRPr="008D7225">
              <w:rPr>
                <w:noProof/>
                <w:webHidden/>
              </w:rPr>
              <w:tab/>
            </w:r>
            <w:r w:rsidRPr="008D7225">
              <w:rPr>
                <w:noProof/>
                <w:webHidden/>
              </w:rPr>
              <w:fldChar w:fldCharType="begin"/>
            </w:r>
            <w:r w:rsidRPr="008D7225">
              <w:rPr>
                <w:noProof/>
                <w:webHidden/>
              </w:rPr>
              <w:instrText xml:space="preserve"> PAGEREF _Toc238023605 \h </w:instrText>
            </w:r>
            <w:r w:rsidRPr="008D7225">
              <w:rPr>
                <w:noProof/>
                <w:webHidden/>
              </w:rPr>
            </w:r>
            <w:r w:rsidRPr="008D7225">
              <w:rPr>
                <w:noProof/>
                <w:webHidden/>
              </w:rPr>
              <w:fldChar w:fldCharType="separate"/>
            </w:r>
            <w:r w:rsidR="009141C8">
              <w:rPr>
                <w:noProof/>
                <w:webHidden/>
              </w:rPr>
              <w:t>67</w:t>
            </w:r>
            <w:r w:rsidRPr="008D7225">
              <w:rPr>
                <w:noProof/>
                <w:webHidden/>
              </w:rPr>
              <w:fldChar w:fldCharType="end"/>
            </w:r>
          </w:hyperlink>
        </w:p>
        <w:p w14:paraId="5859296B" w14:textId="0DE492E8" w:rsidR="00BD351E" w:rsidRPr="008D7225" w:rsidRDefault="00BD351E">
          <w:pPr>
            <w:pStyle w:val="TOC3"/>
            <w:tabs>
              <w:tab w:val="right" w:leader="dot" w:pos="9395"/>
            </w:tabs>
            <w:rPr>
              <w:noProof/>
              <w:sz w:val="22"/>
              <w:szCs w:val="22"/>
            </w:rPr>
          </w:pPr>
          <w:hyperlink w:anchor="_Toc238023606" w:history="1">
            <w:r w:rsidRPr="008D7225">
              <w:rPr>
                <w:rStyle w:val="Hyperlink"/>
                <w:rFonts w:eastAsia="Times New Roman"/>
                <w:noProof/>
              </w:rPr>
              <w:t>6. Công an thành phố Hà Nội</w:t>
            </w:r>
            <w:r w:rsidRPr="008D7225">
              <w:rPr>
                <w:noProof/>
                <w:webHidden/>
              </w:rPr>
              <w:tab/>
            </w:r>
            <w:r w:rsidRPr="008D7225">
              <w:rPr>
                <w:noProof/>
                <w:webHidden/>
              </w:rPr>
              <w:fldChar w:fldCharType="begin"/>
            </w:r>
            <w:r w:rsidRPr="008D7225">
              <w:rPr>
                <w:noProof/>
                <w:webHidden/>
              </w:rPr>
              <w:instrText xml:space="preserve"> PAGEREF _Toc238023606 \h </w:instrText>
            </w:r>
            <w:r w:rsidRPr="008D7225">
              <w:rPr>
                <w:noProof/>
                <w:webHidden/>
              </w:rPr>
            </w:r>
            <w:r w:rsidRPr="008D7225">
              <w:rPr>
                <w:noProof/>
                <w:webHidden/>
              </w:rPr>
              <w:fldChar w:fldCharType="separate"/>
            </w:r>
            <w:r w:rsidR="009141C8">
              <w:rPr>
                <w:noProof/>
                <w:webHidden/>
              </w:rPr>
              <w:t>67</w:t>
            </w:r>
            <w:r w:rsidRPr="008D7225">
              <w:rPr>
                <w:noProof/>
                <w:webHidden/>
              </w:rPr>
              <w:fldChar w:fldCharType="end"/>
            </w:r>
          </w:hyperlink>
        </w:p>
        <w:p w14:paraId="6F96C503" w14:textId="168F57E7" w:rsidR="00BD351E" w:rsidRPr="008D7225" w:rsidRDefault="00BD351E">
          <w:pPr>
            <w:pStyle w:val="TOC3"/>
            <w:tabs>
              <w:tab w:val="right" w:leader="dot" w:pos="9395"/>
            </w:tabs>
            <w:rPr>
              <w:noProof/>
              <w:sz w:val="22"/>
              <w:szCs w:val="22"/>
            </w:rPr>
          </w:pPr>
          <w:hyperlink w:anchor="_Toc238023607" w:history="1">
            <w:r w:rsidRPr="008D7225">
              <w:rPr>
                <w:rStyle w:val="Hyperlink"/>
                <w:rFonts w:eastAsia="Times New Roman"/>
                <w:noProof/>
              </w:rPr>
              <w:t>7. Ủy ban nhân dân các xã, phường</w:t>
            </w:r>
            <w:r w:rsidRPr="008D7225">
              <w:rPr>
                <w:noProof/>
                <w:webHidden/>
              </w:rPr>
              <w:tab/>
            </w:r>
            <w:r w:rsidRPr="008D7225">
              <w:rPr>
                <w:noProof/>
                <w:webHidden/>
              </w:rPr>
              <w:fldChar w:fldCharType="begin"/>
            </w:r>
            <w:r w:rsidRPr="008D7225">
              <w:rPr>
                <w:noProof/>
                <w:webHidden/>
              </w:rPr>
              <w:instrText xml:space="preserve"> PAGEREF _Toc238023607 \h </w:instrText>
            </w:r>
            <w:r w:rsidRPr="008D7225">
              <w:rPr>
                <w:noProof/>
                <w:webHidden/>
              </w:rPr>
            </w:r>
            <w:r w:rsidRPr="008D7225">
              <w:rPr>
                <w:noProof/>
                <w:webHidden/>
              </w:rPr>
              <w:fldChar w:fldCharType="separate"/>
            </w:r>
            <w:r w:rsidR="009141C8">
              <w:rPr>
                <w:noProof/>
                <w:webHidden/>
              </w:rPr>
              <w:t>69</w:t>
            </w:r>
            <w:r w:rsidRPr="008D7225">
              <w:rPr>
                <w:noProof/>
                <w:webHidden/>
              </w:rPr>
              <w:fldChar w:fldCharType="end"/>
            </w:r>
          </w:hyperlink>
        </w:p>
        <w:p w14:paraId="1E46A37B" w14:textId="34FE7C19" w:rsidR="00E43A92" w:rsidRPr="008D7225" w:rsidRDefault="00E43A92" w:rsidP="007C32B4">
          <w:pPr>
            <w:spacing w:before="120" w:after="0" w:line="264" w:lineRule="auto"/>
            <w:ind w:firstLine="709"/>
            <w:jc w:val="both"/>
          </w:pPr>
          <w:r w:rsidRPr="008D7225">
            <w:rPr>
              <w:b/>
              <w:bCs/>
              <w:noProof/>
            </w:rPr>
            <w:fldChar w:fldCharType="end"/>
          </w:r>
        </w:p>
      </w:sdtContent>
    </w:sdt>
    <w:p w14:paraId="337B6327" w14:textId="77777777" w:rsidR="00C779C2" w:rsidRPr="008D7225" w:rsidRDefault="0070149B" w:rsidP="007C32B4">
      <w:pPr>
        <w:spacing w:before="120" w:after="0" w:line="264" w:lineRule="auto"/>
        <w:ind w:firstLine="709"/>
        <w:jc w:val="both"/>
        <w:rPr>
          <w:highlight w:val="yellow"/>
        </w:rPr>
      </w:pPr>
      <w:r w:rsidRPr="008D7225">
        <w:br w:type="page"/>
      </w:r>
    </w:p>
    <w:p w14:paraId="1F97ACE8" w14:textId="508BA20C" w:rsidR="00C779C2" w:rsidRPr="008D7225" w:rsidRDefault="0070149B" w:rsidP="00293D74">
      <w:pPr>
        <w:pStyle w:val="Heading1"/>
        <w:spacing w:before="120" w:line="264" w:lineRule="auto"/>
        <w:jc w:val="center"/>
        <w:rPr>
          <w:rFonts w:cs="Times New Roman"/>
        </w:rPr>
      </w:pPr>
      <w:bookmarkStart w:id="5" w:name="_Toc238023466"/>
      <w:r w:rsidRPr="008D7225">
        <w:rPr>
          <w:rFonts w:cs="Times New Roman"/>
        </w:rPr>
        <w:lastRenderedPageBreak/>
        <w:t>PHẦN I:</w:t>
      </w:r>
      <w:r w:rsidR="00797103" w:rsidRPr="008D7225">
        <w:rPr>
          <w:rFonts w:cs="Times New Roman"/>
        </w:rPr>
        <w:t xml:space="preserve"> </w:t>
      </w:r>
      <w:r w:rsidRPr="008D7225">
        <w:rPr>
          <w:rFonts w:cs="Times New Roman"/>
        </w:rPr>
        <w:t>CƠ SỞ PHÁP LÝ VÀ CƠ SỞ THỰC TIỄN</w:t>
      </w:r>
      <w:bookmarkEnd w:id="5"/>
    </w:p>
    <w:p w14:paraId="61A8B54F" w14:textId="77777777" w:rsidR="00C779C2" w:rsidRPr="008D7225" w:rsidRDefault="0070149B" w:rsidP="00BB5844">
      <w:pPr>
        <w:pStyle w:val="Heading2"/>
        <w:spacing w:before="120" w:line="264" w:lineRule="auto"/>
        <w:ind w:firstLine="709"/>
        <w:contextualSpacing/>
        <w:jc w:val="both"/>
        <w:rPr>
          <w:rFonts w:cs="Times New Roman"/>
          <w:szCs w:val="28"/>
        </w:rPr>
      </w:pPr>
      <w:bookmarkStart w:id="6" w:name="_Toc237511812"/>
      <w:bookmarkStart w:id="7" w:name="_Toc238023467"/>
      <w:r w:rsidRPr="008D7225">
        <w:rPr>
          <w:rFonts w:eastAsia="Times New Roman" w:cs="Times New Roman"/>
          <w:szCs w:val="28"/>
        </w:rPr>
        <w:t>I. BỐI CẢNH VÀ XU HƯỚNG PHÁT TRIỂN HOẠT ĐỘNG QUẢNG CÁO TRONG GIAI ĐOẠN HIỆN NAY</w:t>
      </w:r>
      <w:bookmarkEnd w:id="6"/>
      <w:bookmarkEnd w:id="7"/>
    </w:p>
    <w:p w14:paraId="48E5DAD5" w14:textId="7B2B39BA" w:rsidR="0002442E"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8" w:name="_Toc237511813"/>
      <w:bookmarkStart w:id="9" w:name="_Toc238023468"/>
      <w:r w:rsidRPr="008D7225">
        <w:rPr>
          <w:rFonts w:ascii="Times New Roman" w:eastAsia="Times New Roman" w:hAnsi="Times New Roman" w:cs="Times New Roman"/>
          <w:color w:val="auto"/>
        </w:rPr>
        <w:t>1. Bối cảnh quốc tế</w:t>
      </w:r>
      <w:bookmarkEnd w:id="8"/>
      <w:bookmarkEnd w:id="9"/>
    </w:p>
    <w:p w14:paraId="6721E0D5" w14:textId="7A9E556B" w:rsidR="00C779C2" w:rsidRPr="008D7225" w:rsidRDefault="0002442E" w:rsidP="00BB5844">
      <w:pPr>
        <w:spacing w:before="120" w:after="0" w:line="264" w:lineRule="auto"/>
        <w:ind w:firstLine="709"/>
        <w:contextualSpacing/>
        <w:jc w:val="both"/>
      </w:pPr>
      <w:r w:rsidRPr="008D7225">
        <w:t xml:space="preserve">Kinh tế toàn cầu đang </w:t>
      </w:r>
      <w:r w:rsidR="0070149B" w:rsidRPr="008D7225">
        <w:t>chuyển dịch mạnh mẽ</w:t>
      </w:r>
      <w:r w:rsidRPr="008D7225">
        <w:t xml:space="preserve"> theo hướng</w:t>
      </w:r>
      <w:r w:rsidR="0070149B" w:rsidRPr="008D7225">
        <w:t xml:space="preserve"> kinh tế số, kinh tế tri thức và kinh tế sáng tạo. Trong bối cảnh đó, ngành quảng cáo đã vượt ra khỏi vai trò truyền thống là hoạt động truyền thông thương mại để trở thành một ngành dịch vụ có giá trị gia tăng cao, giữ vai trò kết nối giữa sản xuất, thương mại, tiêu dùng và văn hóa; đồng thời là một trong những động lực thúc đẩy tăng trưởng của các ngành công nghiệp sáng tạo.</w:t>
      </w:r>
    </w:p>
    <w:p w14:paraId="19BB370E" w14:textId="77777777" w:rsidR="00C779C2" w:rsidRPr="008D7225" w:rsidRDefault="0070149B" w:rsidP="00BB5844">
      <w:pPr>
        <w:spacing w:before="120" w:after="0" w:line="264" w:lineRule="auto"/>
        <w:ind w:firstLine="709"/>
        <w:contextualSpacing/>
        <w:jc w:val="both"/>
      </w:pPr>
      <w:r w:rsidRPr="008D7225">
        <w:t>Sự phát triển nhanh chóng của công nghệ số, trí tuệ nhân tạo (AI), dữ liệu lớn (Big Data), Internet vạn vật (IoT), điện toán đám mây, thực tế tăng cường (AR), thực tế ảo (VR), công nghệ chuỗi khối (Blockchain) và mạng truyền thông thế hệ mới đã tạo ra những thay đổi căn bản đối với phương thức tổ chức, sản xuất, phân phối và tiếp nhận các sản phẩm quảng cáo. Quảng cáo ngày càng được cá thể hóa theo nhu cầu của từng nhóm khách hàng, được tối ưu hóa theo thời gian thực và tích hợp trên nhiều nền tảng truyền thông, từ môi trường số đến không gian đô thị.</w:t>
      </w:r>
    </w:p>
    <w:p w14:paraId="3E3BC83D" w14:textId="77777777" w:rsidR="00C779C2" w:rsidRPr="008D7225" w:rsidRDefault="0070149B" w:rsidP="00BB5844">
      <w:pPr>
        <w:spacing w:before="120" w:after="0" w:line="264" w:lineRule="auto"/>
        <w:ind w:firstLine="709"/>
        <w:contextualSpacing/>
        <w:jc w:val="both"/>
      </w:pPr>
      <w:r w:rsidRPr="008D7225">
        <w:t>Cùng với sự phát triển của kinh tế số, quảng cáo ngoài trời cũng đang bước vào giai đoạn chuyển đổi mạnh mẽ. Mô hình quảng cáo tĩnh truyền thống dần được thay thế bằng hệ thống quảng cáo số ngoài trời (Digital Out-of-Home - DOOH), màn hình LED thông minh, quảng cáo tương tác và các nền tảng quảng cáo tích hợp với hạ tầng đô thị thông minh. Tại nhiều quốc gia phát triển, hệ thống quảng cáo không chỉ phục vụ mục tiêu thương mại mà còn trở thành một thành phần của hạ tầng truyền thông đô thị, góp phần nâng cao chất lượng không gian công cộng, hỗ trợ cung cấp thông tin cho người dân, quảng bá hình ảnh thành phố và thúc đẩy phát triển du lịch, dịch vụ.</w:t>
      </w:r>
    </w:p>
    <w:p w14:paraId="167D8FD3" w14:textId="77777777" w:rsidR="00C779C2" w:rsidRPr="008D7225" w:rsidRDefault="0070149B" w:rsidP="00BB5844">
      <w:pPr>
        <w:spacing w:before="120" w:after="0" w:line="264" w:lineRule="auto"/>
        <w:ind w:firstLine="709"/>
        <w:contextualSpacing/>
        <w:jc w:val="both"/>
      </w:pPr>
      <w:r w:rsidRPr="008D7225">
        <w:t>Song song với yêu cầu phát triển, nhiều quốc gia cũng chuyển mạnh từ tư duy quản lý hành chính sang quản trị không gian quảng cáo theo hướng hiện đại, coi quảng cáo là một bộ phận của kiến trúc, cảnh quan và bản sắc đô thị. Các đô thị lớn như Paris, London, Tokyo, Seoul, Singapore hay Thượng Hải đều xây dựng hệ thống quy hoạch không gian quảng cáo gắn với quy hoạch đô thị, quản lý theo khu vực, theo đặc điểm kiến trúc và theo chức năng của từng không gian đô thị. Việc ứng dụng công nghệ số trong cấp phép, quản lý, giám sát và khai thác quảng cáo đã trở thành xu hướng phổ biến, góp phần nâng cao hiệu quả quản lý nhà nước, giảm chi phí tuân thủ cho doanh nghiệp và khai thác hiệu quả nguồn lực từ không gian công cộng.</w:t>
      </w:r>
    </w:p>
    <w:p w14:paraId="6A0345F3" w14:textId="77777777" w:rsidR="00C779C2" w:rsidRPr="008D7225" w:rsidRDefault="0070149B" w:rsidP="00BB5844">
      <w:pPr>
        <w:spacing w:before="120" w:after="0" w:line="264" w:lineRule="auto"/>
        <w:ind w:firstLine="709"/>
        <w:contextualSpacing/>
        <w:jc w:val="both"/>
      </w:pPr>
      <w:r w:rsidRPr="008D7225">
        <w:lastRenderedPageBreak/>
        <w:t>Một xu hướng đáng chú ý khác là quảng cáo ngày càng gắn với chiến lược xây dựng thương hiệu địa phương (City Branding). Các thành phố trên thế giới không chỉ sử dụng quảng cáo như công cụ xúc tiến thương mại mà còn khai thác quảng cáo để truyền tải bản sắc văn hóa, nâng cao hình ảnh đô thị, thu hút đầu tư, phát triển du lịch và gia tăng sức cạnh tranh quốc tế. Quảng cáo trở thành một trong những công cụ quan trọng để xây dựng hình ảnh thành phố sáng tạo, thành phố thông minh và thành phố đáng sống.</w:t>
      </w:r>
    </w:p>
    <w:p w14:paraId="1A9F733D" w14:textId="77777777" w:rsidR="00C779C2" w:rsidRPr="008D7225" w:rsidRDefault="0070149B" w:rsidP="00BB5844">
      <w:pPr>
        <w:spacing w:before="120" w:after="0" w:line="264" w:lineRule="auto"/>
        <w:ind w:firstLine="709"/>
        <w:contextualSpacing/>
        <w:jc w:val="both"/>
      </w:pPr>
      <w:r w:rsidRPr="008D7225">
        <w:t>Bên cạnh đó, yêu cầu phát triển bền vững cũng đặt ra những tiêu chuẩn mới đối với ngành quảng cáo. Các quốc gia ngày càng chú trọng kiểm soát ô nhiễm thị giác, ô nhiễm ánh sáng, bảo đảm an toàn kết cấu, tiết kiệm năng lượng, sử dụng vật liệu thân thiện với môi trường và hài hòa giữa phát triển thương mại với bảo tồn di sản văn hóa, kiến trúc và cảnh quan đô thị. Xu hướng này cho thấy quảng cáo không còn được nhìn nhận đơn thuần dưới góc độ kinh doanh mà đã trở thành một cấu phần của phát triển đô thị bền vững.</w:t>
      </w:r>
    </w:p>
    <w:p w14:paraId="7214BD94" w14:textId="77A53273" w:rsidR="00C779C2" w:rsidRPr="008D7225" w:rsidRDefault="0070149B" w:rsidP="00BB5844">
      <w:pPr>
        <w:pStyle w:val="Heading3"/>
        <w:spacing w:before="120" w:line="264" w:lineRule="auto"/>
        <w:ind w:firstLine="709"/>
        <w:contextualSpacing/>
        <w:jc w:val="both"/>
        <w:rPr>
          <w:rFonts w:ascii="Times New Roman" w:eastAsia="Times New Roman" w:hAnsi="Times New Roman" w:cs="Times New Roman"/>
          <w:color w:val="auto"/>
        </w:rPr>
      </w:pPr>
      <w:bookmarkStart w:id="10" w:name="_Toc237511814"/>
      <w:bookmarkStart w:id="11" w:name="_Toc238023469"/>
      <w:r w:rsidRPr="008D7225">
        <w:rPr>
          <w:rFonts w:ascii="Times New Roman" w:eastAsia="Times New Roman" w:hAnsi="Times New Roman" w:cs="Times New Roman"/>
          <w:color w:val="auto"/>
        </w:rPr>
        <w:t>2. Bối cảnh trong nước</w:t>
      </w:r>
      <w:bookmarkEnd w:id="10"/>
      <w:bookmarkEnd w:id="11"/>
    </w:p>
    <w:p w14:paraId="20B9CF7A" w14:textId="77777777" w:rsidR="00C779C2" w:rsidRPr="008D7225" w:rsidRDefault="0070149B" w:rsidP="00BB5844">
      <w:pPr>
        <w:spacing w:before="120" w:after="0" w:line="264" w:lineRule="auto"/>
        <w:ind w:firstLine="709"/>
        <w:contextualSpacing/>
        <w:jc w:val="both"/>
      </w:pPr>
      <w:r w:rsidRPr="008D7225">
        <w:t>Tại Việt Nam, cùng với quá trình hội nhập quốc tế, phát triển kinh tế thị trường định hướng xã hội chủ nghĩa và chuyển đổi số quốc gia, ngành quảng cáo đã có bước phát triển nhanh cả về quy mô, loại hình, công nghệ và chất lượng dịch vụ. Quảng cáo ngày càng khẳng định vai trò là ngành dịch vụ hỗ trợ quan trọng cho sản xuất, kinh doanh, thương mại, du lịch, văn hóa và tiêu dùng; đồng thời đóng góp tích cực vào phát triển kinh tế số và công nghiệp văn hóa.</w:t>
      </w:r>
    </w:p>
    <w:p w14:paraId="135946C7" w14:textId="77777777" w:rsidR="00C779C2" w:rsidRPr="008D7225" w:rsidRDefault="0070149B" w:rsidP="00BB5844">
      <w:pPr>
        <w:spacing w:before="120" w:after="0" w:line="264" w:lineRule="auto"/>
        <w:ind w:firstLine="709"/>
        <w:contextualSpacing/>
        <w:jc w:val="both"/>
      </w:pPr>
      <w:r w:rsidRPr="008D7225">
        <w:t>Đảng và Nhà nước đã ban hành nhiều chủ trương, chính sách lớn tạo nền tảng cho sự phát triển của ngành quảng cáo trong giai đoạn mới. Đặc biệt, các nghị quyết của Bộ Chính trị về phát triển khoa học, công nghệ, đổi mới sáng tạo và chuyển đổi số; phát triển kinh tế tư nhân; xây dựng và phát triển nền văn hóa Việt Nam tiên tiến, đậm đà bản sắc dân tộc; hội nhập quốc tế và hoàn thiện thể chế pháp luật đã mở ra không gian phát triển mới cho các ngành dịch vụ văn hóa, trong đó có quảng cáo.</w:t>
      </w:r>
    </w:p>
    <w:p w14:paraId="62FCF065" w14:textId="77777777" w:rsidR="00C779C2" w:rsidRPr="008D7225" w:rsidRDefault="0070149B" w:rsidP="00BB5844">
      <w:pPr>
        <w:spacing w:before="120" w:after="0" w:line="264" w:lineRule="auto"/>
        <w:ind w:firstLine="709"/>
        <w:contextualSpacing/>
        <w:jc w:val="both"/>
      </w:pPr>
      <w:r w:rsidRPr="008D7225">
        <w:t>Cùng với đó, Luật Quảng cáo và hệ thống pháp luật liên quan từng bước được hoàn thiện; Tuy nhiên, tốc độ phát triển của công nghệ, sự xuất hiện của nhiều loại hình quảng cáo mới và yêu cầu phát triển đô thị hiện đại đang đặt ra yêu cầu phải đổi mới mạnh mẽ tư duy quản lý, từ quản lý theo từng phương tiện quảng cáo sang quản lý tổng thể không gian quảng cáo gắn với quy hoạch, kiến trúc, cảnh quan và chuyển đổi số.</w:t>
      </w:r>
    </w:p>
    <w:p w14:paraId="1C9F440F" w14:textId="77777777" w:rsidR="00C779C2" w:rsidRPr="008D7225" w:rsidRDefault="0070149B" w:rsidP="00BB5844">
      <w:pPr>
        <w:spacing w:before="120" w:after="0" w:line="264" w:lineRule="auto"/>
        <w:ind w:firstLine="709"/>
        <w:contextualSpacing/>
        <w:jc w:val="both"/>
      </w:pPr>
      <w:r w:rsidRPr="008D7225">
        <w:t xml:space="preserve">Trong bối cảnh Hà Nội đang triển khai Chiến lược phát triển các ngành công nghiệp văn hóa, xây dựng nền kinh tế sáng tạo và thúc đẩy tăng trưởng xanh, quảng cáo được xác định không chỉ là hoạt động thương mại mà còn là một trong những </w:t>
      </w:r>
      <w:r w:rsidRPr="008D7225">
        <w:lastRenderedPageBreak/>
        <w:t>lĩnh vực có khả năng tạo giá trị kinh tế lớn, góp phần nâng cao năng lực cạnh tranh quốc gia, quảng bá hình ảnh đất nước và phát huy sức mạnh mềm của văn hóa Việt Nam.</w:t>
      </w:r>
    </w:p>
    <w:p w14:paraId="2502C679" w14:textId="2F8D74B4"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12" w:name="_Toc237511815"/>
      <w:bookmarkStart w:id="13" w:name="_Toc238023470"/>
      <w:r w:rsidRPr="008D7225">
        <w:rPr>
          <w:rFonts w:ascii="Times New Roman" w:eastAsia="Times New Roman" w:hAnsi="Times New Roman" w:cs="Times New Roman"/>
          <w:color w:val="auto"/>
        </w:rPr>
        <w:t>3. Bối cảnh Thủ đô Hà Nội</w:t>
      </w:r>
      <w:bookmarkEnd w:id="12"/>
      <w:bookmarkEnd w:id="13"/>
    </w:p>
    <w:p w14:paraId="7684CD52" w14:textId="5C0177F7" w:rsidR="00C779C2" w:rsidRPr="008D7225" w:rsidRDefault="0070149B" w:rsidP="00BB5844">
      <w:pPr>
        <w:spacing w:before="120" w:after="0" w:line="264" w:lineRule="auto"/>
        <w:ind w:firstLine="709"/>
        <w:contextualSpacing/>
        <w:jc w:val="both"/>
      </w:pPr>
      <w:r w:rsidRPr="008D7225">
        <w:t>Là Thủ đô của cả nước, trung tâm chính trị - hành chính quốc gia, trung tâm lớn về văn hóa, giáo dục, khoa học, kinh tế và giao lưu quốc tế, Hà Nội có quy mô dân số, mật độ hoạt động kinh tế và nhu cầu quảng cáo lớn nhất cả nước. Đồng thời, Hà Nội cũng là địa phương tập trung nhiều di sản văn hóa, công trình kiến trúc có giá trị, không gian lịch sử, khu phố cổ, phố cũ và các khu đô thị mới, tạo nên sự đa dạng về không gian phát triển quảng cáo.</w:t>
      </w:r>
    </w:p>
    <w:p w14:paraId="5FC5B9EC" w14:textId="77777777" w:rsidR="00C779C2" w:rsidRPr="008D7225" w:rsidRDefault="0070149B" w:rsidP="00BB5844">
      <w:pPr>
        <w:spacing w:before="120" w:after="0" w:line="264" w:lineRule="auto"/>
        <w:ind w:firstLine="709"/>
        <w:contextualSpacing/>
        <w:jc w:val="both"/>
      </w:pPr>
      <w:r w:rsidRPr="008D7225">
        <w:t>Việc Quốc hội ban hành Luật Thủ đô cùng với Quy hoạch tổng thể Thủ đô Hà Nội tầm nhìn 100 năm đã tạo điều kiện để Hà Nội xây dựng cơ chế quản lý quảng cáo theo hướng hiện đại, đồng bộ với quản lý kiến trúc, cảnh quan và phát triển đô thị thông minh.</w:t>
      </w:r>
    </w:p>
    <w:p w14:paraId="3F7A8BBE" w14:textId="27DE666A" w:rsidR="00C779C2" w:rsidRPr="008D7225" w:rsidRDefault="0070149B" w:rsidP="00BB5844">
      <w:pPr>
        <w:spacing w:before="120" w:after="0" w:line="264" w:lineRule="auto"/>
        <w:ind w:firstLine="709"/>
        <w:contextualSpacing/>
        <w:jc w:val="both"/>
      </w:pPr>
      <w:r w:rsidRPr="008D7225">
        <w:t>Bên cạnh những kết quả đạt được, hoạt động quảng cáo trên địa bàn Thành phố vẫn đang đứng trước nhiều thách thức mới. Hệ thống quảng cáo ngoài trời phát triển chưa đồng đều; việc khai thác không gian quảng cáo còn phân tán; quảng cáo số phát triển nhanh nhưng cơ chế quản lý còn thiếu đồng bộ; việc quản lý biển hiệu, bảng quảng cáo ở nhiều khu vực chưa gắn chặt với kiến trúc và cảnh quan đô thị. Hà Nội đặt mục tiêu trở thành Thành phố "Văn hiến - Văn minh - Hiện đại</w:t>
      </w:r>
      <w:r w:rsidR="006C1609" w:rsidRPr="008D7225">
        <w:t xml:space="preserve"> – Hạnh phúc</w:t>
      </w:r>
      <w:r w:rsidRPr="008D7225">
        <w:t xml:space="preserve">", </w:t>
      </w:r>
      <w:r w:rsidR="00A54028" w:rsidRPr="008D7225">
        <w:t>trung tâm tri thức, sáng tạo và dịch vụ giá trị gia tăng cao của quốc gia. Chuyển từ "quy hoạch tĩnh" sang "quy hoạch động và mở", gắn với chiến lược phát triển hạ tầng, ứng dụng dữ liệu số và các nền tảng phân tích, mô phỏng đô thị thông minh; bảo đảm phát triển đô thị có căn cứ khoa học, minh bạch và hiệu quả lâu dài</w:t>
      </w:r>
      <w:r w:rsidRPr="008D7225">
        <w:t>, hoạt động quảng cáo cần được định hướng phát triển theo tư duy mới: không chỉ là hoạt động xúc tiến thương mại mà còn là một ngành dịch vụ hiện đại, một thành tố của công nghiệp văn hóa, một cấu phần của không gian kiến trúc đô thị và một công cụ xây dựng thương hiệu Thủ đô.</w:t>
      </w:r>
    </w:p>
    <w:p w14:paraId="5B4FDF46" w14:textId="77777777" w:rsidR="00C779C2" w:rsidRPr="008D7225" w:rsidRDefault="0070149B" w:rsidP="00BB5844">
      <w:pPr>
        <w:spacing w:before="120" w:after="0" w:line="264" w:lineRule="auto"/>
        <w:ind w:firstLine="709"/>
        <w:contextualSpacing/>
        <w:jc w:val="both"/>
      </w:pPr>
      <w:r w:rsidRPr="008D7225">
        <w:t>Đây chính là cơ sở quan trọng để Thành phố xây dựng Đề án phát triển hoạt động quảng cáo đến năm 2030, tầm nhìn đến năm 2045, nhằm tạo lập môi trường phát triển đồng bộ, hiện đại, khai thác hiệu quả các nguồn lực từ quảng cáo, đồng thời bảo đảm gìn giữ bản sắc văn hóa, cảnh quan và hình ảnh của Thủ đô Hà Nội trong thời kỳ mới.</w:t>
      </w:r>
    </w:p>
    <w:p w14:paraId="223565CF" w14:textId="77777777" w:rsidR="00C779C2" w:rsidRPr="008D7225" w:rsidRDefault="0070149B" w:rsidP="00BB5844">
      <w:pPr>
        <w:pStyle w:val="Heading2"/>
        <w:spacing w:before="120" w:line="264" w:lineRule="auto"/>
        <w:ind w:firstLine="709"/>
        <w:contextualSpacing/>
        <w:jc w:val="both"/>
        <w:rPr>
          <w:rFonts w:cs="Times New Roman"/>
          <w:szCs w:val="28"/>
        </w:rPr>
      </w:pPr>
      <w:bookmarkStart w:id="14" w:name="_Toc237511816"/>
      <w:bookmarkStart w:id="15" w:name="_Toc238023471"/>
      <w:r w:rsidRPr="008D7225">
        <w:rPr>
          <w:rFonts w:eastAsia="Times New Roman" w:cs="Times New Roman"/>
          <w:szCs w:val="28"/>
        </w:rPr>
        <w:t>II. CĂN CỨ CHÍNH TRỊ, PHÁP LÝ XÂY DỰNG ĐỀ ÁN</w:t>
      </w:r>
      <w:bookmarkEnd w:id="14"/>
      <w:bookmarkEnd w:id="15"/>
    </w:p>
    <w:p w14:paraId="758F86D2" w14:textId="77777777" w:rsidR="00C779C2" w:rsidRPr="008D7225" w:rsidRDefault="0070149B" w:rsidP="00BB5844">
      <w:pPr>
        <w:spacing w:before="120" w:after="0" w:line="264" w:lineRule="auto"/>
        <w:ind w:firstLine="709"/>
        <w:contextualSpacing/>
        <w:jc w:val="both"/>
      </w:pPr>
      <w:r w:rsidRPr="008D7225">
        <w:t xml:space="preserve">Việc xây dựng Đề án phát triển hoạt động quảng cáo trên địa bàn thành phố Hà Nội đến năm 2030, tầm nhìn đến năm 2045 được đặt trong tổng thể chủ trương </w:t>
      </w:r>
      <w:r w:rsidRPr="008D7225">
        <w:lastRenderedPageBreak/>
        <w:t>phát triển đất nước và Thủ đô trong giai đoạn mới, trên cơ sở quán triệt đầy đủ các nghị quyết của Đảng, hệ thống pháp luật của Nhà nước và các quy hoạch, chương trình, kế hoạch phát triển của Thành phố Hà Nội. Đây là nền tảng chính trị, pháp lý quan trọng nhằm bảo đảm Đề án có cơ sở khoa học, phù hợp với yêu cầu phát triển của Thủ đô và xu hướng phát triển của ngành quảng cáo trong thời kỳ chuyển đổi số, hội nhập quốc tế và phát triển công nghiệp văn hóa.</w:t>
      </w:r>
    </w:p>
    <w:p w14:paraId="1E341137" w14:textId="319C2F3B"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16" w:name="_Toc237511817"/>
      <w:bookmarkStart w:id="17" w:name="_Toc238023472"/>
      <w:r w:rsidRPr="008D7225">
        <w:rPr>
          <w:rFonts w:ascii="Times New Roman" w:eastAsia="Times New Roman" w:hAnsi="Times New Roman" w:cs="Times New Roman"/>
          <w:color w:val="auto"/>
        </w:rPr>
        <w:t>1. Căn cứ chính trị</w:t>
      </w:r>
      <w:bookmarkEnd w:id="16"/>
      <w:bookmarkEnd w:id="17"/>
    </w:p>
    <w:p w14:paraId="4E852640" w14:textId="756A7379" w:rsidR="00C779C2" w:rsidRPr="008D7225" w:rsidRDefault="0070149B" w:rsidP="00BB5844">
      <w:pPr>
        <w:spacing w:before="120" w:after="0" w:line="264" w:lineRule="auto"/>
        <w:ind w:firstLine="709"/>
        <w:contextualSpacing/>
        <w:jc w:val="both"/>
      </w:pPr>
      <w:r w:rsidRPr="008D7225">
        <w:t xml:space="preserve">Nghị quyết số 57-NQ/TW </w:t>
      </w:r>
      <w:r w:rsidR="004438B5">
        <w:t xml:space="preserve">ngày 22/12/2024 của Bộ Chính trị </w:t>
      </w:r>
      <w:r w:rsidRPr="008D7225">
        <w:t>về đột phá phát triển khoa học, công nghệ, đổi mới sáng tạo và chuyển đổi số quốc gia</w:t>
      </w:r>
      <w:r w:rsidR="00572EEF">
        <w:t>;</w:t>
      </w:r>
    </w:p>
    <w:p w14:paraId="651932B9" w14:textId="27C748C8" w:rsidR="00C779C2" w:rsidRPr="008D7225" w:rsidRDefault="0070149B" w:rsidP="00BB5844">
      <w:pPr>
        <w:spacing w:before="120" w:after="0" w:line="264" w:lineRule="auto"/>
        <w:ind w:firstLine="709"/>
        <w:contextualSpacing/>
        <w:jc w:val="both"/>
      </w:pPr>
      <w:r w:rsidRPr="008D7225">
        <w:t xml:space="preserve">Nghị quyết số 59-NQ/TW </w:t>
      </w:r>
      <w:r w:rsidR="0010648C" w:rsidRPr="0010648C">
        <w:t>ngày 24/01/2025 của Bộ Chính</w:t>
      </w:r>
      <w:r w:rsidR="0010648C">
        <w:t xml:space="preserve"> trị</w:t>
      </w:r>
      <w:r w:rsidR="0010648C" w:rsidRPr="0010648C">
        <w:t xml:space="preserve"> </w:t>
      </w:r>
      <w:r w:rsidRPr="008D7225">
        <w:t>về hội nhập quốc tế trong tình hình mới</w:t>
      </w:r>
      <w:r w:rsidR="00572EEF">
        <w:t>;</w:t>
      </w:r>
    </w:p>
    <w:p w14:paraId="12BBDC5F" w14:textId="7041D04E" w:rsidR="00C779C2" w:rsidRPr="008D7225" w:rsidRDefault="0070149B" w:rsidP="00BB5844">
      <w:pPr>
        <w:spacing w:before="120" w:after="0" w:line="264" w:lineRule="auto"/>
        <w:ind w:firstLine="709"/>
        <w:contextualSpacing/>
        <w:jc w:val="both"/>
      </w:pPr>
      <w:r w:rsidRPr="008D7225">
        <w:t>Nghị quyết số 66-NQ/TW</w:t>
      </w:r>
      <w:r w:rsidR="0010648C">
        <w:t xml:space="preserve"> ngày 30/4/2025 của Bộ Chính trị</w:t>
      </w:r>
      <w:r w:rsidRPr="008D7225">
        <w:t xml:space="preserve"> về đổi mới công tác xây dựng và thi hành pháp luật</w:t>
      </w:r>
      <w:r w:rsidR="0010648C">
        <w:t xml:space="preserve"> đáp ứng yêu cầu phát triển đất nước trong kỷ nguyên mớ</w:t>
      </w:r>
      <w:r w:rsidR="00572EEF">
        <w:t>i;</w:t>
      </w:r>
    </w:p>
    <w:p w14:paraId="4C01D0F9" w14:textId="05C0D38A" w:rsidR="00C779C2" w:rsidRPr="008D7225" w:rsidRDefault="0070149B" w:rsidP="00BB5844">
      <w:pPr>
        <w:spacing w:before="120" w:after="0" w:line="264" w:lineRule="auto"/>
        <w:ind w:firstLine="709"/>
        <w:contextualSpacing/>
        <w:jc w:val="both"/>
      </w:pPr>
      <w:r w:rsidRPr="008D7225">
        <w:t>Nghị quyết số 68-NQ/TW</w:t>
      </w:r>
      <w:r w:rsidR="004F170C">
        <w:t xml:space="preserve"> ngày 04/5/2025 của Bộ Chính trị</w:t>
      </w:r>
      <w:r w:rsidRPr="008D7225">
        <w:t xml:space="preserve"> về phát triển kinh tế tư nhân</w:t>
      </w:r>
      <w:r w:rsidR="00572EEF">
        <w:t>;</w:t>
      </w:r>
    </w:p>
    <w:p w14:paraId="7CBABD97" w14:textId="6513CDBA" w:rsidR="00C779C2" w:rsidRPr="008D7225" w:rsidRDefault="0070149B" w:rsidP="00BB5844">
      <w:pPr>
        <w:spacing w:before="120" w:after="0" w:line="264" w:lineRule="auto"/>
        <w:ind w:firstLine="709"/>
        <w:contextualSpacing/>
        <w:jc w:val="both"/>
      </w:pPr>
      <w:r w:rsidRPr="008D7225">
        <w:t xml:space="preserve">Nghị quyết số 80-NQ/TW </w:t>
      </w:r>
      <w:r w:rsidR="00762344">
        <w:t xml:space="preserve">ngày </w:t>
      </w:r>
      <w:r w:rsidR="00572EEF">
        <w:t xml:space="preserve">07/01/2026 </w:t>
      </w:r>
      <w:r w:rsidRPr="008D7225">
        <w:t>của Bộ Chính trị về phát triển văn hóa Việt Nam.</w:t>
      </w:r>
    </w:p>
    <w:p w14:paraId="23084198" w14:textId="79203650"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18" w:name="_Toc237511818"/>
      <w:bookmarkStart w:id="19" w:name="_Toc238023473"/>
      <w:r w:rsidRPr="008D7225">
        <w:rPr>
          <w:rFonts w:ascii="Times New Roman" w:eastAsia="Times New Roman" w:hAnsi="Times New Roman" w:cs="Times New Roman"/>
          <w:color w:val="auto"/>
        </w:rPr>
        <w:t>2. Căn cứ pháp lý</w:t>
      </w:r>
      <w:bookmarkEnd w:id="18"/>
      <w:bookmarkEnd w:id="19"/>
    </w:p>
    <w:p w14:paraId="08EC5FCA" w14:textId="6111B777" w:rsidR="00D22367" w:rsidRPr="008D7225" w:rsidRDefault="00D22367" w:rsidP="00BB5844">
      <w:pPr>
        <w:spacing w:before="120" w:after="0" w:line="264" w:lineRule="auto"/>
        <w:ind w:firstLine="709"/>
        <w:contextualSpacing/>
        <w:jc w:val="both"/>
      </w:pPr>
      <w:r w:rsidRPr="008D7225">
        <w:t xml:space="preserve">Căn cứ Luật Quảng cáo ngày </w:t>
      </w:r>
      <w:r w:rsidR="00F13A86" w:rsidRPr="008D7225">
        <w:t>21</w:t>
      </w:r>
      <w:r w:rsidRPr="008D7225">
        <w:t xml:space="preserve"> tháng 6 năm 2012 (đã được sửa đổi, bổ sung năm 2025);</w:t>
      </w:r>
    </w:p>
    <w:p w14:paraId="6F23854C" w14:textId="51801BB7" w:rsidR="00D22367" w:rsidRPr="008D7225" w:rsidRDefault="00F13A86" w:rsidP="00BB5844">
      <w:pPr>
        <w:spacing w:before="120" w:after="0" w:line="264" w:lineRule="auto"/>
        <w:ind w:firstLine="709"/>
        <w:contextualSpacing/>
        <w:jc w:val="both"/>
      </w:pPr>
      <w:r w:rsidRPr="008D7225">
        <w:t>Căn cứ Luật Thủ đô ngày 23 tháng 4 năm 2026</w:t>
      </w:r>
      <w:r w:rsidR="00572EEF">
        <w:t>;</w:t>
      </w:r>
    </w:p>
    <w:p w14:paraId="40BDA84D" w14:textId="77777777" w:rsidR="00D22367" w:rsidRPr="008D7225" w:rsidRDefault="00D22367" w:rsidP="00BB5844">
      <w:pPr>
        <w:spacing w:before="120" w:after="0" w:line="264" w:lineRule="auto"/>
        <w:ind w:firstLine="709"/>
        <w:contextualSpacing/>
        <w:jc w:val="both"/>
      </w:pPr>
      <w:r w:rsidRPr="008D7225">
        <w:t xml:space="preserve">Căn cứ Luật Quy hoạch đô thị và nông thôn ngày 26 tháng 11 năm 2024 (đã được sửa đổi, bổ sung năm 2025); </w:t>
      </w:r>
    </w:p>
    <w:p w14:paraId="46EE56D5" w14:textId="77777777" w:rsidR="00D22367" w:rsidRPr="008D7225" w:rsidRDefault="00D22367" w:rsidP="00BB5844">
      <w:pPr>
        <w:spacing w:before="120" w:after="0" w:line="264" w:lineRule="auto"/>
        <w:ind w:firstLine="709"/>
        <w:contextualSpacing/>
        <w:jc w:val="both"/>
      </w:pPr>
      <w:r w:rsidRPr="008D7225">
        <w:t xml:space="preserve">- Căn cứ Luật Xây dựng (đã được sửa đổi, bổ sung); </w:t>
      </w:r>
    </w:p>
    <w:p w14:paraId="40860072" w14:textId="77777777" w:rsidR="00D22367" w:rsidRPr="008D7225" w:rsidRDefault="00D22367" w:rsidP="00BB5844">
      <w:pPr>
        <w:spacing w:before="120" w:after="0" w:line="264" w:lineRule="auto"/>
        <w:ind w:firstLine="709"/>
        <w:contextualSpacing/>
        <w:jc w:val="both"/>
      </w:pPr>
      <w:r w:rsidRPr="008D7225">
        <w:t xml:space="preserve">- Căn cứ Luật Kiến trúc ngày 13 tháng 6 năm 2019; </w:t>
      </w:r>
    </w:p>
    <w:p w14:paraId="6FCBF1CC" w14:textId="77777777" w:rsidR="00D22367" w:rsidRPr="008D7225" w:rsidRDefault="00D22367" w:rsidP="00BB5844">
      <w:pPr>
        <w:spacing w:before="120" w:after="0" w:line="264" w:lineRule="auto"/>
        <w:ind w:firstLine="709"/>
        <w:contextualSpacing/>
        <w:jc w:val="both"/>
      </w:pPr>
      <w:r w:rsidRPr="008D7225">
        <w:t xml:space="preserve">- Căn cứ Luật Đường bộ ngày 27 tháng 6 năm 2024; </w:t>
      </w:r>
    </w:p>
    <w:p w14:paraId="7E081DE2" w14:textId="77777777" w:rsidR="00D22367" w:rsidRPr="008D7225" w:rsidRDefault="00D22367" w:rsidP="00BB5844">
      <w:pPr>
        <w:spacing w:before="120" w:after="0" w:line="264" w:lineRule="auto"/>
        <w:ind w:firstLine="709"/>
        <w:contextualSpacing/>
        <w:jc w:val="both"/>
      </w:pPr>
      <w:r w:rsidRPr="008D7225">
        <w:t xml:space="preserve">- Căn cứ Luật Di sản văn hóa ngày 23 tháng 11 năm 2024; </w:t>
      </w:r>
    </w:p>
    <w:p w14:paraId="4C7F8BE9" w14:textId="2A3DF57B" w:rsidR="00133A9E" w:rsidRPr="008D7225" w:rsidRDefault="00D22367" w:rsidP="00BB5844">
      <w:pPr>
        <w:spacing w:before="120" w:after="0" w:line="264" w:lineRule="auto"/>
        <w:ind w:firstLine="709"/>
        <w:contextualSpacing/>
        <w:jc w:val="both"/>
      </w:pPr>
      <w:r w:rsidRPr="008D7225">
        <w:t>- Căn cứ Luật Phòng cháy, chữ</w:t>
      </w:r>
      <w:r w:rsidR="00133A9E" w:rsidRPr="008D7225">
        <w:t xml:space="preserve">a cháy </w:t>
      </w:r>
      <w:r w:rsidRPr="008D7225">
        <w:t>và nhiều chương trình, kế hoạch về phát triển công nghiệp văn hóa, chuyển đổi số, phát triển đô thị thông minh và thực hiện Nghị quyết số 80-NQ/TW</w:t>
      </w:r>
      <w:r w:rsidR="00572EEF">
        <w:t>;</w:t>
      </w:r>
    </w:p>
    <w:p w14:paraId="7D1C234F" w14:textId="77777777" w:rsidR="00133A9E" w:rsidRPr="008D7225" w:rsidRDefault="00133A9E" w:rsidP="00BB5844">
      <w:pPr>
        <w:spacing w:before="120" w:after="0" w:line="264" w:lineRule="auto"/>
        <w:ind w:firstLine="709"/>
        <w:contextualSpacing/>
        <w:jc w:val="both"/>
      </w:pPr>
      <w:r w:rsidRPr="008D7225">
        <w:t xml:space="preserve">- </w:t>
      </w:r>
      <w:r w:rsidR="00D22367" w:rsidRPr="008D7225">
        <w:t>Nghị định số 342/2025/NĐ-CP ngày 26/12/2025 của Chính phủ quy định chi tiết một số điều của Luật Quảng cáo;</w:t>
      </w:r>
    </w:p>
    <w:p w14:paraId="78E89199" w14:textId="77777777" w:rsidR="00133A9E" w:rsidRPr="008D7225" w:rsidRDefault="00133A9E" w:rsidP="00BB5844">
      <w:pPr>
        <w:spacing w:before="120" w:after="0" w:line="264" w:lineRule="auto"/>
        <w:ind w:firstLine="709"/>
        <w:contextualSpacing/>
        <w:jc w:val="both"/>
      </w:pPr>
      <w:r w:rsidRPr="008D7225">
        <w:t xml:space="preserve">- </w:t>
      </w:r>
      <w:r w:rsidR="00D22367" w:rsidRPr="008D7225">
        <w:t>Nghị định số 145/2025/NĐ-CP ngày 12/6/2025 của Chính phủ quy định về phân định thẩm quyền của chính quyền địa phương 2 cấp, phân quyền, phân cấp trong lĩnh vực quy hoạch đô thị và nông thôn;</w:t>
      </w:r>
    </w:p>
    <w:p w14:paraId="25E2D6C4" w14:textId="77777777" w:rsidR="00133A9E" w:rsidRPr="008D7225" w:rsidRDefault="00133A9E" w:rsidP="00BB5844">
      <w:pPr>
        <w:spacing w:before="120" w:after="0" w:line="264" w:lineRule="auto"/>
        <w:ind w:firstLine="709"/>
        <w:contextualSpacing/>
        <w:jc w:val="both"/>
      </w:pPr>
      <w:r w:rsidRPr="008D7225">
        <w:lastRenderedPageBreak/>
        <w:t xml:space="preserve">- </w:t>
      </w:r>
      <w:r w:rsidR="00D22367" w:rsidRPr="008D7225">
        <w:t>Căn cứ Nghị định số 85/2020/NĐ-CP ngày 17 tháng 7 năm 2020 của Chính phủ quy định chi tiết một số điều của Luật Kiến trúc, được sửa đổi, bổ sung bởi Nghị định số 35/2023/NĐ-CP ngày 20 tháng 6 năm 2023 và Nghị định số 14/2026/NĐ-CP ngày 13 tháng 01 năm 2026 của Chính phủ;</w:t>
      </w:r>
    </w:p>
    <w:p w14:paraId="040FB2E4" w14:textId="77777777" w:rsidR="00133A9E" w:rsidRPr="008D7225" w:rsidRDefault="00133A9E" w:rsidP="00BB5844">
      <w:pPr>
        <w:spacing w:before="120" w:after="0" w:line="264" w:lineRule="auto"/>
        <w:ind w:firstLine="709"/>
        <w:contextualSpacing/>
        <w:jc w:val="both"/>
      </w:pPr>
      <w:r w:rsidRPr="008D7225">
        <w:t xml:space="preserve">- </w:t>
      </w:r>
      <w:r w:rsidR="00D22367" w:rsidRPr="008D7225">
        <w:t>Căn cứ Nghị định số 175/2024/NĐ-CP ngày 30 tháng 12 năm 2024 của Chính phủ quy định chi tiết một số điều và biện pháp thi hành Luật Xây dựng về quản lý hoạt động xây dựng;</w:t>
      </w:r>
    </w:p>
    <w:p w14:paraId="49368D11" w14:textId="77777777" w:rsidR="00133A9E" w:rsidRPr="008D7225" w:rsidRDefault="00133A9E" w:rsidP="00BB5844">
      <w:pPr>
        <w:spacing w:before="120" w:after="0" w:line="264" w:lineRule="auto"/>
        <w:ind w:firstLine="709"/>
        <w:contextualSpacing/>
        <w:jc w:val="both"/>
      </w:pPr>
      <w:r w:rsidRPr="008D7225">
        <w:t xml:space="preserve">- </w:t>
      </w:r>
      <w:r w:rsidR="00D22367" w:rsidRPr="008D7225">
        <w:t xml:space="preserve">Căn cứ Nghị định số 165/2024/NĐ-CP của Chính phủ quy định chi tiết, hướng dẫn thi hành một số điều của Luật Đường bộ và Điều 77 Luật Trật tự, </w:t>
      </w:r>
      <w:proofErr w:type="gramStart"/>
      <w:r w:rsidR="00D22367" w:rsidRPr="008D7225">
        <w:t>an</w:t>
      </w:r>
      <w:proofErr w:type="gramEnd"/>
      <w:r w:rsidR="00D22367" w:rsidRPr="008D7225">
        <w:t xml:space="preserve"> toàn giao thông đường bộ;</w:t>
      </w:r>
    </w:p>
    <w:p w14:paraId="21817FA8" w14:textId="77777777" w:rsidR="00133A9E" w:rsidRPr="008D7225" w:rsidRDefault="00133A9E" w:rsidP="00BB5844">
      <w:pPr>
        <w:spacing w:before="120" w:after="0" w:line="264" w:lineRule="auto"/>
        <w:ind w:firstLine="709"/>
        <w:contextualSpacing/>
        <w:jc w:val="both"/>
      </w:pPr>
      <w:r w:rsidRPr="008D7225">
        <w:t xml:space="preserve">- </w:t>
      </w:r>
      <w:r w:rsidR="00D22367" w:rsidRPr="008D7225">
        <w:t>Thông tư số 12/2026/TT-BVHTTDL ngày 22/5/2026 của Bộ Văn hoá, Thể thao và Du lịch quy định chi tiết một số điều của Luật Quảng cáo và Nghị định quy định chi tiết một số điều của Luật Quảng cáo;</w:t>
      </w:r>
    </w:p>
    <w:p w14:paraId="578055DE" w14:textId="46666C4A" w:rsidR="00D22367" w:rsidRPr="008D7225" w:rsidRDefault="00133A9E" w:rsidP="00BB5844">
      <w:pPr>
        <w:spacing w:before="120" w:after="0" w:line="264" w:lineRule="auto"/>
        <w:ind w:firstLine="709"/>
        <w:contextualSpacing/>
        <w:jc w:val="both"/>
      </w:pPr>
      <w:r w:rsidRPr="008D7225">
        <w:t xml:space="preserve">- </w:t>
      </w:r>
      <w:r w:rsidR="00D22367" w:rsidRPr="008D7225">
        <w:t xml:space="preserve">Thông tư số 04/2018/TT-BXD của Bộ Xây dựng ban hành Quy chuẩn kỹ thuật quốc gia về xây dựng và lắp đặt phương tiện quảng cáo ngoài trời; </w:t>
      </w:r>
    </w:p>
    <w:p w14:paraId="716B0A20" w14:textId="625524EE" w:rsidR="00D22367" w:rsidRPr="008D7225" w:rsidRDefault="00133A9E" w:rsidP="00BB5844">
      <w:pPr>
        <w:spacing w:before="120" w:after="0" w:line="264" w:lineRule="auto"/>
        <w:ind w:firstLine="709"/>
        <w:contextualSpacing/>
        <w:jc w:val="both"/>
      </w:pPr>
      <w:r w:rsidRPr="008D7225">
        <w:t xml:space="preserve">- </w:t>
      </w:r>
      <w:r w:rsidR="00D22367" w:rsidRPr="008D7225">
        <w:t>Thông tư số 06/2021/TT-BXD của Bộ Xây dựng Quy định về phân cấp công trình xây dựng và hướng dẫn áp dụng trong quản lý hoạt động đầu tư xây dựng, được sửa đổi bổ sung bởi Thông tư số 02/2025/TT-BXD ngày 31/03/2025;</w:t>
      </w:r>
    </w:p>
    <w:p w14:paraId="32705DB8" w14:textId="53B0984C" w:rsidR="00D22367" w:rsidRPr="008D7225" w:rsidRDefault="00D22367" w:rsidP="00BB5844">
      <w:pPr>
        <w:spacing w:before="120" w:after="0" w:line="264" w:lineRule="auto"/>
        <w:ind w:firstLine="709"/>
        <w:contextualSpacing/>
        <w:jc w:val="both"/>
      </w:pPr>
      <w:r w:rsidRPr="008D7225">
        <w:t xml:space="preserve"> </w:t>
      </w:r>
      <w:r w:rsidR="00133A9E" w:rsidRPr="008D7225">
        <w:t xml:space="preserve">- </w:t>
      </w:r>
      <w:r w:rsidRPr="008D7225">
        <w:t xml:space="preserve">Thông tư số 06/2022/TT-BXD của Bộ Xây dựng Ban hành QCVN 06:2022/BXD Quy chuẩn kỹ thuật quốc gia về </w:t>
      </w:r>
      <w:proofErr w:type="gramStart"/>
      <w:r w:rsidRPr="008D7225">
        <w:t>An</w:t>
      </w:r>
      <w:proofErr w:type="gramEnd"/>
      <w:r w:rsidRPr="008D7225">
        <w:t xml:space="preserve"> toàn cháy cho nhà và công trình, được sửa đổi bởi Thông tư số 09/2023/TT-BXD ngày 16/10/2023);</w:t>
      </w:r>
    </w:p>
    <w:p w14:paraId="2F7DC44B" w14:textId="35CBA8B9" w:rsidR="00F13A86" w:rsidRPr="008D7225" w:rsidRDefault="00F13A86" w:rsidP="00BB5844">
      <w:pPr>
        <w:spacing w:before="120" w:after="0" w:line="264" w:lineRule="auto"/>
        <w:ind w:firstLine="709"/>
        <w:contextualSpacing/>
        <w:jc w:val="both"/>
      </w:pPr>
      <w:r w:rsidRPr="008D7225">
        <w:t>- Nghị quyết số 33/2026/NQ-HĐND ngày 15/6/2026 của HĐND thành phố Hà Nội Quy định về một số cơ chế quản lý và khai thác hoạt động quảng cáo trên địa bàn thành phố Hà Nội.</w:t>
      </w:r>
    </w:p>
    <w:p w14:paraId="25CBAA06" w14:textId="77777777" w:rsidR="00F13A86" w:rsidRPr="008D7225" w:rsidRDefault="00F13A86" w:rsidP="00BB5844">
      <w:pPr>
        <w:spacing w:before="120" w:after="0" w:line="264" w:lineRule="auto"/>
        <w:ind w:firstLine="709"/>
        <w:contextualSpacing/>
        <w:jc w:val="both"/>
      </w:pPr>
      <w:r w:rsidRPr="008D7225">
        <w:t>- Quyết định số 73/QĐ-UBND ngày 31/12/2024 của UBND thành phố Hà Nội Ban hành Quy chế quản lý kiến trúc thành phố Hà Nội.</w:t>
      </w:r>
    </w:p>
    <w:p w14:paraId="1BC82B7F" w14:textId="256BB14E" w:rsidR="00D22367" w:rsidRPr="008D7225" w:rsidRDefault="00133A9E" w:rsidP="00BB5844">
      <w:pPr>
        <w:spacing w:before="120" w:after="0" w:line="264" w:lineRule="auto"/>
        <w:ind w:firstLine="709"/>
        <w:contextualSpacing/>
        <w:jc w:val="both"/>
      </w:pPr>
      <w:r w:rsidRPr="008D7225">
        <w:t xml:space="preserve">- </w:t>
      </w:r>
      <w:r w:rsidR="00D22367" w:rsidRPr="008D7225">
        <w:t>Quyết định số 24/2024/QĐ-UBND ngày 12/3/2024 của UBND thành phố Hà Nội ban hành Quy chế quản lý hoạt động quảng cáo ngoài trời trên địa bàn thành phố Hà Nội;</w:t>
      </w:r>
    </w:p>
    <w:p w14:paraId="69395DD5" w14:textId="7D046CFC" w:rsidR="00D22367" w:rsidRPr="008D7225" w:rsidRDefault="00133A9E" w:rsidP="00BB5844">
      <w:pPr>
        <w:spacing w:before="120" w:after="0" w:line="264" w:lineRule="auto"/>
        <w:ind w:firstLine="709"/>
        <w:contextualSpacing/>
        <w:jc w:val="both"/>
      </w:pPr>
      <w:r w:rsidRPr="008D7225">
        <w:t xml:space="preserve">- </w:t>
      </w:r>
      <w:r w:rsidR="00D22367" w:rsidRPr="008D7225">
        <w:t>Quyết định số 2512/QĐ-UBND ngày 13/5/2026 của UBND Thành phố phê duyệt Quy hoạch tổng thể Thủ đô Hà Nội tầm nhìn 100 năm.</w:t>
      </w:r>
    </w:p>
    <w:p w14:paraId="58D1A525" w14:textId="40CD9902" w:rsidR="00D22367" w:rsidRPr="008D7225" w:rsidRDefault="00133A9E" w:rsidP="00BB5844">
      <w:pPr>
        <w:spacing w:before="120" w:after="0" w:line="264" w:lineRule="auto"/>
        <w:ind w:firstLine="709"/>
        <w:contextualSpacing/>
        <w:jc w:val="both"/>
      </w:pPr>
      <w:r w:rsidRPr="008D7225">
        <w:t xml:space="preserve">- </w:t>
      </w:r>
      <w:r w:rsidR="00D22367" w:rsidRPr="008D7225">
        <w:t>Chương trình số 08-CTr/TU ngày 17/3/2026 của Thành uỷ Hà Nội Thực hiện Nghị quyết số 80-/NQ/TW ngày 07/01/2026 của Bộ Chính trị về phát triển Văn hoá Việt Nam</w:t>
      </w:r>
      <w:r w:rsidRPr="008D7225">
        <w:t>.</w:t>
      </w:r>
    </w:p>
    <w:p w14:paraId="3A3D230F" w14:textId="34552087" w:rsidR="00133A9E" w:rsidRPr="008D7225" w:rsidRDefault="00133A9E" w:rsidP="00BB5844">
      <w:pPr>
        <w:spacing w:before="120" w:after="0" w:line="264" w:lineRule="auto"/>
        <w:ind w:firstLine="709"/>
        <w:contextualSpacing/>
        <w:jc w:val="both"/>
      </w:pPr>
      <w:r w:rsidRPr="008D7225">
        <w:t xml:space="preserve">- </w:t>
      </w:r>
      <w:r w:rsidR="00D22367" w:rsidRPr="008D7225">
        <w:t xml:space="preserve">Kế hoạch số 128/KH-UBND ngày 30/3/2026 của UBND Thành phố Triển khai chương trình hành động số 08-CTr/TU ngày 17/3/2026 của Ban Thường vụ </w:t>
      </w:r>
      <w:r w:rsidR="00D22367" w:rsidRPr="008D7225">
        <w:lastRenderedPageBreak/>
        <w:t>Thành uỷ Hà Nội thực hiện Nghị quyết số 80-/NQ/TW ngày 07/01/2026 của Bộ Chính trị về phát triển Văn hoá Việt Nam</w:t>
      </w:r>
      <w:r w:rsidRPr="008D7225">
        <w:t>.</w:t>
      </w:r>
    </w:p>
    <w:p w14:paraId="4C4F2163" w14:textId="7D1C61E1" w:rsidR="00D22367" w:rsidRPr="008D7225" w:rsidRDefault="00133A9E" w:rsidP="00BB5844">
      <w:pPr>
        <w:spacing w:before="120" w:after="0" w:line="264" w:lineRule="auto"/>
        <w:ind w:firstLine="709"/>
        <w:contextualSpacing/>
        <w:jc w:val="both"/>
      </w:pPr>
      <w:r w:rsidRPr="008D7225">
        <w:t xml:space="preserve">- </w:t>
      </w:r>
      <w:r w:rsidR="00D22367" w:rsidRPr="008D7225">
        <w:t>Quyết định số 2059/QĐ-UBND ngày 15/4/2025 của UBND Thành phố về việc Ban hành Kế hoạch thực hiện Quy hoạch Thủ đô Hà Nội thời kỳ 2021-2030, tầm nhìn đến năm 2050.</w:t>
      </w:r>
    </w:p>
    <w:p w14:paraId="185CB701" w14:textId="77777777" w:rsidR="00293D74" w:rsidRPr="008D7225" w:rsidRDefault="00293D74" w:rsidP="00BB5844">
      <w:pPr>
        <w:pStyle w:val="Heading3"/>
        <w:spacing w:before="120" w:line="264" w:lineRule="auto"/>
        <w:ind w:firstLine="709"/>
        <w:jc w:val="both"/>
        <w:rPr>
          <w:rFonts w:ascii="Times New Roman" w:hAnsi="Times New Roman" w:cs="Times New Roman"/>
          <w:color w:val="auto"/>
        </w:rPr>
      </w:pPr>
      <w:bookmarkStart w:id="20" w:name="_Toc238023474"/>
      <w:r w:rsidRPr="008D7225">
        <w:rPr>
          <w:rFonts w:ascii="Times New Roman" w:hAnsi="Times New Roman" w:cs="Times New Roman"/>
          <w:color w:val="auto"/>
        </w:rPr>
        <w:t>3. Căn cứ thực tiễn</w:t>
      </w:r>
      <w:bookmarkEnd w:id="20"/>
    </w:p>
    <w:p w14:paraId="37E55C7C" w14:textId="01749DE9" w:rsidR="00293D74" w:rsidRPr="008D7225" w:rsidRDefault="00293D74" w:rsidP="00BB5844">
      <w:pPr>
        <w:spacing w:before="120" w:after="0" w:line="264" w:lineRule="auto"/>
        <w:ind w:firstLine="567"/>
        <w:jc w:val="both"/>
        <w:rPr>
          <w:bCs/>
        </w:rPr>
      </w:pPr>
      <w:r w:rsidRPr="008D7225">
        <w:rPr>
          <w:bCs/>
        </w:rPr>
        <w:t>Đề án được xây dựng trên cơ sở tổng hợp, phân tích thực trạng hoạt động quảng cáo ngoài trời trên địa bàn Thành phố từ dữ liệu quản lý chuyên ngành, báo cáo đánh giá của 126 xã, phường và kết quả khảo sát thực địa trong giai đoạn 202</w:t>
      </w:r>
      <w:r w:rsidR="00C12E3D" w:rsidRPr="008D7225">
        <w:rPr>
          <w:bCs/>
        </w:rPr>
        <w:t>4</w:t>
      </w:r>
      <w:r w:rsidRPr="008D7225">
        <w:rPr>
          <w:bCs/>
        </w:rPr>
        <w:t xml:space="preserve"> - 2026. Kết quả cho thấy hoạt động quảng cáo ngoài trời trên địa bàn Thành phố đang có xu hướng phát triển cả về quy mô, loại hình, phương thức khai thác và không gian hoạt động; đồng thời đặt ra yêu cầu cấp thiết về đổi mới phương thức quản lý, khai thác hiệu quả không gian quảng cáo và nâng cao chất lượng cảnh quan đô thị.</w:t>
      </w:r>
    </w:p>
    <w:p w14:paraId="7519C095" w14:textId="04CAC6D1" w:rsidR="00293D74" w:rsidRPr="008D7225" w:rsidRDefault="00293D74" w:rsidP="00BB5844">
      <w:pPr>
        <w:spacing w:before="120" w:after="0" w:line="264" w:lineRule="auto"/>
        <w:ind w:firstLine="567"/>
        <w:jc w:val="both"/>
        <w:rPr>
          <w:b/>
          <w:bCs/>
        </w:rPr>
      </w:pPr>
      <w:r w:rsidRPr="008D7225">
        <w:rPr>
          <w:b/>
          <w:bCs/>
        </w:rPr>
        <w:t>Về quy mô thị trường, doanh nghiệp và nguồn nhân lực</w:t>
      </w:r>
    </w:p>
    <w:p w14:paraId="77FE1587" w14:textId="77777777" w:rsidR="00293D74" w:rsidRPr="008D7225" w:rsidRDefault="00293D74" w:rsidP="00BB5844">
      <w:pPr>
        <w:spacing w:before="120" w:after="0" w:line="264" w:lineRule="auto"/>
        <w:ind w:firstLine="567"/>
        <w:jc w:val="both"/>
        <w:rPr>
          <w:bCs/>
        </w:rPr>
      </w:pPr>
      <w:r w:rsidRPr="008D7225">
        <w:rPr>
          <w:bCs/>
        </w:rPr>
        <w:t>Hoạt động quảng cáo ngoài trời trên địa bàn Thủ đô duy trì xu hướng phát triển cùng với sự gia tăng của hoạt động thương mại, dịch vụ, du lịch, kinh tế số và nhu cầu truyền thông của doanh nghiệp. Tính đến năm 2026, toàn Thành phố có 150 doanh nghiệp hoạt động trong lĩnh vực quảng cáo ngoài trời.</w:t>
      </w:r>
    </w:p>
    <w:p w14:paraId="698CD08E" w14:textId="77777777" w:rsidR="00293D74" w:rsidRPr="008D7225" w:rsidRDefault="00293D74" w:rsidP="00BB5844">
      <w:pPr>
        <w:spacing w:before="120" w:after="0" w:line="264" w:lineRule="auto"/>
        <w:ind w:firstLine="567"/>
        <w:jc w:val="both"/>
        <w:rPr>
          <w:bCs/>
        </w:rPr>
      </w:pPr>
      <w:r w:rsidRPr="008D7225">
        <w:rPr>
          <w:bCs/>
        </w:rPr>
        <w:t>Theo số liệu tổng hợp, tổng doanh thu từ hoạt động quảng cáo ngoài trời trong giai đoạn 2024 - 6 tháng đầu năm 2026 đạt 137 tỷ đồng, trong đó năm 2024 đạt 70 tỷ đồng, năm 2025 đạt 50 tỷ đồng và 6 tháng đầu năm 2026 đạt 17 tỷ đồng. Hoạt động quảng cáo ngoài trời tạo việc làm trực tiếp cho khoảng 2.200 lao động, trong đó khoảng 70% có trình độ từ đại học trở lên và 30% là lao động phổ thông, kỹ thuật lành nghề.</w:t>
      </w:r>
    </w:p>
    <w:p w14:paraId="5A29C2CF" w14:textId="77777777" w:rsidR="00293D74" w:rsidRPr="008D7225" w:rsidRDefault="00293D74" w:rsidP="00BB5844">
      <w:pPr>
        <w:spacing w:before="120" w:after="0" w:line="264" w:lineRule="auto"/>
        <w:ind w:firstLine="567"/>
        <w:jc w:val="both"/>
        <w:rPr>
          <w:bCs/>
        </w:rPr>
      </w:pPr>
      <w:r w:rsidRPr="008D7225">
        <w:rPr>
          <w:bCs/>
        </w:rPr>
        <w:t xml:space="preserve">Những số liệu trên cho thấy quảng cáo ngoài trời đã hình thành một thị trường dịch vụ tương đối rõ nét, có sự tham gia của doanh nghiệp, sử dụng nguồn nhân lực chuyên môn và tạo ra giá trị kinh tế. </w:t>
      </w:r>
    </w:p>
    <w:p w14:paraId="0F235645" w14:textId="77777777" w:rsidR="00293D74" w:rsidRPr="008D7225" w:rsidRDefault="00293D74" w:rsidP="00BB5844">
      <w:pPr>
        <w:spacing w:before="120" w:after="0" w:line="264" w:lineRule="auto"/>
        <w:ind w:firstLine="567"/>
        <w:jc w:val="both"/>
        <w:rPr>
          <w:b/>
          <w:bCs/>
        </w:rPr>
      </w:pPr>
      <w:r w:rsidRPr="008D7225">
        <w:rPr>
          <w:b/>
          <w:bCs/>
        </w:rPr>
        <w:t xml:space="preserve"> Về phân bố không gian và địa bàn hoạt động</w:t>
      </w:r>
    </w:p>
    <w:p w14:paraId="59B14B17" w14:textId="77777777" w:rsidR="00293D74" w:rsidRPr="008D7225" w:rsidRDefault="00293D74" w:rsidP="00BB5844">
      <w:pPr>
        <w:spacing w:before="120" w:after="0" w:line="264" w:lineRule="auto"/>
        <w:ind w:firstLine="567"/>
        <w:jc w:val="both"/>
        <w:rPr>
          <w:bCs/>
        </w:rPr>
      </w:pPr>
      <w:r w:rsidRPr="008D7225">
        <w:rPr>
          <w:bCs/>
        </w:rPr>
        <w:t>Hoạt động quảng cáo ngoài trời có sự phân hóa rõ rệt theo đặc điểm không gian đô thị, kiến trúc, cảnh quan, mật độ dân cư, lưu lượng giao thông và mức độ tập trung các hoạt động thương mại - dịch vụ.</w:t>
      </w:r>
    </w:p>
    <w:p w14:paraId="019A89C6" w14:textId="77777777" w:rsidR="00293D74" w:rsidRPr="008D7225" w:rsidRDefault="00293D74" w:rsidP="00BB5844">
      <w:pPr>
        <w:spacing w:before="120" w:after="0" w:line="264" w:lineRule="auto"/>
        <w:ind w:firstLine="567"/>
        <w:jc w:val="both"/>
        <w:rPr>
          <w:bCs/>
        </w:rPr>
      </w:pPr>
      <w:r w:rsidRPr="008D7225">
        <w:rPr>
          <w:bCs/>
        </w:rPr>
        <w:t xml:space="preserve">Khu vực có mật độ quảng cáo cao chủ yếu tập trung tại các khu vực nội đô, các tuyến phố có lưu lượng giao thông lớn, các trục giao thông huyết mạch, khu </w:t>
      </w:r>
      <w:r w:rsidRPr="008D7225">
        <w:rPr>
          <w:bCs/>
        </w:rPr>
        <w:lastRenderedPageBreak/>
        <w:t>vực trung tâm thương mại - dịch vụ, các đầu mối giao thông và cửa ngõ ra vào Thành phố. Tại các khu vực này, nhu cầu quảng cáo lớn, giá trị thương mại của vị trí cao và các loại hình quảng cáo, đặc biệt là quảng cáo kỹ thuật số, có xu hướng tập trung mạnh.</w:t>
      </w:r>
    </w:p>
    <w:p w14:paraId="20A4314C" w14:textId="77777777" w:rsidR="00293D74" w:rsidRPr="008D7225" w:rsidRDefault="00293D74" w:rsidP="00BB5844">
      <w:pPr>
        <w:spacing w:before="120" w:after="0" w:line="264" w:lineRule="auto"/>
        <w:ind w:firstLine="567"/>
        <w:jc w:val="both"/>
        <w:rPr>
          <w:bCs/>
        </w:rPr>
      </w:pPr>
      <w:r w:rsidRPr="008D7225">
        <w:rPr>
          <w:bCs/>
        </w:rPr>
        <w:t>Khu vực có tiềm năng và cơ hội phát triển đang hình thành tại các khu đô thị mới, các khu vực phát triển đô thị mở rộng, Khu Công nghệ cao Hòa Lạc, hành lang kết nối với Cảng hàng không quốc tế Nội Bài và các tuyến đường, trục giao thông mới. Đây là những khu vực có dư địa để Thành phố nghiên cứu, quy hoạch và tổ chức các không gian quảng cáo mới theo hướng đồng bộ với quá trình phát triển hạ tầng, kiến trúc và cảnh quan đô thị.</w:t>
      </w:r>
    </w:p>
    <w:p w14:paraId="5603E536" w14:textId="77777777" w:rsidR="00293D74" w:rsidRPr="008D7225" w:rsidRDefault="00293D74" w:rsidP="00BB5844">
      <w:pPr>
        <w:spacing w:before="120" w:after="0" w:line="264" w:lineRule="auto"/>
        <w:ind w:firstLine="567"/>
        <w:jc w:val="both"/>
        <w:rPr>
          <w:bCs/>
        </w:rPr>
      </w:pPr>
      <w:r w:rsidRPr="008D7225">
        <w:rPr>
          <w:bCs/>
        </w:rPr>
        <w:t>Thực tế trên cho thấy việc quản lý quảng cáo ngoài trời theo phương thức áp dụng đồng nhất cho toàn Thành phố không còn phù hợp cần chuyển sang quản lý theo không gian, khu vực, tuyến phố và đặc điểm cảnh quan đô thị, trong đó xác định rõ khu vực được ưu tiên phát triển, khu vực kiểm soát chặt và khu vực hạn chế hoặc không quảng cáo.</w:t>
      </w:r>
    </w:p>
    <w:p w14:paraId="6E7D1B39" w14:textId="77777777" w:rsidR="00293D74" w:rsidRPr="008D7225" w:rsidRDefault="00293D74" w:rsidP="00BB5844">
      <w:pPr>
        <w:spacing w:before="120" w:after="0" w:line="264" w:lineRule="auto"/>
        <w:ind w:firstLine="567"/>
        <w:jc w:val="both"/>
        <w:rPr>
          <w:b/>
          <w:bCs/>
        </w:rPr>
      </w:pPr>
      <w:r w:rsidRPr="008D7225">
        <w:rPr>
          <w:b/>
          <w:bCs/>
        </w:rPr>
        <w:t>Những tồn tại, hạn chế từ thực tiễn quản lý</w:t>
      </w:r>
    </w:p>
    <w:p w14:paraId="508A50B1" w14:textId="77777777" w:rsidR="00293D74" w:rsidRPr="008D7225" w:rsidRDefault="00293D74" w:rsidP="00BB5844">
      <w:pPr>
        <w:spacing w:before="120" w:after="0" w:line="264" w:lineRule="auto"/>
        <w:ind w:firstLine="567"/>
        <w:jc w:val="both"/>
        <w:rPr>
          <w:b/>
          <w:bCs/>
          <w:i/>
        </w:rPr>
      </w:pPr>
      <w:r w:rsidRPr="008D7225">
        <w:rPr>
          <w:b/>
          <w:bCs/>
          <w:i/>
        </w:rPr>
        <w:t>Cơ sở dữ liệu về quảng cáo chưa được tập trung, đồng bộ và cập nhật thường xuyên.</w:t>
      </w:r>
    </w:p>
    <w:p w14:paraId="65468139" w14:textId="77777777" w:rsidR="00293D74" w:rsidRPr="008D7225" w:rsidRDefault="00293D74" w:rsidP="00BB5844">
      <w:pPr>
        <w:spacing w:before="120" w:after="0" w:line="264" w:lineRule="auto"/>
        <w:ind w:firstLine="567"/>
        <w:jc w:val="both"/>
        <w:rPr>
          <w:bCs/>
        </w:rPr>
      </w:pPr>
      <w:r w:rsidRPr="008D7225">
        <w:rPr>
          <w:bCs/>
        </w:rPr>
        <w:t>Thông tin về vị trí, kích thước, loại hình, tình trạng khai thác, chủ thể quản lý và thời hạn sử dụng của các phương tiện quảng cáo hiện còn phân tán ở nhiều nguồn. Thành phố chưa hình thành đầy đủ một hệ thống cơ sở dữ liệu số dùng chung, có khả năng cập nhật biến động của các vị trí quảng cáo, phục vụ đồng thời công tác quản lý nhà nước, kiểm tra, giám sát, công khai thông tin và nghiên cứu khai thác hiệu quả quỹ không gian quảng cáo.</w:t>
      </w:r>
    </w:p>
    <w:p w14:paraId="5CD84943" w14:textId="77777777" w:rsidR="00293D74" w:rsidRPr="008D7225" w:rsidRDefault="00293D74" w:rsidP="00BB5844">
      <w:pPr>
        <w:spacing w:before="120" w:after="0" w:line="264" w:lineRule="auto"/>
        <w:ind w:firstLine="567"/>
        <w:jc w:val="both"/>
        <w:rPr>
          <w:b/>
          <w:bCs/>
          <w:i/>
        </w:rPr>
      </w:pPr>
      <w:r w:rsidRPr="008D7225">
        <w:rPr>
          <w:b/>
          <w:bCs/>
          <w:i/>
        </w:rPr>
        <w:t>Việc phân định giữa biển hiệu, bảng quảng cáo và một số hình thức truyền thông thương mại còn bất cập.</w:t>
      </w:r>
    </w:p>
    <w:p w14:paraId="707F7C35" w14:textId="77777777" w:rsidR="00293D74" w:rsidRPr="008D7225" w:rsidRDefault="00293D74" w:rsidP="00BB5844">
      <w:pPr>
        <w:spacing w:before="120" w:after="0" w:line="264" w:lineRule="auto"/>
        <w:ind w:firstLine="567"/>
        <w:jc w:val="both"/>
        <w:rPr>
          <w:bCs/>
        </w:rPr>
      </w:pPr>
      <w:r w:rsidRPr="008D7225">
        <w:rPr>
          <w:bCs/>
        </w:rPr>
        <w:t>Trên thực tế vẫn xuất hiện tình trạng biển hiệu có kích thước, hình thức, vị trí vượt quá giới hạn cho phép hoặc có biểu hiện tương tự phương tiện quảng cáo; đồng thời một số hình thức quảng cáo mới phát triển nhanh như DOOH, màn hình LED, màn hình tương tác, biển điện tử và các phương tiện quảng cáo kỹ thuật số chưa được nhận diện và quản lý đầy đủ theo đặc điểm, quy mô và tác động thực tế của từng loại hình. Điều này gây khó khăn cho công tác hướng dẫn, cấp phép/thông báo, kiểm tra và xử lý vi phạm.</w:t>
      </w:r>
    </w:p>
    <w:p w14:paraId="65CCFA88" w14:textId="77777777" w:rsidR="00293D74" w:rsidRPr="008D7225" w:rsidRDefault="00293D74" w:rsidP="00BB5844">
      <w:pPr>
        <w:spacing w:before="120" w:after="0" w:line="264" w:lineRule="auto"/>
        <w:ind w:firstLine="567"/>
        <w:jc w:val="both"/>
        <w:rPr>
          <w:b/>
          <w:bCs/>
          <w:i/>
        </w:rPr>
      </w:pPr>
      <w:r w:rsidRPr="008D7225">
        <w:rPr>
          <w:b/>
          <w:bCs/>
          <w:i/>
        </w:rPr>
        <w:t>Quy định và yêu cầu kỹ thuật đối với các loại hình quảng cáo mới chưa theo kịp tốc độ phát triển của công nghệ.</w:t>
      </w:r>
    </w:p>
    <w:p w14:paraId="03B42839" w14:textId="77777777" w:rsidR="00293D74" w:rsidRPr="008D7225" w:rsidRDefault="00293D74" w:rsidP="00BB5844">
      <w:pPr>
        <w:spacing w:before="120" w:after="0" w:line="264" w:lineRule="auto"/>
        <w:ind w:firstLine="567"/>
        <w:jc w:val="both"/>
        <w:rPr>
          <w:bCs/>
        </w:rPr>
      </w:pPr>
      <w:r w:rsidRPr="008D7225">
        <w:rPr>
          <w:bCs/>
        </w:rPr>
        <w:lastRenderedPageBreak/>
        <w:t xml:space="preserve">Sự phát triển nhanh của màn hình LED và quảng cáo kỹ thuật số đặt ra các yêu cầu mới về kích thước, độ sáng, khả năng hiển thị, thời gian và tần suất chuyển nội dung, </w:t>
      </w:r>
      <w:proofErr w:type="gramStart"/>
      <w:r w:rsidRPr="008D7225">
        <w:rPr>
          <w:bCs/>
        </w:rPr>
        <w:t>an</w:t>
      </w:r>
      <w:proofErr w:type="gramEnd"/>
      <w:r w:rsidRPr="008D7225">
        <w:rPr>
          <w:bCs/>
        </w:rPr>
        <w:t xml:space="preserve"> toàn điện, kết cấu, tác động đến giao thông, cảnh quan và môi trường đô thị. Trong khi đó, hệ thống quy định, tiêu chuẩn và quy chuẩn kỹ thuật liên quan chưa bao quát đầy đủ các tình huống phát sinh trên thực tế, dẫn đến khó khăn trong việc xác định tiêu chí quản lý thống nhất giữa các khu vực.</w:t>
      </w:r>
    </w:p>
    <w:p w14:paraId="3177CD01" w14:textId="77777777" w:rsidR="00293D74" w:rsidRPr="008D7225" w:rsidRDefault="00293D74" w:rsidP="00BB5844">
      <w:pPr>
        <w:spacing w:before="120" w:after="0" w:line="264" w:lineRule="auto"/>
        <w:ind w:firstLine="567"/>
        <w:jc w:val="both"/>
        <w:rPr>
          <w:b/>
          <w:bCs/>
          <w:i/>
        </w:rPr>
      </w:pPr>
      <w:r w:rsidRPr="008D7225">
        <w:rPr>
          <w:b/>
          <w:bCs/>
          <w:i/>
        </w:rPr>
        <w:t>Việc tổ chức và khai thác không gian quảng cáo chưa tương xứng với tiềm năng của Thành phố.</w:t>
      </w:r>
    </w:p>
    <w:p w14:paraId="5C005EFA" w14:textId="77777777" w:rsidR="00293D74" w:rsidRPr="008D7225" w:rsidRDefault="00293D74" w:rsidP="00BB5844">
      <w:pPr>
        <w:spacing w:before="120" w:after="0" w:line="264" w:lineRule="auto"/>
        <w:ind w:firstLine="567"/>
        <w:jc w:val="both"/>
        <w:rPr>
          <w:bCs/>
        </w:rPr>
      </w:pPr>
      <w:r w:rsidRPr="008D7225">
        <w:rPr>
          <w:bCs/>
        </w:rPr>
        <w:t>Một số vị trí có giá trị thương mại và khả năng khai thác quảng cáo cao chưa được tổ chức theo một tổng thể thống nhất; việc bố trí phương tiện quảng cáo ở một số khu vực còn mang tính tự phát, chưa gắn đầy đủ với yêu cầu về cảnh quan, kiến trúc, giao thông và định hướng phát triển không gian đô thị. Trong khi đó, một số khu vực có điều kiện phát triển mới chưa được nghiên cứu, xác lập và tổ chức thành các không gian quảng cáo phù hợp.</w:t>
      </w:r>
    </w:p>
    <w:p w14:paraId="15487ED4" w14:textId="77777777" w:rsidR="00293D74" w:rsidRPr="008D7225" w:rsidRDefault="00293D74" w:rsidP="00BB5844">
      <w:pPr>
        <w:spacing w:before="120" w:after="0" w:line="264" w:lineRule="auto"/>
        <w:ind w:firstLine="567"/>
        <w:jc w:val="both"/>
        <w:rPr>
          <w:b/>
          <w:bCs/>
          <w:i/>
        </w:rPr>
      </w:pPr>
      <w:r w:rsidRPr="008D7225">
        <w:rPr>
          <w:b/>
          <w:bCs/>
          <w:i/>
        </w:rPr>
        <w:t>Hiệu quả khai thác nguồn lực từ không gian quảng cáo và tài sản công còn hạn chế.</w:t>
      </w:r>
    </w:p>
    <w:p w14:paraId="193654F9" w14:textId="77777777" w:rsidR="00293D74" w:rsidRPr="008D7225" w:rsidRDefault="00293D74" w:rsidP="00BB5844">
      <w:pPr>
        <w:spacing w:before="120" w:after="0" w:line="264" w:lineRule="auto"/>
        <w:ind w:firstLine="567"/>
        <w:jc w:val="both"/>
        <w:rPr>
          <w:bCs/>
        </w:rPr>
      </w:pPr>
      <w:r w:rsidRPr="008D7225">
        <w:rPr>
          <w:bCs/>
        </w:rPr>
        <w:t>Quỹ đất, công trình, kết cấu hạ tầng và các không gian thuộc phạm vi quản lý của Nhà nước có thể tạo ra giá trị kinh tế từ hoạt động quảng cáo nhưng việc tổ chức khai thác chưa đồng bộ, chưa hình thành cơ chế thống nhất để xác định, công khai, quản lý và khai thác hiệu quả các vị trí có tiềm năng. Điều này đặt ra yêu cầu nghiên cứu cơ chế phù hợp nhằm vừa bảo đảm quản lý chặt chẽ tài sản, không gian thuộc sở hữu Nhà nước, vừa tạo nguồn lực cho ngân sách và tái đầu tư cho hạ tầng, cảnh quan, văn hóa và phát triển đô thị.</w:t>
      </w:r>
    </w:p>
    <w:p w14:paraId="546692A6" w14:textId="77777777" w:rsidR="00293D74" w:rsidRPr="008D7225" w:rsidRDefault="00293D74" w:rsidP="00BB5844">
      <w:pPr>
        <w:spacing w:before="120" w:after="0" w:line="264" w:lineRule="auto"/>
        <w:ind w:firstLine="567"/>
        <w:jc w:val="both"/>
        <w:rPr>
          <w:bCs/>
        </w:rPr>
      </w:pPr>
      <w:r w:rsidRPr="008D7225">
        <w:rPr>
          <w:bCs/>
        </w:rPr>
        <w:t xml:space="preserve">Từ những thực tiễn trên cho thấy, quảng cáo ngoài trời trên địa bàn Hà Nội đã phát triển thành một hoạt động kinh tế - dịch vụ có quy mô nhất định, nhưng phương thức quản lý và tổ chức không gian chưa theo kịp sự phát triển của thị trường và công nghệ. Vì vậy, việc xây dựng Đề án phát triển hoạt động quảng cáo ngoài trời theo hướng hiện đại, đồng bộ, phân vùng không gian, ứng dụng công nghệ số, khai thác hợp lý nguồn lực đất đai và tài sản công, đồng thời bảo đảm yêu cầu về kiến trúc, cảnh quan, </w:t>
      </w:r>
      <w:proofErr w:type="gramStart"/>
      <w:r w:rsidRPr="008D7225">
        <w:rPr>
          <w:bCs/>
        </w:rPr>
        <w:t>an</w:t>
      </w:r>
      <w:proofErr w:type="gramEnd"/>
      <w:r w:rsidRPr="008D7225">
        <w:rPr>
          <w:bCs/>
        </w:rPr>
        <w:t xml:space="preserve"> toàn và bản sắc văn hóa của Thủ đô là cần thiết và có cơ sở thực tiễn rõ ràng.</w:t>
      </w:r>
    </w:p>
    <w:p w14:paraId="0DE0E9C7" w14:textId="67F1BD30" w:rsidR="00C554F7" w:rsidRPr="008D7225" w:rsidRDefault="00C554F7" w:rsidP="00BB5844">
      <w:pPr>
        <w:pStyle w:val="Heading1"/>
        <w:spacing w:before="120" w:line="264" w:lineRule="auto"/>
        <w:ind w:firstLine="709"/>
        <w:jc w:val="both"/>
        <w:rPr>
          <w:rFonts w:cs="Times New Roman"/>
        </w:rPr>
      </w:pPr>
      <w:bookmarkStart w:id="21" w:name="_Toc238023475"/>
      <w:r w:rsidRPr="008D7225">
        <w:rPr>
          <w:rFonts w:cs="Times New Roman"/>
        </w:rPr>
        <w:lastRenderedPageBreak/>
        <w:t>III. CƠ SỞ THỰC TIỄN VÀ HIỆN TRẠNG HOẠT ĐỘNG QUẢNG CÁO TRÊN ĐỊA BÀN THÀNH PHỐ</w:t>
      </w:r>
      <w:bookmarkEnd w:id="21"/>
    </w:p>
    <w:p w14:paraId="08753842" w14:textId="2E3804C4" w:rsidR="00C554F7" w:rsidRPr="008D7225" w:rsidRDefault="00C554F7" w:rsidP="00BB5844">
      <w:pPr>
        <w:pStyle w:val="Heading2"/>
        <w:spacing w:before="120" w:line="264" w:lineRule="auto"/>
        <w:ind w:firstLine="709"/>
        <w:jc w:val="both"/>
        <w:rPr>
          <w:rFonts w:cs="Times New Roman"/>
          <w:szCs w:val="28"/>
        </w:rPr>
      </w:pPr>
      <w:bookmarkStart w:id="22" w:name="_Toc238023476"/>
      <w:r w:rsidRPr="008D7225">
        <w:rPr>
          <w:rFonts w:cs="Times New Roman"/>
          <w:szCs w:val="28"/>
        </w:rPr>
        <w:t>3.1. Các yếu tố tác động và cơ sở thực tiễn hoạt động quảng cáo</w:t>
      </w:r>
      <w:bookmarkEnd w:id="22"/>
    </w:p>
    <w:p w14:paraId="13FC01F6" w14:textId="77777777" w:rsidR="00C554F7" w:rsidRPr="008D7225" w:rsidRDefault="00C554F7" w:rsidP="00BB5844">
      <w:pPr>
        <w:pStyle w:val="Heading3"/>
        <w:spacing w:before="120" w:line="264" w:lineRule="auto"/>
        <w:ind w:firstLine="709"/>
        <w:jc w:val="both"/>
        <w:rPr>
          <w:rFonts w:ascii="Times New Roman" w:hAnsi="Times New Roman" w:cs="Times New Roman"/>
          <w:color w:val="auto"/>
        </w:rPr>
      </w:pPr>
      <w:bookmarkStart w:id="23" w:name="_Toc238023477"/>
      <w:r w:rsidRPr="008D7225">
        <w:rPr>
          <w:rFonts w:ascii="Times New Roman" w:hAnsi="Times New Roman" w:cs="Times New Roman"/>
          <w:color w:val="auto"/>
        </w:rPr>
        <w:t>3.1.1. Bối cảnh phát triển kinh tế - xã hội và hạ tầng đô thị</w:t>
      </w:r>
      <w:bookmarkEnd w:id="23"/>
    </w:p>
    <w:p w14:paraId="45E406DE"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Trong những năm qua, Thành phố tiếp tục khẳng định vai trò là trung tâm kinh tế, văn hóa và dịch vụ lớn của cả nước. Sự gia tăng nhanh chóng của số lượng doanh nghiệp thành lập mới cùng các cơ sở sản xuất, kinh doanh đã thúc đẩy nhu cầu giới thiệu sản phẩm, dịch vụ và khẳng định thương hiệu của các tổ chức, cá nhân trên địa bàn. Thị trường tiêu dùng nội địa mở rộng chính là động lực quan trọng kích thích ngành quảng cáo phát triển cả về quy mô lẫn tần suất hoạt động.</w:t>
      </w:r>
    </w:p>
    <w:p w14:paraId="57E85DF2"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Song song với sự phát triển kinh tế, tốc độ đô thị hóa nhanh chóng và việc tập trung hoàn thiện hệ thống hạ tầng kỹ thuật đã làm thay đổi đáng kể diện mạo không gian đô thị. Việc đầu tư mở rộng các tuyến đường trục chính, đường vành đai, các nút giao thông trọng điểm, cùng với sự xuất hiện của các khu đô thị mới, trung tâm thương mại và tổ hợp dịch vụ tổng hợp đã tạo ra nhiều không gian kiến trúc mới. Đây chính là các "khoảng khoảng không đô thị" có giá trị thương mại cao, cung cấp dư địa thuận lợi cho việc thiết lập và phát triển các công trình quảng cáo ngoài trời.</w:t>
      </w:r>
    </w:p>
    <w:p w14:paraId="0868EAF4" w14:textId="77777777" w:rsidR="00C554F7" w:rsidRPr="008D7225" w:rsidRDefault="00C554F7" w:rsidP="00BB5844">
      <w:pPr>
        <w:pStyle w:val="Heading3"/>
        <w:spacing w:before="120" w:line="264" w:lineRule="auto"/>
        <w:ind w:firstLine="709"/>
        <w:jc w:val="both"/>
        <w:rPr>
          <w:rFonts w:ascii="Times New Roman" w:hAnsi="Times New Roman" w:cs="Times New Roman"/>
          <w:color w:val="auto"/>
        </w:rPr>
      </w:pPr>
      <w:bookmarkStart w:id="24" w:name="_Toc238023478"/>
      <w:r w:rsidRPr="008D7225">
        <w:rPr>
          <w:rFonts w:ascii="Times New Roman" w:hAnsi="Times New Roman" w:cs="Times New Roman"/>
          <w:color w:val="auto"/>
        </w:rPr>
        <w:t>3.1.2. Sự chuyển dịch xu hướng công nghệ và phương thức quảng cáo</w:t>
      </w:r>
      <w:bookmarkEnd w:id="24"/>
    </w:p>
    <w:p w14:paraId="3C0A448B"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Sự phát triển mạnh mẽ của cuộc Cách mạng công nghiệp lần thứ tư đã tác động trực tiếp và sâu sắc đến ngành quảng cáo. Xu hướng chuyển đổi số đang diễn ra nhanh chóng với việc ứng dụng rộng rãi các công nghệ trình chiếu hiện đại như màn hình LED, LCD, công nghệ hiển thị 3D không cần kính (Naked-eye) và các hình thức quảng cáo tương tác kỹ thuật số. Các phương thức mới này đang dần thay thế những chất liệu quảng cáo truyền thống như bảng pano hay bạt Hiflex nhờ khả năng thay đổi nội dung linh hoạt, chất lượng hiển thị sống động và tính thẩm mỹ cao.</w:t>
      </w:r>
    </w:p>
    <w:p w14:paraId="70F46149"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Bên cạnh đó, yêu cầu kết hợp hài hòa giữa hoạt động quảng cáo thương mại với công tác tuyên truyền nhiệm vụ chính trị, sự kiện văn hóa - xã hội và thông tin tiện ích cộng đồng ngày càng trở thành một định hướng quan trọng. Việc tích hợp các nhiệm vụ này đòi hỏi các không gian quảng cáo đô thị phải được tổ chức và quản lý theo hướng hiện đại, văn minh, phù hợp với xu thế phát triển chung của các đô thị tiên tiến trên thế giới.</w:t>
      </w:r>
    </w:p>
    <w:p w14:paraId="6A4510B9" w14:textId="77777777" w:rsidR="00C554F7" w:rsidRPr="008D7225" w:rsidRDefault="00C554F7" w:rsidP="00BB5844">
      <w:pPr>
        <w:pStyle w:val="Heading2"/>
        <w:spacing w:before="120" w:line="264" w:lineRule="auto"/>
        <w:ind w:firstLine="709"/>
        <w:jc w:val="both"/>
        <w:rPr>
          <w:rFonts w:cs="Times New Roman"/>
          <w:szCs w:val="28"/>
        </w:rPr>
      </w:pPr>
      <w:bookmarkStart w:id="25" w:name="_Toc238023479"/>
      <w:r w:rsidRPr="008D7225">
        <w:rPr>
          <w:rFonts w:cs="Times New Roman"/>
          <w:szCs w:val="28"/>
        </w:rPr>
        <w:lastRenderedPageBreak/>
        <w:t>3.2. Hiện trạng hoạt động và công tác quản lý quảng cáo trên địa bàn</w:t>
      </w:r>
      <w:bookmarkEnd w:id="25"/>
    </w:p>
    <w:p w14:paraId="769F75ED" w14:textId="77777777" w:rsidR="00C554F7" w:rsidRPr="008D7225" w:rsidRDefault="00C554F7" w:rsidP="00BB5844">
      <w:pPr>
        <w:pStyle w:val="Heading3"/>
        <w:spacing w:before="120" w:line="264" w:lineRule="auto"/>
        <w:ind w:firstLine="709"/>
        <w:jc w:val="both"/>
        <w:rPr>
          <w:rFonts w:ascii="Times New Roman" w:hAnsi="Times New Roman" w:cs="Times New Roman"/>
          <w:color w:val="auto"/>
        </w:rPr>
      </w:pPr>
      <w:bookmarkStart w:id="26" w:name="_Toc238023480"/>
      <w:r w:rsidRPr="008D7225">
        <w:rPr>
          <w:rFonts w:ascii="Times New Roman" w:hAnsi="Times New Roman" w:cs="Times New Roman"/>
          <w:color w:val="auto"/>
        </w:rPr>
        <w:t>3.2.1. Hiện trạng quy mô và các hình thức quảng cáo trên địa bàn</w:t>
      </w:r>
      <w:bookmarkEnd w:id="26"/>
    </w:p>
    <w:p w14:paraId="5E7BF471"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Hoạt động quảng cáo trên địa bàn Thành phố hiện nay diễn ra đa dạng về chủng loại và hình thức thể hiện. Đối với loại hình quảng cáo tấm lớn bao gồm các bảng trụ đứng độc lập và pano áp tường, mật độ tập trung cao nhất ghi nhận tại các đường cản cửa ngõ ra/vào Thành phố, dọc theo các tuyến đường vành đai, tuyến đường cao tốc và khu vực xung quanh các nút giao thông trọng điểm.</w:t>
      </w:r>
    </w:p>
    <w:p w14:paraId="545D69E4"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Đối với các hình thức quảng cáo tấm nhỏ và màn hình điện tử (LED/LCD), sự phát triển diễn ra vô cùng sôi động tại khu vực nội thành. Các màn hình điện tử chủ yếu được lắp đặt trên mặt tiền các công trình kiến trúc, các tòa nhà cao tầng, trung tâm thương mại hoặc các tuyến phố kinh doanh sầm uất nhằm tiếp cận lượng người di chuyển đông đúc. Ngoài ra, loại hình quảng cáo trên các phương tiện giao thông công cộng như xe buýt, xe taxi, tại các nhà chờ, điểm dừng xe buýt, băng rôn dọc tuyến đường và bảng hiệu của các cơ sở sản xuất, kinh doanh cũng chiếm tỷ trọng lớn, bao phủ rộng khắp trên các địa bàn dân cư.</w:t>
      </w:r>
    </w:p>
    <w:p w14:paraId="1EB43DAD" w14:textId="77777777" w:rsidR="00C554F7" w:rsidRPr="008D7225" w:rsidRDefault="00C554F7" w:rsidP="00BB5844">
      <w:pPr>
        <w:pStyle w:val="Heading3"/>
        <w:spacing w:before="120" w:line="264" w:lineRule="auto"/>
        <w:ind w:firstLine="709"/>
        <w:jc w:val="both"/>
        <w:rPr>
          <w:rFonts w:ascii="Times New Roman" w:hAnsi="Times New Roman" w:cs="Times New Roman"/>
          <w:color w:val="auto"/>
        </w:rPr>
      </w:pPr>
      <w:bookmarkStart w:id="27" w:name="_Toc238023481"/>
      <w:r w:rsidRPr="008D7225">
        <w:rPr>
          <w:rFonts w:ascii="Times New Roman" w:hAnsi="Times New Roman" w:cs="Times New Roman"/>
          <w:color w:val="auto"/>
        </w:rPr>
        <w:t>3.2.2. Hiện trạng công tác quản lý nhà nước về quảng cáo</w:t>
      </w:r>
      <w:bookmarkEnd w:id="27"/>
    </w:p>
    <w:p w14:paraId="03AED444"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Thời gian qua, công tác quản lý nhà nước đối với hoạt động quảng cáo đã được chính quyền Thành phố quan tâm chỉ đạo thực hiện từng bước đi vào nếp. Việc tiếp nhận hồ sơ thông báo sản phẩm quảng cáo và cấp phép xây dựng công trình quảng cáo được triển khai thực hiện theo cơ chế một cửa, đáp ứng quy định của pháp luật và tạo điều kiện thuận lợi cho các tổ chức, doanh nghiệp tham gia thị trường.</w:t>
      </w:r>
    </w:p>
    <w:p w14:paraId="25ED904F" w14:textId="77777777" w:rsidR="00903D85"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Chính quyền Thành phố cũng duy trì công tác thanh tra, kiểm tra và xử lý vi phạm đối với các hoạt động quảng cáo ngoài trời. Cơ quan quản lý chuyên ngành đã phối hợp với chính quyền địa phương tiến hành nhiều đợt rà soát, qua đó phát hiện, xử phạt và tổ chức cưỡng chế tháo dỡ nhiều trường hợp dựng bảng quảng cáo sai quy định, treo băng rôn trái phép hoặc vi phạm hành lang an toàn giao thông. Cơ chế phối hợp liên ngành giữa Sở Văn hóa và Thể thao với các sở, ngành liên quan như Xây dựng, Giao thông vận tải, Tài nguyên và Môi trường cùng UBND các quận, huyện, thị xã từng bước được hoàn thiện, góp phần nâng cao hiệu quả quản lý địa bàn.</w:t>
      </w:r>
      <w:bookmarkStart w:id="28" w:name="_Toc238023482"/>
    </w:p>
    <w:p w14:paraId="7CC84A13" w14:textId="7B6D29E8" w:rsidR="00C554F7" w:rsidRPr="008D7225" w:rsidRDefault="00C554F7" w:rsidP="00BB5844">
      <w:pPr>
        <w:pStyle w:val="NormalWeb"/>
        <w:spacing w:before="120" w:beforeAutospacing="0" w:afterAutospacing="0" w:line="264" w:lineRule="auto"/>
        <w:ind w:firstLine="709"/>
        <w:jc w:val="both"/>
        <w:outlineLvl w:val="1"/>
        <w:rPr>
          <w:b/>
          <w:sz w:val="28"/>
          <w:szCs w:val="28"/>
        </w:rPr>
      </w:pPr>
      <w:r w:rsidRPr="008D7225">
        <w:rPr>
          <w:b/>
          <w:sz w:val="28"/>
          <w:szCs w:val="28"/>
        </w:rPr>
        <w:t>3.3. Đánh giá chung: Kết quả đạt được, hạn chế và nguyên nhân</w:t>
      </w:r>
      <w:bookmarkEnd w:id="28"/>
    </w:p>
    <w:p w14:paraId="2ACEBFD4" w14:textId="77777777" w:rsidR="00C554F7" w:rsidRPr="008D7225" w:rsidRDefault="00C554F7" w:rsidP="00BB5844">
      <w:pPr>
        <w:pStyle w:val="Heading3"/>
        <w:spacing w:before="120" w:line="264" w:lineRule="auto"/>
        <w:ind w:firstLine="709"/>
        <w:jc w:val="both"/>
        <w:rPr>
          <w:rFonts w:ascii="Times New Roman" w:hAnsi="Times New Roman" w:cs="Times New Roman"/>
          <w:color w:val="auto"/>
        </w:rPr>
      </w:pPr>
      <w:bookmarkStart w:id="29" w:name="_Toc238023483"/>
      <w:r w:rsidRPr="008D7225">
        <w:rPr>
          <w:rFonts w:ascii="Times New Roman" w:hAnsi="Times New Roman" w:cs="Times New Roman"/>
          <w:color w:val="auto"/>
        </w:rPr>
        <w:lastRenderedPageBreak/>
        <w:t>3.3.1. Kết quả đạt được</w:t>
      </w:r>
      <w:bookmarkEnd w:id="29"/>
    </w:p>
    <w:p w14:paraId="58A1E47B"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Hoạt động quảng cáo trên địa bàn Thành phố đã phát huy vai trò quan trọng trong việc thúc đẩy phát triển kinh tế, hỗ trợ tích cực cho các doanh nghiệp tiếp thị sản phẩm, mở rộng thị trường và kích cầu tiêu dùng. Thông qua nghĩa vụ thuế và việc đấu giá quyền khai thác các vị trí quảng cáo thuộc sở hữu nhà nước, ngành quảng cáo đã đóng góp một nguồn thu đáng kể cho ngân sách địa phương.</w:t>
      </w:r>
    </w:p>
    <w:p w14:paraId="55C732ED" w14:textId="77777777" w:rsidR="00C554F7" w:rsidRPr="008D7225" w:rsidRDefault="00C554F7" w:rsidP="00BB5844">
      <w:pPr>
        <w:pStyle w:val="NormalWeb"/>
        <w:spacing w:before="120" w:beforeAutospacing="0" w:afterAutospacing="0" w:line="264" w:lineRule="auto"/>
        <w:ind w:firstLine="709"/>
        <w:jc w:val="both"/>
        <w:rPr>
          <w:spacing w:val="-4"/>
          <w:sz w:val="28"/>
          <w:szCs w:val="28"/>
        </w:rPr>
      </w:pPr>
      <w:r w:rsidRPr="008D7225">
        <w:rPr>
          <w:spacing w:val="-4"/>
          <w:sz w:val="28"/>
          <w:szCs w:val="28"/>
        </w:rPr>
        <w:t>Về mặt cảnh quan, nhiều công trình quảng cáo được đầu tư đồng bộ, ứng dụng công nghệ hiện đại không chỉ làm tăng tính sinh động mà còn góp phần chiếu sáng, trang hoàng bộ mặt đô thị về đêm. Đáng chú ý, việc huy động các nguồn lực xã hội hóa từ hoạt động quảng cáo đã hỗ trợ đắc lực cho công tác tuyên truyền các nhiệm vụ chính trị, kỷ niệm các ngày lễ lớn, thông tin chính sách và cổ động các phong trào thi đua của Thành phố, từ đó giảm áp lực chi tiêu cho ngân sách nhà nước.</w:t>
      </w:r>
    </w:p>
    <w:p w14:paraId="55F98BAF" w14:textId="77777777" w:rsidR="00C554F7" w:rsidRPr="008D7225" w:rsidRDefault="00C554F7" w:rsidP="00BB5844">
      <w:pPr>
        <w:pStyle w:val="Heading3"/>
        <w:spacing w:before="120" w:line="264" w:lineRule="auto"/>
        <w:ind w:firstLine="709"/>
        <w:jc w:val="both"/>
        <w:rPr>
          <w:rFonts w:ascii="Times New Roman" w:hAnsi="Times New Roman" w:cs="Times New Roman"/>
          <w:color w:val="auto"/>
        </w:rPr>
      </w:pPr>
      <w:bookmarkStart w:id="30" w:name="_Toc238023484"/>
      <w:r w:rsidRPr="008D7225">
        <w:rPr>
          <w:rFonts w:ascii="Times New Roman" w:hAnsi="Times New Roman" w:cs="Times New Roman"/>
          <w:color w:val="auto"/>
        </w:rPr>
        <w:t>3.3.2. Tồn tại, hạn chế</w:t>
      </w:r>
      <w:bookmarkEnd w:id="30"/>
    </w:p>
    <w:p w14:paraId="61708D64"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Mặc dù đã đạt được những kết quả nhất định, hoạt động quảng cáo trên địa bàn Thành phố vẫn còn bộc lộ một số hạn chế kéo dài. Tình trạng vi phạm quy định về kích thước, vị trí lắp đặt bảng hiệu, biển quảng cáo vẫn diễn ra khá phổ biến; không ít trường hợp bảng quảng cáo che lấp toàn bộ mặt tiền công trình, gây cản trở tầm nhìn và làm mất an toàn phòng cháy chữa cháy, cứu nạn cứu hộ. Bên cạnh đó, hành vi dán, vẽ quảng cáo rao vặt trái phép trên cột điện, mảng tường, hạ tầng kỹ thuật đô thị vẫn chưa được ngăn chặn triệt để, gây ảnh hưởng nghiêm trọng đến mỹ quan chung.</w:t>
      </w:r>
    </w:p>
    <w:p w14:paraId="35ED26D8"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Một bất cập khác nằm ở công tác quy hoạch khi Đề án quy hoạch quảng cáo ngoài trời tại một số khu vực chưa theo kịp tốc độ phát triển hạ tầng và mở rộng đô thị. Việc chậm rà soát, điều chỉnh quy hoạch dẫn đến tình trạng phát triển tự phát, thiếu đồng bộ tại một số tuyến đường mới vận hành. Đồng thời, đã xuất hiện hiện tượng biến tướng trong việc thực hiện xã hội hóa tuyên truyền chính trị, khi một số đơn vị lồng ghép nội dung quảng cáo thương mại vượt quá tỷ lệ diện tích cho phép.</w:t>
      </w:r>
    </w:p>
    <w:p w14:paraId="65F80D6D" w14:textId="77777777" w:rsidR="00C554F7" w:rsidRPr="008D7225" w:rsidRDefault="00C554F7" w:rsidP="00BB5844">
      <w:pPr>
        <w:pStyle w:val="Heading3"/>
        <w:spacing w:before="120" w:line="264" w:lineRule="auto"/>
        <w:ind w:firstLine="709"/>
        <w:jc w:val="both"/>
        <w:rPr>
          <w:rFonts w:ascii="Times New Roman" w:hAnsi="Times New Roman" w:cs="Times New Roman"/>
          <w:color w:val="auto"/>
        </w:rPr>
      </w:pPr>
      <w:bookmarkStart w:id="31" w:name="_Toc238023485"/>
      <w:r w:rsidRPr="008D7225">
        <w:rPr>
          <w:rFonts w:ascii="Times New Roman" w:hAnsi="Times New Roman" w:cs="Times New Roman"/>
          <w:color w:val="auto"/>
        </w:rPr>
        <w:t>3.3.3. Nguyên nhân của hạn chế</w:t>
      </w:r>
      <w:bookmarkEnd w:id="31"/>
    </w:p>
    <w:p w14:paraId="7827EA15" w14:textId="77777777" w:rsidR="00C554F7"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t>Những hạn chế nêu trên xuất phát từ cả nguyên nhân khách quan lẫn chủ quan. Về mặt khách quan, áp lực từ tốc độ đô thị hóa quá nhanh cùng sự gia tăng lớn của các cơ sở kinh doanh nhỏ lẻ đã tạo ra khối lượng công việc quản lý rất lớn, vượt quá khả năng giám sát thường xuyên của lực lượng chức năng. Thêm vào đó, sự phát triển nhanh chóng của các công nghệ quảng cáo mới đòi hỏi hệ thống tiêu chuẩn, quy chuẩn kỹ thuật phải liên tục cập nhật, trong khi văn bản quy phạm pháp luật chưa theo kịp thực tiễn.</w:t>
      </w:r>
    </w:p>
    <w:p w14:paraId="0F12087E" w14:textId="257A829E" w:rsidR="00797103" w:rsidRPr="008D7225" w:rsidRDefault="00C554F7" w:rsidP="00BB5844">
      <w:pPr>
        <w:pStyle w:val="NormalWeb"/>
        <w:spacing w:before="120" w:beforeAutospacing="0" w:afterAutospacing="0" w:line="264" w:lineRule="auto"/>
        <w:ind w:firstLine="709"/>
        <w:jc w:val="both"/>
        <w:rPr>
          <w:sz w:val="28"/>
          <w:szCs w:val="28"/>
        </w:rPr>
      </w:pPr>
      <w:r w:rsidRPr="008D7225">
        <w:rPr>
          <w:sz w:val="28"/>
          <w:szCs w:val="28"/>
        </w:rPr>
        <w:lastRenderedPageBreak/>
        <w:t>Về mặt chủ quan, sự phối hợp giữa cơ quan quản lý chuyên ngành và chính quyền địa phương ở cấp cơ sở trong công tác kiểm tra, xử lý vi phạm có lúc còn thiếu kiên quyết và chưa triệt để. Mức xử phạt vi phạm hành chính đối với một số hành vi trong lĩnh vực quảng cáo hiện nay vẫn còn thấp so với lợi nhuận thu được từ việc vi phạm, dẫn đến tình trạng "nhờn luật". Ngoài ra, ý thức chấp hành quy định pháp luật của một bộ phận tổ chức, cá nhân kinh doanh dịch vụ quảng cáo và chủ cơ sở thương mại vẫn còn hạn chế, vì lợi ích trước mắt mà cố tình vi phạm</w:t>
      </w:r>
      <w:r w:rsidR="0070149B" w:rsidRPr="008D7225">
        <w:rPr>
          <w:sz w:val="28"/>
          <w:szCs w:val="28"/>
        </w:rPr>
        <w:t>.</w:t>
      </w:r>
      <w:r w:rsidR="00797103" w:rsidRPr="008D7225">
        <w:br w:type="page"/>
      </w:r>
    </w:p>
    <w:p w14:paraId="657C2D2B" w14:textId="77777777" w:rsidR="00EA76D0" w:rsidRPr="008D7225" w:rsidRDefault="0070149B" w:rsidP="00293D74">
      <w:pPr>
        <w:pStyle w:val="Heading1"/>
        <w:spacing w:before="120" w:line="264" w:lineRule="auto"/>
        <w:contextualSpacing/>
        <w:jc w:val="center"/>
        <w:rPr>
          <w:rFonts w:cs="Times New Roman"/>
        </w:rPr>
      </w:pPr>
      <w:bookmarkStart w:id="32" w:name="_Toc238023486"/>
      <w:r w:rsidRPr="008D7225">
        <w:rPr>
          <w:rFonts w:cs="Times New Roman"/>
        </w:rPr>
        <w:lastRenderedPageBreak/>
        <w:t>PHẦN II</w:t>
      </w:r>
      <w:r w:rsidR="00D2713F" w:rsidRPr="008D7225">
        <w:rPr>
          <w:rFonts w:cs="Times New Roman"/>
        </w:rPr>
        <w:t>:</w:t>
      </w:r>
      <w:r w:rsidR="00797103" w:rsidRPr="008D7225">
        <w:rPr>
          <w:rFonts w:cs="Times New Roman"/>
        </w:rPr>
        <w:t xml:space="preserve"> </w:t>
      </w:r>
      <w:r w:rsidRPr="008D7225">
        <w:rPr>
          <w:rFonts w:cs="Times New Roman"/>
        </w:rPr>
        <w:t>NỘI DUNG ĐỀ ÁN</w:t>
      </w:r>
      <w:bookmarkEnd w:id="32"/>
    </w:p>
    <w:p w14:paraId="31EF491C" w14:textId="77777777" w:rsidR="00C779C2" w:rsidRPr="008D7225" w:rsidRDefault="0070149B" w:rsidP="00BB5844">
      <w:pPr>
        <w:pStyle w:val="Heading2"/>
        <w:spacing w:before="120" w:line="264" w:lineRule="auto"/>
        <w:ind w:firstLine="709"/>
        <w:contextualSpacing/>
        <w:jc w:val="both"/>
        <w:rPr>
          <w:rFonts w:cs="Times New Roman"/>
          <w:szCs w:val="28"/>
        </w:rPr>
      </w:pPr>
      <w:bookmarkStart w:id="33" w:name="_Toc238023487"/>
      <w:r w:rsidRPr="008D7225">
        <w:rPr>
          <w:rFonts w:cs="Times New Roman"/>
          <w:szCs w:val="28"/>
        </w:rPr>
        <w:t>I. QUAN ĐIỂM PHÁT TRIỂN VÀ MỤC TIÊU ĐỀ ÁN</w:t>
      </w:r>
      <w:bookmarkEnd w:id="33"/>
    </w:p>
    <w:p w14:paraId="43D48BFE" w14:textId="6FD4CECD"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34" w:name="_Toc237511830"/>
      <w:bookmarkStart w:id="35" w:name="_Toc238023488"/>
      <w:r w:rsidRPr="008D7225">
        <w:rPr>
          <w:rFonts w:ascii="Times New Roman" w:eastAsia="Times New Roman" w:hAnsi="Times New Roman" w:cs="Times New Roman"/>
          <w:color w:val="auto"/>
        </w:rPr>
        <w:t>1. Phát triển hoạt động quảng cáo phải đặt trong tổng thể chiến lược phát triển Thủ đô.</w:t>
      </w:r>
      <w:bookmarkEnd w:id="34"/>
      <w:bookmarkEnd w:id="35"/>
    </w:p>
    <w:p w14:paraId="4C0B5A6D" w14:textId="77777777" w:rsidR="00C779C2" w:rsidRPr="008D7225" w:rsidRDefault="0070149B" w:rsidP="00BB5844">
      <w:pPr>
        <w:spacing w:before="120" w:after="0" w:line="264" w:lineRule="auto"/>
        <w:ind w:firstLine="709"/>
        <w:contextualSpacing/>
        <w:jc w:val="both"/>
      </w:pPr>
      <w:r w:rsidRPr="008D7225">
        <w:t>Hoạt động quảng cáo là một bộ phận của nền kinh tế dịch vụ hiện đại, có mối quan hệ chặt chẽ với phát triển công nghiệp văn hóa, kinh tế số, thương mại, du lịch, đầu tư và xây dựng hình ảnh Thủ đô. Việc phát triển quảng cáo phải bám sát các chủ trương của Đảng, chính sách của Nhà nước, định hướng của Quy hoạch Thủ đô và các chiến lược phát triển của Thành phố; đồng thời góp phần thực hiện các mục tiêu phát triển kinh tế - xã hội, xây dựng Hà Nội trở thành đô thị thông minh, trung tâm đổi mới sáng tạo và thành phố sáng tạo.</w:t>
      </w:r>
    </w:p>
    <w:p w14:paraId="6A98E88D" w14:textId="77777777"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36" w:name="_Toc237511831"/>
      <w:bookmarkStart w:id="37" w:name="_Toc238023489"/>
      <w:r w:rsidRPr="008D7225">
        <w:rPr>
          <w:rFonts w:ascii="Times New Roman" w:eastAsia="Times New Roman" w:hAnsi="Times New Roman" w:cs="Times New Roman"/>
          <w:color w:val="auto"/>
        </w:rPr>
        <w:t>2. Chuyển mạnh từ tư duy quản lý sang tư duy kiến tạo phát triển.</w:t>
      </w:r>
      <w:bookmarkEnd w:id="36"/>
      <w:bookmarkEnd w:id="37"/>
    </w:p>
    <w:p w14:paraId="071E6B14" w14:textId="77777777" w:rsidR="00C779C2" w:rsidRPr="008D7225" w:rsidRDefault="0070149B" w:rsidP="00BB5844">
      <w:pPr>
        <w:spacing w:before="120" w:after="0" w:line="264" w:lineRule="auto"/>
        <w:ind w:firstLine="709"/>
        <w:contextualSpacing/>
        <w:jc w:val="both"/>
      </w:pPr>
      <w:r w:rsidRPr="008D7225">
        <w:t>Nhà nước giữ vai trò định hướng, xây dựng thể chế, quy hoạch, tiêu chuẩn và môi trường phát triển minh bạch; đồng thời khuyến khích đổi mới sáng tạo, tạo điều kiện thuận lợi để doanh nghiệp đầu tư, phát triển thị trường và nâng cao năng lực cạnh tranh. Công tác quản lý nhà nước cần chuyển từ tiền kiểm sang tăng cường hậu kiểm, ứng dụng công nghệ số, nâng cao hiệu quả điều hành trên cơ sở dữ liệu và quản trị hiện đại.</w:t>
      </w:r>
    </w:p>
    <w:p w14:paraId="34FE896D" w14:textId="77777777"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38" w:name="_Toc237511832"/>
      <w:bookmarkStart w:id="39" w:name="_Toc238023490"/>
      <w:r w:rsidRPr="008D7225">
        <w:rPr>
          <w:rFonts w:ascii="Times New Roman" w:eastAsia="Times New Roman" w:hAnsi="Times New Roman" w:cs="Times New Roman"/>
          <w:color w:val="auto"/>
        </w:rPr>
        <w:t>3. Phát triển quảng cáo gắn với xây dựng không gian đô thị văn minh, hiện đại và giàu bản sắc.</w:t>
      </w:r>
      <w:bookmarkEnd w:id="38"/>
      <w:bookmarkEnd w:id="39"/>
    </w:p>
    <w:p w14:paraId="23EAE60D" w14:textId="77777777" w:rsidR="00C779C2" w:rsidRPr="008D7225" w:rsidRDefault="0070149B" w:rsidP="00BB5844">
      <w:pPr>
        <w:spacing w:before="120" w:after="0" w:line="264" w:lineRule="auto"/>
        <w:ind w:firstLine="709"/>
        <w:contextualSpacing/>
        <w:jc w:val="both"/>
      </w:pPr>
      <w:r w:rsidRPr="008D7225">
        <w:t>Hoạt động quảng cáo phải được tổ chức hài hòa với quy hoạch đô thị, kiến trúc, cảnh quan và di sản văn hóa; góp phần tạo dựng môi trường thị giác chất lượng cao, nâng cao hình ảnh của Thủ đô và bảo đảm sự cân bằng giữa phát triển kinh tế với bảo tồn các giá trị văn hóa, lịch sử.</w:t>
      </w:r>
    </w:p>
    <w:p w14:paraId="05885732" w14:textId="77777777"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40" w:name="_Toc237511833"/>
      <w:bookmarkStart w:id="41" w:name="_Toc238023491"/>
      <w:r w:rsidRPr="008D7225">
        <w:rPr>
          <w:rFonts w:ascii="Times New Roman" w:eastAsia="Times New Roman" w:hAnsi="Times New Roman" w:cs="Times New Roman"/>
          <w:color w:val="auto"/>
        </w:rPr>
        <w:t>4. Lấy doanh nghiệp và đổi mới sáng tạo làm động lực phát triển.</w:t>
      </w:r>
      <w:bookmarkEnd w:id="40"/>
      <w:bookmarkEnd w:id="41"/>
    </w:p>
    <w:p w14:paraId="5A85BDCD" w14:textId="77777777" w:rsidR="00C779C2" w:rsidRPr="008D7225" w:rsidRDefault="0070149B" w:rsidP="00BB5844">
      <w:pPr>
        <w:spacing w:before="120" w:after="0" w:line="264" w:lineRule="auto"/>
        <w:ind w:firstLine="709"/>
        <w:contextualSpacing/>
        <w:jc w:val="both"/>
      </w:pPr>
      <w:r w:rsidRPr="008D7225">
        <w:t>Doanh nghiệp là chủ thể trung tâm của thị trường quảng cáo. Thành phố tạo điều kiện để doanh nghiệp phát triển, khuyến khích ứng dụng công nghệ mới, phát triển sản phẩm sáng tạo, nâng cao năng lực quản trị và mở rộng hợp tác quốc tế; đồng thời xây dựng hệ sinh thái quảng cáo gắn với các ngành công nghiệp văn hóa, công nghệ số và kinh tế sáng tạo.</w:t>
      </w:r>
    </w:p>
    <w:p w14:paraId="57CF5ADB" w14:textId="77777777"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42" w:name="_Toc237511834"/>
      <w:bookmarkStart w:id="43" w:name="_Toc238023492"/>
      <w:r w:rsidRPr="008D7225">
        <w:rPr>
          <w:rFonts w:ascii="Times New Roman" w:eastAsia="Times New Roman" w:hAnsi="Times New Roman" w:cs="Times New Roman"/>
          <w:color w:val="auto"/>
        </w:rPr>
        <w:t>5. Phát triển nhanh đi đôi với phát triển bền vững và hội nhập quốc tế.</w:t>
      </w:r>
      <w:bookmarkEnd w:id="42"/>
      <w:bookmarkEnd w:id="43"/>
    </w:p>
    <w:p w14:paraId="0B9A0C2C" w14:textId="55C3D3E8" w:rsidR="00EA76D0" w:rsidRPr="008D7225" w:rsidRDefault="0070149B" w:rsidP="00BB5844">
      <w:pPr>
        <w:spacing w:before="120" w:after="0" w:line="264" w:lineRule="auto"/>
        <w:ind w:firstLine="709"/>
        <w:contextualSpacing/>
        <w:jc w:val="both"/>
      </w:pPr>
      <w:r w:rsidRPr="008D7225">
        <w:t xml:space="preserve">Phát triển hoạt động quảng cáo phải bảo đảm hài hòa giữa lợi ích kinh tế với lợi ích xã hội; giữa khai thác hiệu quả không gian quảng cáo với bảo vệ môi trường, giữ gìn bản sắc văn hóa và nâng cao chất lượng cuộc sống của người dân. </w:t>
      </w:r>
      <w:r w:rsidRPr="008D7225">
        <w:lastRenderedPageBreak/>
        <w:t>Chủ động tiếp cận các xu hướng phát triển mới của thế giới, nâng cao năng lực cạnh tranh và từng bước đưa Hà Nội trở thành trung tâm quảng cáo sáng tạo của Việt Nam.</w:t>
      </w:r>
    </w:p>
    <w:p w14:paraId="29E3196F" w14:textId="53613204" w:rsidR="00C779C2" w:rsidRPr="008D7225" w:rsidRDefault="0070149B" w:rsidP="00BB5844">
      <w:pPr>
        <w:pStyle w:val="Heading2"/>
        <w:spacing w:before="120" w:line="264" w:lineRule="auto"/>
        <w:ind w:firstLine="709"/>
        <w:contextualSpacing/>
        <w:jc w:val="both"/>
        <w:rPr>
          <w:rFonts w:cs="Times New Roman"/>
          <w:szCs w:val="28"/>
        </w:rPr>
      </w:pPr>
      <w:bookmarkStart w:id="44" w:name="_Toc237511836"/>
      <w:bookmarkStart w:id="45" w:name="_Toc238023493"/>
      <w:r w:rsidRPr="008D7225">
        <w:rPr>
          <w:rFonts w:eastAsia="Times New Roman" w:cs="Times New Roman"/>
          <w:szCs w:val="28"/>
        </w:rPr>
        <w:t>II. MỤC TIÊU PHÁT TRIỂN</w:t>
      </w:r>
      <w:bookmarkEnd w:id="44"/>
      <w:bookmarkEnd w:id="45"/>
    </w:p>
    <w:p w14:paraId="0853858E" w14:textId="77777777"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46" w:name="_Toc237511837"/>
      <w:bookmarkStart w:id="47" w:name="_Toc238023494"/>
      <w:r w:rsidRPr="008D7225">
        <w:rPr>
          <w:rFonts w:ascii="Times New Roman" w:eastAsia="Times New Roman" w:hAnsi="Times New Roman" w:cs="Times New Roman"/>
          <w:color w:val="auto"/>
        </w:rPr>
        <w:t>1. Mục tiêu tổng quát</w:t>
      </w:r>
      <w:bookmarkEnd w:id="46"/>
      <w:bookmarkEnd w:id="47"/>
    </w:p>
    <w:p w14:paraId="073754FB" w14:textId="5B69BFE2" w:rsidR="00C779C2" w:rsidRPr="008D7225" w:rsidRDefault="0070149B" w:rsidP="00BB5844">
      <w:pPr>
        <w:spacing w:before="120" w:after="0" w:line="264" w:lineRule="auto"/>
        <w:ind w:firstLine="709"/>
        <w:contextualSpacing/>
        <w:jc w:val="both"/>
      </w:pPr>
      <w:r w:rsidRPr="008D7225">
        <w:t>Xây dựng và phát triển hoạt động quảng cáo trên địa bàn thành phố Hà Nội theo hướng hiện đại, chuyên nghiệp, sáng tạo và bền vững; hoàn thiện thể chế, đổi mới phương thức quản lý, tổ chức hợp lý không gian quảng cáo, thúc đẩy chuyển đổi số, phát triển thị trường và hệ sinh thái doanh nghiệp; phát huy vai trò của quảng cáo trong phát triển công nghiệp văn hóa, kinh tế số và xây dựng hình ảnh Thủ</w:t>
      </w:r>
      <w:r w:rsidR="007E7FF9" w:rsidRPr="008D7225">
        <w:t xml:space="preserve"> đô “</w:t>
      </w:r>
      <w:r w:rsidRPr="008D7225">
        <w:t>Văn hiến - Văn minh - Hiện đạ</w:t>
      </w:r>
      <w:r w:rsidR="007E7FF9" w:rsidRPr="008D7225">
        <w:t>i”</w:t>
      </w:r>
      <w:r w:rsidRPr="008D7225">
        <w:t>.</w:t>
      </w:r>
    </w:p>
    <w:p w14:paraId="70C3E418" w14:textId="77777777"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48" w:name="_Toc237511838"/>
      <w:bookmarkStart w:id="49" w:name="_Toc238023495"/>
      <w:r w:rsidRPr="008D7225">
        <w:rPr>
          <w:rFonts w:ascii="Times New Roman" w:eastAsia="Times New Roman" w:hAnsi="Times New Roman" w:cs="Times New Roman"/>
          <w:color w:val="auto"/>
        </w:rPr>
        <w:t>2. Các mục tiêu trọng tâm</w:t>
      </w:r>
      <w:bookmarkEnd w:id="48"/>
      <w:bookmarkEnd w:id="49"/>
    </w:p>
    <w:p w14:paraId="26124E6D" w14:textId="77777777" w:rsidR="00C779C2" w:rsidRPr="008D7225" w:rsidRDefault="0070149B" w:rsidP="00BB5844">
      <w:pPr>
        <w:spacing w:before="120" w:after="0" w:line="264" w:lineRule="auto"/>
        <w:ind w:firstLine="709"/>
        <w:contextualSpacing/>
        <w:jc w:val="both"/>
      </w:pPr>
      <w:r w:rsidRPr="008D7225">
        <w:t>Hoàn thiện thể chế và nâng cao hiệu lực quản lý nhà nước</w:t>
      </w:r>
      <w:r w:rsidR="00497DA8" w:rsidRPr="008D7225">
        <w:t xml:space="preserve">; </w:t>
      </w:r>
      <w:r w:rsidRPr="008D7225">
        <w:t>Xây dựng hệ thống cơ chế, chính sách đồng bộ, minh bạch; hoàn thiện quy hoạch, tiêu chuẩn và quy chuẩn kỹ thuật; đổi mới phương thức quản lý trên cơ sở phân cấp, ứng dụng công nghệ số và tăng cường hậu kiểm.</w:t>
      </w:r>
      <w:r w:rsidR="00497DA8" w:rsidRPr="008D7225">
        <w:t xml:space="preserve">  </w:t>
      </w:r>
      <w:r w:rsidRPr="008D7225">
        <w:t>Xây dựng không gian quảng cáo hiện đại</w:t>
      </w:r>
    </w:p>
    <w:p w14:paraId="2757800B" w14:textId="77777777" w:rsidR="00C779C2" w:rsidRPr="008D7225" w:rsidRDefault="0070149B" w:rsidP="00BB5844">
      <w:pPr>
        <w:spacing w:before="120" w:after="0" w:line="264" w:lineRule="auto"/>
        <w:ind w:firstLine="709"/>
        <w:contextualSpacing/>
        <w:jc w:val="both"/>
      </w:pPr>
      <w:r w:rsidRPr="008D7225">
        <w:t>Tổ chức hệ thống quảng cáo ngoài trời phù hợp với quy hoạch đô thị; hình thành các không gian quảng cáo chất lượng cao tại các khu vực trung tâm, cửa ngõ, trục phát triển và các khu đô thị mới; bảo đảm hài hòa với kiến trúc, cảnh quan và di sản văn hóa.</w:t>
      </w:r>
      <w:r w:rsidR="00497DA8" w:rsidRPr="008D7225">
        <w:t xml:space="preserve"> </w:t>
      </w:r>
      <w:r w:rsidRPr="008D7225">
        <w:t>Phát triển thị trường quảng cáo và hệ sinh thái doanh nghiệp</w:t>
      </w:r>
      <w:r w:rsidR="00497DA8" w:rsidRPr="008D7225">
        <w:t xml:space="preserve">. </w:t>
      </w:r>
      <w:r w:rsidRPr="008D7225">
        <w:t>Xây dựng thị trường quảng cáo minh bạch, cạnh tranh; khuyến khích doanh nghiệp đầu tư đổi mới sáng tạo, phát triển công nghệ và nâng cao năng lực cạnh tranh; tăng cường liên kết giữa quảng cáo với các ngành công nghiệp văn hóa, truyền thông, thương mại, du lịch và công nghệ số.</w:t>
      </w:r>
    </w:p>
    <w:p w14:paraId="62D7F4AB" w14:textId="77777777" w:rsidR="00C779C2" w:rsidRPr="008D7225" w:rsidRDefault="0070149B" w:rsidP="00BB5844">
      <w:pPr>
        <w:spacing w:before="120" w:after="0" w:line="264" w:lineRule="auto"/>
        <w:ind w:firstLine="709"/>
        <w:contextualSpacing/>
        <w:jc w:val="both"/>
      </w:pPr>
      <w:r w:rsidRPr="008D7225">
        <w:t>Đẩy mạnh chuyển đổi số và đổi mới sáng tạo</w:t>
      </w:r>
      <w:r w:rsidR="00497DA8" w:rsidRPr="008D7225">
        <w:t xml:space="preserve">. </w:t>
      </w:r>
      <w:r w:rsidRPr="008D7225">
        <w:t>Xây dựng cơ sở dữ liệu số về hoạt động quảng cáo; ứng dụng GIS, AI và các công nghệ số trong quản lý; thúc đẩy phát triển quảng cáo số, quảng cáo thông minh và các mô hình kinh doanh mới.</w:t>
      </w:r>
    </w:p>
    <w:p w14:paraId="11D239B0" w14:textId="77777777" w:rsidR="00C779C2" w:rsidRPr="008D7225" w:rsidRDefault="0070149B" w:rsidP="00BB5844">
      <w:pPr>
        <w:spacing w:before="120" w:after="0" w:line="264" w:lineRule="auto"/>
        <w:ind w:firstLine="709"/>
        <w:contextualSpacing/>
        <w:jc w:val="both"/>
      </w:pPr>
      <w:r w:rsidRPr="008D7225">
        <w:t>Phát triển nguồn nhân lực và huy động nguồn lực xã hội</w:t>
      </w:r>
      <w:r w:rsidR="00497DA8" w:rsidRPr="008D7225">
        <w:t xml:space="preserve">. </w:t>
      </w:r>
      <w:r w:rsidRPr="008D7225">
        <w:t>Nâng cao chất lượng nguồn nhân lực quản lý và nhân lực ngành quảng cáo; đẩy mạnh hợp tác giữa Nhà nước, doanh nghiệp và cơ sở đào tạo; đa dạng hóa nguồn lực đầu tư, thúc đẩy xã hội hóa và hợp tác công - tư.</w:t>
      </w:r>
    </w:p>
    <w:p w14:paraId="48FBC830" w14:textId="77777777" w:rsidR="00C779C2" w:rsidRPr="008D7225" w:rsidRDefault="0070149B" w:rsidP="00BB5844">
      <w:pPr>
        <w:spacing w:before="120" w:after="0" w:line="264" w:lineRule="auto"/>
        <w:ind w:firstLine="709"/>
        <w:contextualSpacing/>
        <w:jc w:val="both"/>
      </w:pPr>
      <w:r w:rsidRPr="008D7225">
        <w:t>Nâng cao năng lực hội nhập và xây dựng thương hiệu quảng cáo Thủ đô</w:t>
      </w:r>
    </w:p>
    <w:p w14:paraId="7E3BBC90" w14:textId="52C8ADED" w:rsidR="00C779C2" w:rsidRPr="008D7225" w:rsidRDefault="0070149B" w:rsidP="00BB5844">
      <w:pPr>
        <w:spacing w:before="120" w:after="0" w:line="264" w:lineRule="auto"/>
        <w:ind w:firstLine="709"/>
        <w:contextualSpacing/>
        <w:jc w:val="both"/>
      </w:pPr>
      <w:r w:rsidRPr="008D7225">
        <w:t>Mở rộng hợp tác quốc tế; thu hút doanh nghiệp, chuyên gia và tổ chức quốc tế; từng bước đưa Hà Nội trở thành trung tâm quảng cáo sáng tạo của Việt Nam, có năng lực cạnh tranh trong khu vực.</w:t>
      </w:r>
    </w:p>
    <w:p w14:paraId="53A805DB" w14:textId="227E180A" w:rsidR="00EA76D0" w:rsidRPr="008D7225" w:rsidRDefault="00EA76D0" w:rsidP="00BB5844">
      <w:pPr>
        <w:spacing w:before="120" w:after="0" w:line="264" w:lineRule="auto"/>
        <w:ind w:left="170" w:firstLine="539"/>
        <w:contextualSpacing/>
        <w:jc w:val="both"/>
        <w:rPr>
          <w:b/>
        </w:rPr>
      </w:pPr>
      <w:r w:rsidRPr="008D7225">
        <w:rPr>
          <w:b/>
        </w:rPr>
        <w:t>3. Tầm nhìn đến năm 2045</w:t>
      </w:r>
    </w:p>
    <w:p w14:paraId="7F87168E" w14:textId="7C79470F" w:rsidR="00EA76D0" w:rsidRPr="008D7225" w:rsidRDefault="00EA76D0" w:rsidP="00BB5844">
      <w:pPr>
        <w:spacing w:before="120" w:after="0" w:line="264" w:lineRule="auto"/>
        <w:ind w:firstLine="709"/>
        <w:contextualSpacing/>
        <w:jc w:val="both"/>
      </w:pPr>
      <w:r w:rsidRPr="008D7225">
        <w:lastRenderedPageBreak/>
        <w:t>Đến năm 2045, Hà Nội trở thành trung tâm quảng cáo sáng tạo hàng đầu của Việt Nam, từng bước có vị thế trong khu vực Đông Nam Á; hình thành hệ sinh thái quảng cáo hiện đại, ứng dụng mạnh mẽ khoa học, công nghệ và chuyển đổi số; xây dựng không gian quảng cáo đồng bộ với kiến trúc, cảnh quan và bản sắc đô thị; phát triển thị trường quảng cáo minh bạch, chuyên nghiệp và có năng lực cạnh tranh cao; đưa quảng cáo trở thành một ngành dịch vụ có giá trị gia tăng lớn, đóng góp tích cực vào phát triển công nghiệp văn hóa, kinh tế sáng tạo và nâng cao sức hấp dẫn của Thủ đô trong tiến trình hội nhập quốc tế.</w:t>
      </w:r>
    </w:p>
    <w:p w14:paraId="54BDEC6D" w14:textId="1F7E2E1A" w:rsidR="00C779C2" w:rsidRPr="008D7225" w:rsidRDefault="0070149B" w:rsidP="008D7225">
      <w:pPr>
        <w:pStyle w:val="Heading2"/>
        <w:spacing w:before="120" w:line="264" w:lineRule="auto"/>
        <w:ind w:firstLine="709"/>
        <w:contextualSpacing/>
        <w:jc w:val="both"/>
        <w:rPr>
          <w:rFonts w:cs="Times New Roman"/>
          <w:szCs w:val="28"/>
        </w:rPr>
      </w:pPr>
      <w:bookmarkStart w:id="50" w:name="_Toc237511839"/>
      <w:bookmarkStart w:id="51" w:name="_Toc238023496"/>
      <w:r w:rsidRPr="008D7225">
        <w:rPr>
          <w:rFonts w:eastAsia="Times New Roman" w:cs="Times New Roman"/>
          <w:szCs w:val="28"/>
        </w:rPr>
        <w:t>I</w:t>
      </w:r>
      <w:r w:rsidR="00EA76D0" w:rsidRPr="008D7225">
        <w:rPr>
          <w:rFonts w:eastAsia="Times New Roman" w:cs="Times New Roman"/>
          <w:szCs w:val="28"/>
        </w:rPr>
        <w:t>II</w:t>
      </w:r>
      <w:r w:rsidRPr="008D7225">
        <w:rPr>
          <w:rFonts w:eastAsia="Times New Roman" w:cs="Times New Roman"/>
          <w:szCs w:val="28"/>
        </w:rPr>
        <w:t>. CÁC CHỈ TIÊU CHỦ YẾU</w:t>
      </w:r>
      <w:bookmarkEnd w:id="50"/>
      <w:bookmarkEnd w:id="51"/>
    </w:p>
    <w:p w14:paraId="0C8A9986" w14:textId="77777777" w:rsidR="008D7225" w:rsidRPr="008D7225" w:rsidRDefault="008D7225" w:rsidP="008D7225">
      <w:pPr>
        <w:pStyle w:val="Heading2"/>
        <w:spacing w:before="120" w:line="264" w:lineRule="auto"/>
        <w:ind w:firstLine="709"/>
        <w:jc w:val="both"/>
        <w:rPr>
          <w:rFonts w:eastAsia="Times New Roman" w:cs="Times New Roman"/>
          <w:b w:val="0"/>
          <w:bCs w:val="0"/>
          <w:szCs w:val="28"/>
        </w:rPr>
      </w:pPr>
      <w:bookmarkStart w:id="52" w:name="_Toc237511840"/>
      <w:bookmarkStart w:id="53" w:name="_Toc238023497"/>
      <w:r w:rsidRPr="008D7225">
        <w:rPr>
          <w:rFonts w:eastAsia="Times New Roman" w:cs="Times New Roman"/>
          <w:szCs w:val="28"/>
        </w:rPr>
        <w:t>1. Hoàn thiện thể chế và cơ chế quản lý</w:t>
      </w:r>
    </w:p>
    <w:p w14:paraId="3C304F4B" w14:textId="78CED367"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p>
    <w:p w14:paraId="245ED121"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Hoàn thành rà soát, sửa đổi, bổ sung và ban hành theo thẩm quyền các văn bản, quy chế, tiêu chí kỹ thuật và công cụ quản lý cần thiết. </w:t>
      </w:r>
    </w:p>
    <w:p w14:paraId="6489B381"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Hoàn thành xác lập nguyên tắc phân vùng, danh mục vị trí và cơ chế phối hợp quản lý. </w:t>
      </w:r>
    </w:p>
    <w:p w14:paraId="11B857DF"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Hoàn thiện quy trình giải quyết thủ tục hành chính; </w:t>
      </w:r>
      <w:r w:rsidRPr="008D7225">
        <w:rPr>
          <w:rFonts w:eastAsia="Times New Roman"/>
          <w:b/>
          <w:bCs/>
        </w:rPr>
        <w:t>100% thủ tục đủ điều kiện được cung cấp trực tuyến</w:t>
      </w:r>
      <w:r w:rsidRPr="008D7225">
        <w:rPr>
          <w:rFonts w:eastAsia="Times New Roman"/>
        </w:rPr>
        <w:t xml:space="preserve">. </w:t>
      </w:r>
    </w:p>
    <w:p w14:paraId="680FD116"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Tỷ lệ hồ sơ giải quyết đúng hạn đạt </w:t>
      </w:r>
      <w:r w:rsidRPr="008D7225">
        <w:rPr>
          <w:rFonts w:eastAsia="Times New Roman"/>
          <w:b/>
          <w:bCs/>
        </w:rPr>
        <w:t>từ 95% trở lên</w:t>
      </w:r>
      <w:r w:rsidRPr="008D7225">
        <w:rPr>
          <w:rFonts w:eastAsia="Times New Roman"/>
        </w:rPr>
        <w:t xml:space="preserve">. </w:t>
      </w:r>
    </w:p>
    <w:p w14:paraId="41D53958"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Xây dựng bộ tiêu chí đánh giá, phân loại vị trí và công trình quảng cáo. </w:t>
      </w:r>
    </w:p>
    <w:p w14:paraId="2C05C494" w14:textId="6D3B0DE5"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p>
    <w:p w14:paraId="745332E9"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Hoàn thiện cơ bản hệ thống thể chế và công cụ quản lý quảng cáo đồng bộ với quy hoạch, kiến trúc và phát triển đô thị. </w:t>
      </w:r>
    </w:p>
    <w:p w14:paraId="36D509FC"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Tối thiểu 80% hoạt động quản lý, giám sát thường xuyên được hỗ trợ bằng dữ liệu số hoặc công cụ công nghệ. </w:t>
      </w:r>
    </w:p>
    <w:p w14:paraId="25ECCD68" w14:textId="61E41520"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p>
    <w:p w14:paraId="0890E5DA"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Hình thành mô hình quản trị quảng cáo đô thị thông minh, dựa chủ yếu trên dữ liệu, GIS, AI và quản trị rủi ro. </w:t>
      </w:r>
    </w:p>
    <w:p w14:paraId="39CE9238" w14:textId="77777777" w:rsidR="008D7225" w:rsidRPr="008D7225" w:rsidRDefault="008D7225" w:rsidP="00B655B3">
      <w:pPr>
        <w:numPr>
          <w:ilvl w:val="0"/>
          <w:numId w:val="19"/>
        </w:numPr>
        <w:tabs>
          <w:tab w:val="clear" w:pos="720"/>
        </w:tabs>
        <w:spacing w:before="120" w:after="0" w:line="264" w:lineRule="auto"/>
        <w:ind w:left="0" w:firstLine="709"/>
        <w:jc w:val="both"/>
        <w:rPr>
          <w:rFonts w:eastAsia="Times New Roman"/>
        </w:rPr>
      </w:pPr>
      <w:r w:rsidRPr="008D7225">
        <w:rPr>
          <w:rFonts w:eastAsia="Times New Roman"/>
        </w:rPr>
        <w:t xml:space="preserve">Cơ bản chuyển từ quản lý thủ công sang quản trị theo dữ liệu, không gian và mức độ rủi ro. </w:t>
      </w:r>
    </w:p>
    <w:p w14:paraId="44CC46C2" w14:textId="77777777" w:rsidR="008D7225" w:rsidRPr="008D7225" w:rsidRDefault="008D7225" w:rsidP="008D7225">
      <w:pPr>
        <w:pStyle w:val="Heading2"/>
        <w:spacing w:before="120" w:line="264" w:lineRule="auto"/>
        <w:ind w:firstLine="709"/>
        <w:jc w:val="both"/>
        <w:rPr>
          <w:rFonts w:eastAsia="Times New Roman" w:cs="Times New Roman"/>
          <w:b w:val="0"/>
          <w:bCs w:val="0"/>
          <w:kern w:val="36"/>
          <w:szCs w:val="28"/>
        </w:rPr>
      </w:pPr>
      <w:r w:rsidRPr="008D7225">
        <w:rPr>
          <w:rFonts w:eastAsia="Times New Roman" w:cs="Times New Roman"/>
          <w:kern w:val="36"/>
          <w:szCs w:val="28"/>
        </w:rPr>
        <w:t>2. Phát triển mạng lưới và không gian quảng cáo</w:t>
      </w:r>
    </w:p>
    <w:p w14:paraId="6BC36733" w14:textId="333C9117"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p>
    <w:p w14:paraId="0EB7E790" w14:textId="77777777" w:rsidR="008D7225" w:rsidRPr="008D7225" w:rsidRDefault="008D7225" w:rsidP="00B655B3">
      <w:pPr>
        <w:numPr>
          <w:ilvl w:val="0"/>
          <w:numId w:val="20"/>
        </w:numPr>
        <w:spacing w:before="120" w:after="0" w:line="264" w:lineRule="auto"/>
        <w:ind w:left="0" w:firstLine="709"/>
        <w:jc w:val="both"/>
        <w:rPr>
          <w:rFonts w:eastAsia="Times New Roman"/>
        </w:rPr>
      </w:pPr>
      <w:r w:rsidRPr="008D7225">
        <w:rPr>
          <w:rFonts w:eastAsia="Times New Roman"/>
        </w:rPr>
        <w:lastRenderedPageBreak/>
        <w:t xml:space="preserve">Hoàn thành rà soát, phân loại vị trí quảng cáo theo </w:t>
      </w:r>
      <w:r w:rsidRPr="008D7225">
        <w:rPr>
          <w:rFonts w:eastAsia="Times New Roman"/>
          <w:b/>
          <w:bCs/>
        </w:rPr>
        <w:t>08 vùng không gian</w:t>
      </w:r>
      <w:r w:rsidRPr="008D7225">
        <w:rPr>
          <w:rFonts w:eastAsia="Times New Roman"/>
        </w:rPr>
        <w:t xml:space="preserve"> của Đề án. </w:t>
      </w:r>
    </w:p>
    <w:p w14:paraId="22907376" w14:textId="3DE9623B" w:rsidR="008D7225" w:rsidRPr="008D7225" w:rsidRDefault="008D7225" w:rsidP="00B655B3">
      <w:pPr>
        <w:numPr>
          <w:ilvl w:val="0"/>
          <w:numId w:val="20"/>
        </w:numPr>
        <w:spacing w:before="120" w:after="0" w:line="264" w:lineRule="auto"/>
        <w:ind w:left="0" w:firstLine="709"/>
        <w:jc w:val="both"/>
        <w:rPr>
          <w:rFonts w:eastAsia="Times New Roman"/>
        </w:rPr>
      </w:pPr>
      <w:r w:rsidRPr="008D7225">
        <w:rPr>
          <w:rFonts w:eastAsia="Times New Roman"/>
        </w:rPr>
        <w:t xml:space="preserve">Xác định nhóm vị trí: ưu tiên phát triển; phát triển có điều kiện; hạn chế; không bố trí quảng cáo. </w:t>
      </w:r>
    </w:p>
    <w:p w14:paraId="1AAA49A4" w14:textId="77777777" w:rsidR="008D7225" w:rsidRPr="008D7225" w:rsidRDefault="008D7225" w:rsidP="00B655B3">
      <w:pPr>
        <w:numPr>
          <w:ilvl w:val="0"/>
          <w:numId w:val="20"/>
        </w:numPr>
        <w:spacing w:before="120" w:after="0" w:line="264" w:lineRule="auto"/>
        <w:ind w:left="0" w:firstLine="709"/>
        <w:jc w:val="both"/>
        <w:rPr>
          <w:rFonts w:eastAsia="Times New Roman"/>
        </w:rPr>
      </w:pPr>
      <w:r w:rsidRPr="008D7225">
        <w:rPr>
          <w:rFonts w:eastAsia="Times New Roman"/>
        </w:rPr>
        <w:t xml:space="preserve">Tối thiểu </w:t>
      </w:r>
      <w:r w:rsidRPr="008D7225">
        <w:rPr>
          <w:rFonts w:eastAsia="Times New Roman"/>
          <w:b/>
          <w:bCs/>
        </w:rPr>
        <w:t>50% vị trí, công trình thuộc danh mục quản lý</w:t>
      </w:r>
      <w:r w:rsidRPr="008D7225">
        <w:rPr>
          <w:rFonts w:eastAsia="Times New Roman"/>
        </w:rPr>
        <w:t xml:space="preserve"> được rà soát, đánh giá và chuẩn hóa. </w:t>
      </w:r>
    </w:p>
    <w:p w14:paraId="11D7CEE7" w14:textId="38E4E605"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r w:rsidR="00B655B3">
        <w:rPr>
          <w:rFonts w:eastAsia="Times New Roman"/>
          <w:b/>
          <w:bCs/>
        </w:rPr>
        <w:t>:</w:t>
      </w:r>
    </w:p>
    <w:p w14:paraId="1F2941D9" w14:textId="77777777" w:rsidR="008D7225" w:rsidRPr="008D7225" w:rsidRDefault="008D7225" w:rsidP="00B655B3">
      <w:pPr>
        <w:numPr>
          <w:ilvl w:val="0"/>
          <w:numId w:val="21"/>
        </w:numPr>
        <w:tabs>
          <w:tab w:val="clear" w:pos="720"/>
        </w:tabs>
        <w:spacing w:before="120" w:after="0" w:line="264" w:lineRule="auto"/>
        <w:ind w:left="0" w:firstLine="709"/>
        <w:jc w:val="both"/>
        <w:rPr>
          <w:rFonts w:eastAsia="Times New Roman"/>
        </w:rPr>
      </w:pPr>
      <w:r w:rsidRPr="008D7225">
        <w:rPr>
          <w:rFonts w:eastAsia="Times New Roman"/>
        </w:rPr>
        <w:t xml:space="preserve">Số vị trí, công trình được đầu tư mới, cải tạo hoặc thay thế tăng bình quân khoảng </w:t>
      </w:r>
      <w:r w:rsidRPr="008D7225">
        <w:rPr>
          <w:rFonts w:eastAsia="Times New Roman"/>
          <w:b/>
          <w:bCs/>
        </w:rPr>
        <w:t>3–5%/năm</w:t>
      </w:r>
      <w:r w:rsidRPr="008D7225">
        <w:rPr>
          <w:rFonts w:eastAsia="Times New Roman"/>
        </w:rPr>
        <w:t xml:space="preserve">, phù hợp với từng vùng và nhu cầu thị trường. </w:t>
      </w:r>
    </w:p>
    <w:p w14:paraId="0CCFD1B7" w14:textId="77777777" w:rsidR="008D7225" w:rsidRPr="008D7225" w:rsidRDefault="008D7225" w:rsidP="00B655B3">
      <w:pPr>
        <w:numPr>
          <w:ilvl w:val="0"/>
          <w:numId w:val="21"/>
        </w:numPr>
        <w:tabs>
          <w:tab w:val="clear" w:pos="720"/>
        </w:tabs>
        <w:spacing w:before="120" w:after="0" w:line="264" w:lineRule="auto"/>
        <w:ind w:left="0" w:firstLine="709"/>
        <w:jc w:val="both"/>
        <w:rPr>
          <w:rFonts w:eastAsia="Times New Roman"/>
        </w:rPr>
      </w:pPr>
      <w:r w:rsidRPr="008D7225">
        <w:rPr>
          <w:rFonts w:eastAsia="Times New Roman"/>
        </w:rPr>
        <w:t xml:space="preserve">Tối thiểu </w:t>
      </w:r>
      <w:r w:rsidRPr="008D7225">
        <w:rPr>
          <w:rFonts w:eastAsia="Times New Roman"/>
          <w:b/>
          <w:bCs/>
        </w:rPr>
        <w:t>80% công trình quảng cáo đầu tư mới, cải tạo thuộc danh mục quản lý</w:t>
      </w:r>
      <w:r w:rsidRPr="008D7225">
        <w:rPr>
          <w:rFonts w:eastAsia="Times New Roman"/>
        </w:rPr>
        <w:t xml:space="preserve"> đáp ứng tiêu chí chuẩn hóa. </w:t>
      </w:r>
    </w:p>
    <w:p w14:paraId="1BAD0F95" w14:textId="77777777" w:rsidR="008D7225" w:rsidRPr="008D7225" w:rsidRDefault="008D7225" w:rsidP="00B655B3">
      <w:pPr>
        <w:numPr>
          <w:ilvl w:val="0"/>
          <w:numId w:val="21"/>
        </w:numPr>
        <w:tabs>
          <w:tab w:val="clear" w:pos="720"/>
        </w:tabs>
        <w:spacing w:before="120" w:after="0" w:line="264" w:lineRule="auto"/>
        <w:ind w:left="0" w:firstLine="709"/>
        <w:jc w:val="both"/>
        <w:rPr>
          <w:rFonts w:eastAsia="Times New Roman"/>
        </w:rPr>
      </w:pPr>
      <w:r w:rsidRPr="008D7225">
        <w:rPr>
          <w:rFonts w:eastAsia="Times New Roman"/>
        </w:rPr>
        <w:t xml:space="preserve">Hình thành một số </w:t>
      </w:r>
      <w:r w:rsidRPr="008D7225">
        <w:rPr>
          <w:rFonts w:eastAsia="Times New Roman"/>
          <w:b/>
          <w:bCs/>
        </w:rPr>
        <w:t>tuyến phố, khu vực quảng cáo kiểu mẫu</w:t>
      </w:r>
      <w:r w:rsidRPr="008D7225">
        <w:rPr>
          <w:rFonts w:eastAsia="Times New Roman"/>
        </w:rPr>
        <w:t xml:space="preserve">. </w:t>
      </w:r>
    </w:p>
    <w:p w14:paraId="593B8026" w14:textId="36AF70EB"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r w:rsidR="00B655B3">
        <w:rPr>
          <w:rFonts w:eastAsia="Times New Roman"/>
          <w:b/>
          <w:bCs/>
        </w:rPr>
        <w:t>:</w:t>
      </w:r>
    </w:p>
    <w:p w14:paraId="5AB01469" w14:textId="77777777" w:rsidR="008D7225" w:rsidRPr="008D7225" w:rsidRDefault="008D7225" w:rsidP="00B655B3">
      <w:pPr>
        <w:numPr>
          <w:ilvl w:val="0"/>
          <w:numId w:val="22"/>
        </w:numPr>
        <w:tabs>
          <w:tab w:val="clear" w:pos="928"/>
        </w:tabs>
        <w:spacing w:before="120" w:after="0" w:line="264" w:lineRule="auto"/>
        <w:ind w:left="0" w:firstLine="709"/>
        <w:jc w:val="both"/>
        <w:rPr>
          <w:rFonts w:eastAsia="Times New Roman"/>
        </w:rPr>
      </w:pPr>
      <w:r w:rsidRPr="008D7225">
        <w:rPr>
          <w:rFonts w:eastAsia="Times New Roman"/>
        </w:rPr>
        <w:t xml:space="preserve">Hình thành hệ thống không gian quảng cáo đồng bộ với kiến trúc, cảnh quan, giao thông, di sản và không gian công cộng. </w:t>
      </w:r>
    </w:p>
    <w:p w14:paraId="300BDB7C" w14:textId="77777777" w:rsidR="008D7225" w:rsidRPr="008D7225" w:rsidRDefault="008D7225" w:rsidP="00B655B3">
      <w:pPr>
        <w:numPr>
          <w:ilvl w:val="0"/>
          <w:numId w:val="22"/>
        </w:numPr>
        <w:tabs>
          <w:tab w:val="clear" w:pos="928"/>
        </w:tabs>
        <w:spacing w:before="120" w:after="0" w:line="264" w:lineRule="auto"/>
        <w:ind w:left="0" w:firstLine="709"/>
        <w:jc w:val="both"/>
        <w:rPr>
          <w:rFonts w:eastAsia="Times New Roman"/>
        </w:rPr>
      </w:pPr>
      <w:r w:rsidRPr="008D7225">
        <w:rPr>
          <w:rFonts w:eastAsia="Times New Roman"/>
        </w:rPr>
        <w:t xml:space="preserve">Quảng cáo trở thành một thành tố của thiết kế đô thị và chất lượng môi trường thị giác. </w:t>
      </w:r>
    </w:p>
    <w:p w14:paraId="51EFE7A2" w14:textId="77777777" w:rsidR="008D7225" w:rsidRPr="008D7225" w:rsidRDefault="008D7225" w:rsidP="00B655B3">
      <w:pPr>
        <w:numPr>
          <w:ilvl w:val="0"/>
          <w:numId w:val="22"/>
        </w:numPr>
        <w:tabs>
          <w:tab w:val="clear" w:pos="928"/>
        </w:tabs>
        <w:spacing w:before="120" w:after="0" w:line="264" w:lineRule="auto"/>
        <w:ind w:left="0" w:firstLine="709"/>
        <w:jc w:val="both"/>
        <w:rPr>
          <w:rFonts w:eastAsia="Times New Roman"/>
        </w:rPr>
      </w:pPr>
      <w:r w:rsidRPr="008D7225">
        <w:rPr>
          <w:rFonts w:eastAsia="Times New Roman"/>
        </w:rPr>
        <w:t xml:space="preserve">Hình thành các </w:t>
      </w:r>
      <w:r w:rsidRPr="008D7225">
        <w:rPr>
          <w:rFonts w:eastAsia="Times New Roman"/>
          <w:b/>
          <w:bCs/>
        </w:rPr>
        <w:t>không gian quảng cáo đặc trưng của Hà Nội</w:t>
      </w:r>
      <w:r w:rsidRPr="008D7225">
        <w:rPr>
          <w:rFonts w:eastAsia="Times New Roman"/>
        </w:rPr>
        <w:t xml:space="preserve">, gắn với văn hóa, du lịch, thương mại và thương hiệu Thủ đô. </w:t>
      </w:r>
    </w:p>
    <w:p w14:paraId="7B96058B" w14:textId="77777777" w:rsidR="008D7225" w:rsidRPr="008D7225" w:rsidRDefault="008D7225" w:rsidP="008D7225">
      <w:pPr>
        <w:pStyle w:val="Heading2"/>
        <w:spacing w:before="120" w:line="264" w:lineRule="auto"/>
        <w:ind w:firstLine="709"/>
        <w:jc w:val="both"/>
        <w:rPr>
          <w:rFonts w:eastAsia="Times New Roman" w:cs="Times New Roman"/>
          <w:b w:val="0"/>
          <w:bCs w:val="0"/>
          <w:kern w:val="36"/>
          <w:szCs w:val="28"/>
        </w:rPr>
      </w:pPr>
      <w:r w:rsidRPr="008D7225">
        <w:rPr>
          <w:rFonts w:eastAsia="Times New Roman" w:cs="Times New Roman"/>
          <w:kern w:val="36"/>
          <w:szCs w:val="28"/>
        </w:rPr>
        <w:t>3. Quảng cáo số và ứng dụng công nghệ cao</w:t>
      </w:r>
    </w:p>
    <w:p w14:paraId="455FA194" w14:textId="42A9E772"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r w:rsidR="00B655B3">
        <w:rPr>
          <w:rFonts w:eastAsia="Times New Roman"/>
          <w:b/>
          <w:bCs/>
        </w:rPr>
        <w:t>:</w:t>
      </w:r>
    </w:p>
    <w:p w14:paraId="00C67CD1"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Hoàn thiện tiêu chí quản lý đối với DOOH, LED, LCD, 3D, màn hình tương tác và các loại hình quảng cáo số mới. </w:t>
      </w:r>
    </w:p>
    <w:p w14:paraId="59AF0D6E"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Xây dựng tiêu chí về độ sáng, thời gian hoạt động, tần suất thay đổi nội dung, </w:t>
      </w:r>
      <w:proofErr w:type="gramStart"/>
      <w:r w:rsidRPr="008D7225">
        <w:rPr>
          <w:rFonts w:eastAsia="Times New Roman"/>
        </w:rPr>
        <w:t>an</w:t>
      </w:r>
      <w:proofErr w:type="gramEnd"/>
      <w:r w:rsidRPr="008D7225">
        <w:rPr>
          <w:rFonts w:eastAsia="Times New Roman"/>
        </w:rPr>
        <w:t xml:space="preserve"> toàn điện, kết cấu, giao thông và môi trường. </w:t>
      </w:r>
    </w:p>
    <w:p w14:paraId="2BA314F2" w14:textId="13504817"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r w:rsidR="00B655B3">
        <w:rPr>
          <w:rFonts w:eastAsia="Times New Roman"/>
          <w:b/>
          <w:bCs/>
        </w:rPr>
        <w:t>:</w:t>
      </w:r>
    </w:p>
    <w:p w14:paraId="2A676101"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Doanh thu quảng cáo số tăng bình quân khoảng 10–12%/năm. </w:t>
      </w:r>
    </w:p>
    <w:p w14:paraId="5B013C14"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Tối thiểu 25–30% công trình quảng cáo đầu tư mới tại khu vực được phép có ứng dụng công nghệ số, tương tác hoặc công nghệ cao. </w:t>
      </w:r>
    </w:p>
    <w:p w14:paraId="596AA780"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Hình thành một số không gian quảng cáo số hiện đại, đồng bộ. </w:t>
      </w:r>
    </w:p>
    <w:p w14:paraId="6BA8CA57" w14:textId="3E3FA2F4"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r w:rsidR="00B655B3">
        <w:rPr>
          <w:rFonts w:eastAsia="Times New Roman"/>
          <w:b/>
          <w:bCs/>
        </w:rPr>
        <w:t>:</w:t>
      </w:r>
    </w:p>
    <w:p w14:paraId="45675A93"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lastRenderedPageBreak/>
        <w:t xml:space="preserve">Quảng cáo số và DOOH trở thành một bộ phận chủ đạo của hệ thống quảng cáo hiện đại tại các khu vực được phép. </w:t>
      </w:r>
    </w:p>
    <w:p w14:paraId="290A93B1"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Ứng dụng rộng rãi AI, dữ liệu lớn, 3D, AR/VR, trình chiếu tương tác và các công nghệ phù hợp. </w:t>
      </w:r>
    </w:p>
    <w:p w14:paraId="15D0C26C"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Phát triển quảng cáo thông minh có khả năng điều chỉnh nội dung theo thời gian, không gian và sự kiện. </w:t>
      </w:r>
    </w:p>
    <w:p w14:paraId="04BF69E7"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Khuyến khích quảng cáo tiết kiệm năng lượng, giảm ô nhiễm ánh sáng và ô nhiễm thị giác. </w:t>
      </w:r>
    </w:p>
    <w:p w14:paraId="3E4E6D07" w14:textId="77777777" w:rsidR="008D7225" w:rsidRPr="008D7225" w:rsidRDefault="008D7225" w:rsidP="008D7225">
      <w:pPr>
        <w:pStyle w:val="Heading2"/>
        <w:spacing w:before="120" w:line="264" w:lineRule="auto"/>
        <w:ind w:firstLine="709"/>
        <w:jc w:val="both"/>
        <w:rPr>
          <w:rFonts w:eastAsia="Times New Roman" w:cs="Times New Roman"/>
          <w:b w:val="0"/>
          <w:bCs w:val="0"/>
          <w:kern w:val="36"/>
          <w:szCs w:val="28"/>
        </w:rPr>
      </w:pPr>
      <w:r w:rsidRPr="008D7225">
        <w:rPr>
          <w:rFonts w:eastAsia="Times New Roman" w:cs="Times New Roman"/>
          <w:kern w:val="36"/>
          <w:szCs w:val="28"/>
        </w:rPr>
        <w:t>4. Cơ sở dữ liệu số và nền tảng quản lý thông minh</w:t>
      </w:r>
    </w:p>
    <w:p w14:paraId="61B98287" w14:textId="0926DF19"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r w:rsidR="00B655B3">
        <w:rPr>
          <w:rFonts w:eastAsia="Times New Roman"/>
          <w:b/>
          <w:bCs/>
        </w:rPr>
        <w:t>:</w:t>
      </w:r>
    </w:p>
    <w:p w14:paraId="24D15ED8"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Hoàn thành kiểm kê, rà soát 100% vị trí, công trình quảng cáo thuộc phạm vi quản lý. </w:t>
      </w:r>
    </w:p>
    <w:p w14:paraId="0F304A3B"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Tối thiểu 80% vị trí đã được xác minh được số hóa, định vị và tích hợp bản đồ số. </w:t>
      </w:r>
    </w:p>
    <w:p w14:paraId="4A9C7108"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Xây dựng cơ sở dữ liệu dùng chung và cơ chế cập nhật biến động. </w:t>
      </w:r>
    </w:p>
    <w:p w14:paraId="6EA91133" w14:textId="2CEF4420"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r w:rsidR="00B655B3">
        <w:rPr>
          <w:rFonts w:eastAsia="Times New Roman"/>
          <w:b/>
          <w:bCs/>
        </w:rPr>
        <w:t>:</w:t>
      </w:r>
    </w:p>
    <w:p w14:paraId="6705D4CD"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100% vị trí, công trình quảng cáo thuộc phạm vi quản lý được số hóa, định vị và cập nhật trên bản đồ số. </w:t>
      </w:r>
    </w:p>
    <w:p w14:paraId="65C19F4D"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Tối thiểu 90% màn hình quảng cáo có kết nối mạng và có khả năng tích hợp kỹ thuật được kết nối/chia sẻ dữ liệu với hệ thống quản lý. </w:t>
      </w:r>
    </w:p>
    <w:p w14:paraId="50093D37"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Tối thiểu 80% hoạt động kiểm tra, giám sát thường xuyên được hỗ trợ bằng dữ liệu số. </w:t>
      </w:r>
    </w:p>
    <w:p w14:paraId="0D7E4492"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Hình thành hệ thống cảnh báo đối với vị trí, công trình có nguy cơ vi phạm hoặc mất an toàn. </w:t>
      </w:r>
    </w:p>
    <w:p w14:paraId="4019437F" w14:textId="47CCF8E2"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r w:rsidR="00B655B3">
        <w:rPr>
          <w:rFonts w:eastAsia="Times New Roman"/>
          <w:b/>
          <w:bCs/>
        </w:rPr>
        <w:t>:</w:t>
      </w:r>
    </w:p>
    <w:p w14:paraId="243F2A4B"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Hình thành hệ sinh thái dữ liệu quảng cáo đô thị, có khả năng kết nối với dữ liệu quy hoạch, giao thông, kiến trúc, đất đai và các dữ liệu đô thị liên quan. </w:t>
      </w:r>
    </w:p>
    <w:p w14:paraId="264639D8"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Ứng dụng phân tích dữ liệu và AI để dự báo nhu cầu, đánh giá hiệu quả khai thác và cảnh báo rủi ro. </w:t>
      </w:r>
    </w:p>
    <w:p w14:paraId="6F25C897"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Quản lý không gian quảng cáo theo hướng thời gian thực ở những khu vực, loại hình đủ điều kiện kỹ thuật. </w:t>
      </w:r>
    </w:p>
    <w:p w14:paraId="178D40BE" w14:textId="77777777" w:rsidR="008D7225" w:rsidRPr="008D7225" w:rsidRDefault="008D7225" w:rsidP="008D7225">
      <w:pPr>
        <w:spacing w:before="120" w:after="0" w:line="264" w:lineRule="auto"/>
        <w:ind w:firstLine="709"/>
        <w:jc w:val="both"/>
        <w:rPr>
          <w:rFonts w:eastAsia="Times New Roman"/>
          <w:b/>
          <w:bCs/>
          <w:kern w:val="36"/>
        </w:rPr>
      </w:pPr>
      <w:r w:rsidRPr="008D7225">
        <w:rPr>
          <w:rFonts w:eastAsia="Times New Roman"/>
          <w:b/>
          <w:bCs/>
          <w:kern w:val="36"/>
        </w:rPr>
        <w:lastRenderedPageBreak/>
        <w:t>5. Phát triển doanh nghiệp và thị trường quảng cáo</w:t>
      </w:r>
    </w:p>
    <w:p w14:paraId="20F9847A" w14:textId="437C14DE"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r w:rsidR="00B655B3">
        <w:rPr>
          <w:rFonts w:eastAsia="Times New Roman"/>
          <w:b/>
          <w:bCs/>
        </w:rPr>
        <w:t>:</w:t>
      </w:r>
    </w:p>
    <w:p w14:paraId="1F5C12CA"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Hỗ trợ doanh nghiệp tiếp cận thông tin về danh mục vị trí, tiêu chí và cơ chế khai thác theo quy định. </w:t>
      </w:r>
    </w:p>
    <w:p w14:paraId="2A499A63"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Khuyến khích doanh nghiệp đầu tư vào DOOH, công nghệ quảng cáo, dữ liệu và thiết kế sáng tạo. </w:t>
      </w:r>
    </w:p>
    <w:p w14:paraId="64B49AFC" w14:textId="50BFE2DA"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r w:rsidR="00B655B3">
        <w:rPr>
          <w:rFonts w:eastAsia="Times New Roman"/>
          <w:b/>
          <w:bCs/>
        </w:rPr>
        <w:t>:</w:t>
      </w:r>
    </w:p>
    <w:p w14:paraId="7FAA9946"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Số doanh nghiệp hoạt động trong lĩnh vực quảng cáo ngoài trời tăng bình quân khoảng 5–6%/năm, phù hợp với tốc độ phát triển thực tế. </w:t>
      </w:r>
    </w:p>
    <w:p w14:paraId="4EC70991"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Tối thiểu 80% doanh nghiệp quảng cáo hoạt động thường xuyên ứng dụng công nghệ số trong quản trị, sản xuất hoặc kinh doanh. </w:t>
      </w:r>
    </w:p>
    <w:p w14:paraId="44C6D252"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Hình thành một số doanh nghiệp có năng lực cạnh tranh cấp quốc gia. </w:t>
      </w:r>
    </w:p>
    <w:p w14:paraId="1A7F7B0B" w14:textId="35A7FAB4"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r w:rsidR="00B655B3">
        <w:rPr>
          <w:rFonts w:eastAsia="Times New Roman"/>
          <w:b/>
          <w:bCs/>
        </w:rPr>
        <w:t>:</w:t>
      </w:r>
    </w:p>
    <w:p w14:paraId="27A01403"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Hình thành thị trường quảng cáo minh bạch, chuyên nghiệp, cạnh tranh và có năng lực khu vực. </w:t>
      </w:r>
    </w:p>
    <w:p w14:paraId="432C87B6"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Hình thành các doanh nghiệp quảng cáo, công nghệ quảng cáo và truyền thông sáng tạo có khả năng tham gia thị trường quốc tế. </w:t>
      </w:r>
    </w:p>
    <w:p w14:paraId="1E5F3C0B"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Hà Nội trở thành một trong những trung tâm quảng cáo sáng tạo và công nghệ quảng cáo quan trọng của Việt Nam. </w:t>
      </w:r>
    </w:p>
    <w:p w14:paraId="468F2D30" w14:textId="77777777" w:rsidR="008D7225" w:rsidRPr="008D7225" w:rsidRDefault="008D7225" w:rsidP="008D7225">
      <w:pPr>
        <w:pStyle w:val="Heading2"/>
        <w:spacing w:before="120" w:line="264" w:lineRule="auto"/>
        <w:ind w:firstLine="709"/>
        <w:jc w:val="both"/>
        <w:rPr>
          <w:rFonts w:eastAsia="Times New Roman" w:cs="Times New Roman"/>
          <w:b w:val="0"/>
          <w:bCs w:val="0"/>
          <w:kern w:val="36"/>
          <w:szCs w:val="28"/>
        </w:rPr>
      </w:pPr>
      <w:r w:rsidRPr="008D7225">
        <w:rPr>
          <w:rFonts w:eastAsia="Times New Roman" w:cs="Times New Roman"/>
          <w:kern w:val="36"/>
          <w:szCs w:val="28"/>
        </w:rPr>
        <w:t>6. Nâng cao chất lượng nguồn nhân lực</w:t>
      </w:r>
    </w:p>
    <w:p w14:paraId="7DC5774E" w14:textId="3F450E2E"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r w:rsidR="00B655B3">
        <w:rPr>
          <w:rFonts w:eastAsia="Times New Roman"/>
          <w:b/>
          <w:bCs/>
        </w:rPr>
        <w:t>:</w:t>
      </w:r>
    </w:p>
    <w:p w14:paraId="1B7EE89E"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Tổ chức tập huấn, bồi dưỡng tối thiểu 300–500 lượt người/năm. </w:t>
      </w:r>
    </w:p>
    <w:p w14:paraId="6EAEC3D9"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100% cán bộ trực tiếp làm công tác quản lý quảng cáo được cập nhật kiến thức pháp luật và nghiệp vụ. </w:t>
      </w:r>
    </w:p>
    <w:p w14:paraId="419C3C7D"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Xây dựng chương trình phối hợp giữa cơ quan quản lý, doanh nghiệp và cơ sở đào tạo. </w:t>
      </w:r>
    </w:p>
    <w:p w14:paraId="21C96D8A" w14:textId="2365C4BE"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r w:rsidR="00B655B3">
        <w:rPr>
          <w:rFonts w:eastAsia="Times New Roman"/>
          <w:b/>
          <w:bCs/>
        </w:rPr>
        <w:t>:</w:t>
      </w:r>
    </w:p>
    <w:p w14:paraId="477C10B6"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Lao động có chuyên môn trong ngành tăng bình quân khoảng 5–7%/năm. </w:t>
      </w:r>
    </w:p>
    <w:p w14:paraId="7D99FE30"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Duy trì đào tạo, bồi dưỡng tối thiểu 500 lượt người/năm. </w:t>
      </w:r>
    </w:p>
    <w:p w14:paraId="17B9831B"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lastRenderedPageBreak/>
        <w:t xml:space="preserve">Hình thành đội ngũ nhân lực chuyên môn về quảng cáo số, thiết kế, công nghệ và sáng tạo. </w:t>
      </w:r>
    </w:p>
    <w:p w14:paraId="42E76C77" w14:textId="0F040E63"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r w:rsidR="00B655B3">
        <w:rPr>
          <w:rFonts w:eastAsia="Times New Roman"/>
          <w:b/>
          <w:bCs/>
        </w:rPr>
        <w:t>:</w:t>
      </w:r>
    </w:p>
    <w:p w14:paraId="4338D9E9"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Hình thành đội ngũ chuyên gia có năng lực về: </w:t>
      </w:r>
    </w:p>
    <w:p w14:paraId="770CA0D3"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quản trị không gian quảng cáo; </w:t>
      </w:r>
    </w:p>
    <w:p w14:paraId="3A82AF0C"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thiết kế đô thị; </w:t>
      </w:r>
    </w:p>
    <w:p w14:paraId="42822485"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công nghệ quảng cáo; </w:t>
      </w:r>
    </w:p>
    <w:p w14:paraId="15BFCEE5"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AI và dữ liệu; </w:t>
      </w:r>
    </w:p>
    <w:p w14:paraId="7A70F317"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truyền thông sáng tạo; </w:t>
      </w:r>
    </w:p>
    <w:p w14:paraId="5A2AB9A2"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quản trị thương hiệu đô thị. </w:t>
      </w:r>
    </w:p>
    <w:p w14:paraId="3420547E"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Hà Nội trở thành một trung tâm đào tạo, nghiên cứu và phát triển nhân lực quảng cáo sáng tạo của Việt Nam. </w:t>
      </w:r>
    </w:p>
    <w:p w14:paraId="57563B0A" w14:textId="77777777" w:rsidR="008D7225" w:rsidRPr="008D7225" w:rsidRDefault="008D7225" w:rsidP="008D7225">
      <w:pPr>
        <w:pStyle w:val="Heading2"/>
        <w:spacing w:before="120" w:line="264" w:lineRule="auto"/>
        <w:ind w:firstLine="709"/>
        <w:jc w:val="both"/>
        <w:rPr>
          <w:rFonts w:eastAsia="Times New Roman" w:cs="Times New Roman"/>
          <w:b w:val="0"/>
          <w:bCs w:val="0"/>
          <w:kern w:val="36"/>
          <w:szCs w:val="28"/>
        </w:rPr>
      </w:pPr>
      <w:r w:rsidRPr="008D7225">
        <w:rPr>
          <w:rFonts w:eastAsia="Times New Roman" w:cs="Times New Roman"/>
          <w:kern w:val="36"/>
          <w:szCs w:val="28"/>
        </w:rPr>
        <w:t>7. Hợp tác quốc tế và thu hút đầu tư</w:t>
      </w:r>
    </w:p>
    <w:p w14:paraId="2223E399" w14:textId="50978D1B"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r w:rsidR="00B655B3">
        <w:rPr>
          <w:rFonts w:eastAsia="Times New Roman"/>
          <w:b/>
          <w:bCs/>
        </w:rPr>
        <w:t>:</w:t>
      </w:r>
    </w:p>
    <w:p w14:paraId="55DF2CD0"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Xây dựng danh mục dự án, khu vực và vị trí có khả năng xã hội hóa, thu hút đầu tư. </w:t>
      </w:r>
    </w:p>
    <w:p w14:paraId="6DC7054C"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Tăng cường xúc tiến đầu tư với doanh nghiệp trong nước và quốc tế. </w:t>
      </w:r>
    </w:p>
    <w:p w14:paraId="0723175E" w14:textId="7B7CAA32"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r w:rsidR="00B655B3">
        <w:rPr>
          <w:rFonts w:eastAsia="Times New Roman"/>
          <w:b/>
          <w:bCs/>
        </w:rPr>
        <w:t>:</w:t>
      </w:r>
    </w:p>
    <w:p w14:paraId="68443435"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Thu hút ít nhất 03 dự án hoặc nhà đầu tư có năng lực, có tính lan tỏa. </w:t>
      </w:r>
    </w:p>
    <w:p w14:paraId="1B93C4E6"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Hình thành ít nhất 01–02 mô hình xã hội hóa/hợp tác công – tư tiêu biểu có khả năng nhân rộng. </w:t>
      </w:r>
    </w:p>
    <w:p w14:paraId="0EF577C3" w14:textId="305EBDFE"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r w:rsidR="00B655B3">
        <w:rPr>
          <w:rFonts w:eastAsia="Times New Roman"/>
          <w:b/>
          <w:bCs/>
        </w:rPr>
        <w:t>:</w:t>
      </w:r>
    </w:p>
    <w:p w14:paraId="7A001CE6"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Hà Nội trở thành điểm đến của các doanh nghiệp, tập đoàn và tổ chức quốc tế trong lĩnh vực quảng cáo, truyền thông sáng tạo và công nghệ quảng cáo. </w:t>
      </w:r>
    </w:p>
    <w:p w14:paraId="71619212"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Tăng cường hợp tác với các đô thị lớn trong khu vực về quản trị không gian quảng cáo, quảng cáo số và xây dựng thương hiệu thành phố. </w:t>
      </w:r>
    </w:p>
    <w:p w14:paraId="472DB9BE"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Có khả năng đăng cai các sự kiện, diễn đàn, triển lãm hoặc hoạt động chuyên ngành quảng cáo và công nghiệp sáng tạo có quy mô quốc tế. </w:t>
      </w:r>
    </w:p>
    <w:p w14:paraId="403B9BF2" w14:textId="77777777" w:rsidR="008D7225" w:rsidRPr="008D7225" w:rsidRDefault="008D7225" w:rsidP="008D7225">
      <w:pPr>
        <w:pStyle w:val="Heading2"/>
        <w:spacing w:before="120" w:line="264" w:lineRule="auto"/>
        <w:ind w:firstLine="709"/>
        <w:jc w:val="both"/>
        <w:rPr>
          <w:rFonts w:eastAsia="Times New Roman" w:cs="Times New Roman"/>
          <w:b w:val="0"/>
          <w:bCs w:val="0"/>
          <w:kern w:val="36"/>
          <w:szCs w:val="28"/>
        </w:rPr>
      </w:pPr>
      <w:r w:rsidRPr="008D7225">
        <w:rPr>
          <w:rFonts w:eastAsia="Times New Roman" w:cs="Times New Roman"/>
          <w:kern w:val="36"/>
          <w:szCs w:val="28"/>
        </w:rPr>
        <w:t>8. Đóng góp vào công nghiệp văn hóa và kinh tế Thành phố</w:t>
      </w:r>
    </w:p>
    <w:p w14:paraId="49DA584C" w14:textId="3FAC8855"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r w:rsidR="00B655B3">
        <w:rPr>
          <w:rFonts w:eastAsia="Times New Roman"/>
          <w:b/>
          <w:bCs/>
        </w:rPr>
        <w:t>:</w:t>
      </w:r>
    </w:p>
    <w:p w14:paraId="587A3D17"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lastRenderedPageBreak/>
        <w:t xml:space="preserve">Hoàn thiện cơ chế thống kê riêng về quy mô thị trường, doanh thu và giá trị của hoạt động quảng cáo. </w:t>
      </w:r>
    </w:p>
    <w:p w14:paraId="64868142"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Thống nhất phương pháp thống kê, tránh trùng lặp giữa quảng cáo ngoài trời, quảng cáo số và các loại hình khác. </w:t>
      </w:r>
    </w:p>
    <w:p w14:paraId="17199C04" w14:textId="1503AF4E"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r w:rsidR="00B655B3">
        <w:rPr>
          <w:rFonts w:eastAsia="Times New Roman"/>
          <w:b/>
          <w:bCs/>
        </w:rPr>
        <w:t>:</w:t>
      </w:r>
    </w:p>
    <w:p w14:paraId="4C831387"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Doanh thu hoạt động quảng cáo trên địa bàn tăng bình quân khoảng 8–10%/năm, phù hợp với tốc độ tăng trưởng kinh tế và sức mua. </w:t>
      </w:r>
    </w:p>
    <w:p w14:paraId="5B910639"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Tăng tỷ trọng đóng góp của quảng cáo vào công nghiệp văn hóa, kinh tế số, thương mại, du lịch và dịch vụ. </w:t>
      </w:r>
    </w:p>
    <w:p w14:paraId="65A88CED" w14:textId="6F2775FD"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r w:rsidR="00B655B3">
        <w:rPr>
          <w:rFonts w:eastAsia="Times New Roman"/>
          <w:b/>
          <w:bCs/>
        </w:rPr>
        <w:t>:</w:t>
      </w:r>
    </w:p>
    <w:p w14:paraId="0E33403C"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Quảng cáo trở thành một cấu phần quan trọng của hệ sinh thái công nghiệp văn hóa và kinh tế sáng tạo Hà Nội. </w:t>
      </w:r>
    </w:p>
    <w:p w14:paraId="5F33F2FF"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Phát triển các sản phẩm quảng cáo gắn với di sản, văn hóa, du lịch, nghệ thuật và sản phẩm sáng tạo. </w:t>
      </w:r>
    </w:p>
    <w:p w14:paraId="66FDF920"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Quảng cáo góp phần xây dựng và lan tỏa thương hiệu Hà Nội ở trong nước và quốc tế. </w:t>
      </w:r>
    </w:p>
    <w:p w14:paraId="384B2E52" w14:textId="77777777" w:rsidR="008D7225" w:rsidRPr="008D7225" w:rsidRDefault="008D7225" w:rsidP="008D7225">
      <w:pPr>
        <w:pStyle w:val="Heading2"/>
        <w:spacing w:before="120" w:line="264" w:lineRule="auto"/>
        <w:ind w:firstLine="709"/>
        <w:jc w:val="both"/>
        <w:rPr>
          <w:rFonts w:eastAsia="Times New Roman" w:cs="Times New Roman"/>
          <w:b w:val="0"/>
          <w:bCs w:val="0"/>
          <w:kern w:val="36"/>
          <w:szCs w:val="28"/>
        </w:rPr>
      </w:pPr>
      <w:r w:rsidRPr="008D7225">
        <w:rPr>
          <w:rFonts w:eastAsia="Times New Roman" w:cs="Times New Roman"/>
          <w:kern w:val="36"/>
          <w:szCs w:val="28"/>
        </w:rPr>
        <w:t xml:space="preserve">9. Chỉ tiêu về chất lượng quản lý, </w:t>
      </w:r>
      <w:proofErr w:type="gramStart"/>
      <w:r w:rsidRPr="008D7225">
        <w:rPr>
          <w:rFonts w:eastAsia="Times New Roman" w:cs="Times New Roman"/>
          <w:kern w:val="36"/>
          <w:szCs w:val="28"/>
        </w:rPr>
        <w:t>an</w:t>
      </w:r>
      <w:proofErr w:type="gramEnd"/>
      <w:r w:rsidRPr="008D7225">
        <w:rPr>
          <w:rFonts w:eastAsia="Times New Roman" w:cs="Times New Roman"/>
          <w:kern w:val="36"/>
          <w:szCs w:val="28"/>
        </w:rPr>
        <w:t xml:space="preserve"> toàn và mỹ quan đô thị</w:t>
      </w:r>
    </w:p>
    <w:p w14:paraId="3402CC56" w14:textId="45D25265"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2027</w:t>
      </w:r>
      <w:r w:rsidR="00B655B3">
        <w:rPr>
          <w:rFonts w:eastAsia="Times New Roman"/>
          <w:b/>
          <w:bCs/>
        </w:rPr>
        <w:t>:</w:t>
      </w:r>
    </w:p>
    <w:p w14:paraId="6A65BDA8"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100% vụ việc vi phạm quảng cáo được tiếp nhận, phân loại và theo dõi. </w:t>
      </w:r>
    </w:p>
    <w:p w14:paraId="5C29BBA2"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100% công trình quảng cáo mới thuộc phạm vi quản lý được kiểm tra các yêu cầu về vị trí, </w:t>
      </w:r>
      <w:proofErr w:type="gramStart"/>
      <w:r w:rsidRPr="008D7225">
        <w:rPr>
          <w:rFonts w:eastAsia="Times New Roman"/>
        </w:rPr>
        <w:t>an</w:t>
      </w:r>
      <w:proofErr w:type="gramEnd"/>
      <w:r w:rsidRPr="008D7225">
        <w:rPr>
          <w:rFonts w:eastAsia="Times New Roman"/>
        </w:rPr>
        <w:t xml:space="preserve"> toàn, kiến trúc, cảnh quan theo quy định. </w:t>
      </w:r>
    </w:p>
    <w:p w14:paraId="48101B61"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Xây dựng bộ chỉ số đánh giá chất lượng không gian quảng cáo theo từng vùng. </w:t>
      </w:r>
    </w:p>
    <w:p w14:paraId="2CF736CD" w14:textId="5AE69333"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2030</w:t>
      </w:r>
      <w:r w:rsidR="00B655B3">
        <w:rPr>
          <w:rFonts w:eastAsia="Times New Roman"/>
          <w:b/>
          <w:bCs/>
        </w:rPr>
        <w:t>:</w:t>
      </w:r>
    </w:p>
    <w:p w14:paraId="22FE12CB"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Giảm tối thiểu 30% số vụ vi phạm tái diễn tại các khu vực đã được chuẩn hóa so với giai đoạn 2026–2027. </w:t>
      </w:r>
    </w:p>
    <w:p w14:paraId="0823B1B1"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Tối thiểu 90% phản ánh của người dân, doanh nghiệp thuộc thẩm quyền được tiếp nhận, phân loại và xử lý/phản hồi đúng thời hạn. </w:t>
      </w:r>
    </w:p>
    <w:p w14:paraId="5C6492C3"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100% công trình quảng cáo thuộc nhóm nguy cơ cao về an toàn được đưa vào diện kiểm tra, giám sát theo mức độ rủi ro. </w:t>
      </w:r>
    </w:p>
    <w:p w14:paraId="195F3D46" w14:textId="5A3993F3"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Đến năm 2045</w:t>
      </w:r>
      <w:r w:rsidR="00B655B3">
        <w:rPr>
          <w:rFonts w:eastAsia="Times New Roman"/>
          <w:b/>
          <w:bCs/>
        </w:rPr>
        <w:t>:</w:t>
      </w:r>
    </w:p>
    <w:p w14:paraId="75BE78A0"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lastRenderedPageBreak/>
        <w:t xml:space="preserve">Hình thành môi trường quảng cáo an toàn, văn minh, thân thiện với môi trường và hài hòa với không gian đô thị. </w:t>
      </w:r>
    </w:p>
    <w:p w14:paraId="272675EE"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Kiểm soát hiệu quả ô nhiễm thị giác, ô nhiễm ánh sáng và các tác động bất lợi của quảng cáo đối với cảnh quan, di sản và đời sống đô thị. </w:t>
      </w:r>
    </w:p>
    <w:p w14:paraId="09870335" w14:textId="77777777" w:rsidR="008D7225" w:rsidRPr="008D7225" w:rsidRDefault="008D7225" w:rsidP="008D7225">
      <w:pPr>
        <w:spacing w:before="120" w:after="0" w:line="264" w:lineRule="auto"/>
        <w:ind w:firstLine="709"/>
        <w:jc w:val="both"/>
        <w:rPr>
          <w:rFonts w:eastAsia="Times New Roman"/>
          <w:b/>
          <w:bCs/>
        </w:rPr>
      </w:pPr>
      <w:r w:rsidRPr="008D7225">
        <w:rPr>
          <w:rFonts w:eastAsia="Times New Roman"/>
          <w:b/>
          <w:bCs/>
        </w:rPr>
        <w:t>Sản phẩm phải hoàn thành</w:t>
      </w:r>
    </w:p>
    <w:p w14:paraId="1B92B045"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Bộ công cụ quản lý. </w:t>
      </w:r>
    </w:p>
    <w:p w14:paraId="6580FA64"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Phân vùng không gian. </w:t>
      </w:r>
    </w:p>
    <w:p w14:paraId="2012B86E"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Danh mục vị trí. </w:t>
      </w:r>
    </w:p>
    <w:p w14:paraId="093A0F3C"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Bộ tiêu chí kỹ thuật. </w:t>
      </w:r>
    </w:p>
    <w:p w14:paraId="136717EA"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Cơ sở dữ liệu quảng cáo. </w:t>
      </w:r>
    </w:p>
    <w:p w14:paraId="750D1870"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Bản đồ số. </w:t>
      </w:r>
    </w:p>
    <w:p w14:paraId="126F75E1"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Cơ chế khai thác/xã hội hóa. </w:t>
      </w:r>
    </w:p>
    <w:p w14:paraId="5909EF82" w14:textId="77777777" w:rsidR="008D7225" w:rsidRPr="008D7225" w:rsidRDefault="008D7225" w:rsidP="00B655B3">
      <w:pPr>
        <w:numPr>
          <w:ilvl w:val="0"/>
          <w:numId w:val="22"/>
        </w:numPr>
        <w:spacing w:before="120" w:after="0" w:line="264" w:lineRule="auto"/>
        <w:ind w:left="0" w:firstLine="709"/>
        <w:jc w:val="both"/>
        <w:rPr>
          <w:rFonts w:eastAsia="Times New Roman"/>
        </w:rPr>
      </w:pPr>
      <w:r w:rsidRPr="008D7225">
        <w:rPr>
          <w:rFonts w:eastAsia="Times New Roman"/>
        </w:rPr>
        <w:t xml:space="preserve">Quy trình hậu kiểm và quản trị rủi ro. </w:t>
      </w:r>
    </w:p>
    <w:p w14:paraId="6D3645F6" w14:textId="2EBAE753" w:rsidR="008D7225" w:rsidRPr="00B655B3" w:rsidRDefault="00B655B3" w:rsidP="00B655B3">
      <w:pPr>
        <w:spacing w:before="120" w:after="0" w:line="264" w:lineRule="auto"/>
        <w:ind w:firstLine="709"/>
        <w:jc w:val="both"/>
        <w:rPr>
          <w:rFonts w:eastAsia="Times New Roman"/>
        </w:rPr>
      </w:pPr>
      <w:r>
        <w:rPr>
          <w:rFonts w:eastAsia="Times New Roman"/>
          <w:b/>
          <w:bCs/>
        </w:rPr>
        <w:t>Đến năm</w:t>
      </w:r>
      <w:r w:rsidR="008D7225" w:rsidRPr="00B655B3">
        <w:rPr>
          <w:rFonts w:eastAsia="Times New Roman"/>
          <w:b/>
          <w:bCs/>
        </w:rPr>
        <w:t xml:space="preserve"> 2027:</w:t>
      </w:r>
      <w:r w:rsidR="008D7225" w:rsidRPr="00B655B3">
        <w:rPr>
          <w:rFonts w:eastAsia="Times New Roman"/>
          <w:bCs/>
        </w:rPr>
        <w:t xml:space="preserve"> Hà Nội có “hạ tầng quản lý” tương đối đầy đủ cho ngành quảng cáo.</w:t>
      </w:r>
    </w:p>
    <w:p w14:paraId="5626D23F" w14:textId="1806382A" w:rsidR="008D7225" w:rsidRPr="008D7225" w:rsidRDefault="008D7225" w:rsidP="008D7225">
      <w:pPr>
        <w:spacing w:before="120" w:after="0" w:line="264" w:lineRule="auto"/>
        <w:ind w:firstLine="709"/>
        <w:jc w:val="both"/>
        <w:rPr>
          <w:rFonts w:eastAsia="Times New Roman"/>
          <w:b/>
          <w:bCs/>
          <w:kern w:val="36"/>
        </w:rPr>
      </w:pPr>
      <w:r w:rsidRPr="008D7225">
        <w:rPr>
          <w:rFonts w:eastAsia="Times New Roman"/>
          <w:b/>
          <w:bCs/>
          <w:kern w:val="36"/>
        </w:rPr>
        <w:t xml:space="preserve">Giai đoạn 2028–2030: </w:t>
      </w:r>
      <w:r w:rsidR="00B655B3">
        <w:rPr>
          <w:rFonts w:eastAsia="Times New Roman"/>
          <w:b/>
          <w:bCs/>
          <w:kern w:val="36"/>
        </w:rPr>
        <w:t>PHÁT TRIỂN VÀ KHAI THÁC</w:t>
      </w:r>
    </w:p>
    <w:p w14:paraId="793FF1B2"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Đưa danh mục vị trí vào khai thác; hình thành các khu vực quảng cáo kiểu mẫu; phát triển quảng cáo số; thu hút nhà đầu tư; nâng cao hiệu quả khai thác tài sản công và không gian công cộng.</w:t>
      </w:r>
    </w:p>
    <w:p w14:paraId="0F78170E" w14:textId="2D8B5A6F" w:rsidR="008D7225" w:rsidRPr="00B655B3" w:rsidRDefault="00B655B3" w:rsidP="008D7225">
      <w:pPr>
        <w:spacing w:before="120" w:after="0" w:line="264" w:lineRule="auto"/>
        <w:ind w:firstLine="709"/>
        <w:jc w:val="both"/>
        <w:rPr>
          <w:rFonts w:eastAsia="Times New Roman"/>
        </w:rPr>
      </w:pPr>
      <w:r>
        <w:rPr>
          <w:rFonts w:eastAsia="Times New Roman"/>
          <w:b/>
          <w:bCs/>
        </w:rPr>
        <w:t>Đến năm</w:t>
      </w:r>
      <w:r w:rsidR="008D7225" w:rsidRPr="008D7225">
        <w:rPr>
          <w:rFonts w:eastAsia="Times New Roman"/>
          <w:b/>
          <w:bCs/>
        </w:rPr>
        <w:t xml:space="preserve"> 2030</w:t>
      </w:r>
      <w:r>
        <w:rPr>
          <w:rFonts w:eastAsia="Times New Roman"/>
          <w:b/>
          <w:bCs/>
        </w:rPr>
        <w:t xml:space="preserve">: </w:t>
      </w:r>
      <w:r w:rsidR="008D7225" w:rsidRPr="00B655B3">
        <w:rPr>
          <w:rFonts w:eastAsia="Times New Roman"/>
          <w:bCs/>
        </w:rPr>
        <w:t>Hà Nội hình thành thị trường quảng cáo tương đối đồng bộ, minh bạch, có khả năng khai thác hiệu quả; quản lý cơ bản chuyển từ phương thức thủ công, phân tán sang quản lý theo không gian, dữ liệu và công nghệ.</w:t>
      </w:r>
    </w:p>
    <w:p w14:paraId="0D193CC5" w14:textId="44D508D2" w:rsidR="008D7225" w:rsidRPr="008D7225" w:rsidRDefault="008D7225" w:rsidP="008D7225">
      <w:pPr>
        <w:spacing w:before="120" w:after="0" w:line="264" w:lineRule="auto"/>
        <w:ind w:firstLine="709"/>
        <w:jc w:val="both"/>
        <w:rPr>
          <w:rFonts w:eastAsia="Times New Roman"/>
          <w:b/>
          <w:bCs/>
          <w:kern w:val="36"/>
        </w:rPr>
      </w:pPr>
      <w:r w:rsidRPr="008D7225">
        <w:rPr>
          <w:rFonts w:eastAsia="Times New Roman"/>
          <w:b/>
          <w:bCs/>
          <w:kern w:val="36"/>
        </w:rPr>
        <w:t>Giai đoạn 2031–2045: NÂNG TẦM – THÔNG MINH – SÁNG TẠO – HỘI NHẬP</w:t>
      </w:r>
    </w:p>
    <w:p w14:paraId="1C3D0C63" w14:textId="0014F316" w:rsidR="008D7225" w:rsidRPr="008D7225" w:rsidRDefault="00B655B3" w:rsidP="008D7225">
      <w:pPr>
        <w:spacing w:before="120" w:after="0" w:line="264" w:lineRule="auto"/>
        <w:ind w:firstLine="709"/>
        <w:jc w:val="both"/>
        <w:rPr>
          <w:rFonts w:eastAsia="Times New Roman"/>
          <w:b/>
          <w:bCs/>
        </w:rPr>
      </w:pPr>
      <w:r>
        <w:rPr>
          <w:rFonts w:eastAsia="Times New Roman"/>
          <w:b/>
          <w:bCs/>
        </w:rPr>
        <w:t xml:space="preserve">Giai đoạn </w:t>
      </w:r>
      <w:r w:rsidR="008D7225" w:rsidRPr="008D7225">
        <w:rPr>
          <w:rFonts w:eastAsia="Times New Roman"/>
          <w:b/>
          <w:bCs/>
        </w:rPr>
        <w:t>2031–2035: Hoàn thiện hệ sinh thái quảng cáo đô thị</w:t>
      </w:r>
    </w:p>
    <w:p w14:paraId="6D10FBFE"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Mở rộng quảng cáo số và DOOH tại các khu vực phù hợp. </w:t>
      </w:r>
    </w:p>
    <w:p w14:paraId="3FA02ACC"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Hoàn thiện kết nối dữ liệu. </w:t>
      </w:r>
    </w:p>
    <w:p w14:paraId="7E96A0C2"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Ứng dụng AI, GIS và phân tích dữ liệu. </w:t>
      </w:r>
    </w:p>
    <w:p w14:paraId="73A22BB5"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Phát triển các cụm quảng cáo hiện đại. </w:t>
      </w:r>
    </w:p>
    <w:p w14:paraId="2F73BB10"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Hình thành doanh nghiệp quảng cáo công nghệ và sáng tạo. </w:t>
      </w:r>
    </w:p>
    <w:p w14:paraId="05DC157B"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lastRenderedPageBreak/>
        <w:t xml:space="preserve">Tăng liên kết quảng cáo với du lịch, thương mại, văn hóa và kinh tế sáng tạo. </w:t>
      </w:r>
    </w:p>
    <w:p w14:paraId="6730B9CB" w14:textId="68BE3068" w:rsidR="008D7225" w:rsidRPr="008D7225" w:rsidRDefault="00B655B3" w:rsidP="008D7225">
      <w:pPr>
        <w:spacing w:before="120" w:after="0" w:line="264" w:lineRule="auto"/>
        <w:ind w:firstLine="709"/>
        <w:jc w:val="both"/>
        <w:rPr>
          <w:rFonts w:eastAsia="Times New Roman"/>
          <w:b/>
          <w:bCs/>
        </w:rPr>
      </w:pPr>
      <w:r>
        <w:rPr>
          <w:rFonts w:eastAsia="Times New Roman"/>
          <w:b/>
          <w:bCs/>
        </w:rPr>
        <w:t xml:space="preserve">Giai đoạn </w:t>
      </w:r>
      <w:r w:rsidR="008D7225" w:rsidRPr="008D7225">
        <w:rPr>
          <w:rFonts w:eastAsia="Times New Roman"/>
          <w:b/>
          <w:bCs/>
        </w:rPr>
        <w:t>2036–2040: Phát triển quảng cáo thông minh và sáng tạo</w:t>
      </w:r>
    </w:p>
    <w:p w14:paraId="53547DBB"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Quảng cáo trở thành một thành tố của đô thị thông minh. </w:t>
      </w:r>
    </w:p>
    <w:p w14:paraId="6B6858BB"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Mở rộng các mô hình quảng cáo tương tác, 3D, AR/VR và công nghệ mới. </w:t>
      </w:r>
    </w:p>
    <w:p w14:paraId="1D20EA0F"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Phát triển quảng cáo xanh, tiết kiệm năng lượng. </w:t>
      </w:r>
    </w:p>
    <w:p w14:paraId="12BFF920"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Hình thành các sản phẩm quảng cáo mang bản sắc Hà Nội. </w:t>
      </w:r>
    </w:p>
    <w:p w14:paraId="69C4F286" w14:textId="77777777" w:rsidR="008D7225" w:rsidRPr="008D7225" w:rsidRDefault="008D7225" w:rsidP="008D7225">
      <w:pPr>
        <w:spacing w:before="120" w:after="0" w:line="264" w:lineRule="auto"/>
        <w:ind w:firstLine="709"/>
        <w:jc w:val="both"/>
        <w:rPr>
          <w:rFonts w:eastAsia="Times New Roman"/>
        </w:rPr>
      </w:pPr>
      <w:r w:rsidRPr="008D7225">
        <w:rPr>
          <w:rFonts w:eastAsia="Times New Roman"/>
        </w:rPr>
        <w:t xml:space="preserve">Tăng cường hợp tác với các đô thị lớn trong khu vực. </w:t>
      </w:r>
    </w:p>
    <w:p w14:paraId="4398FDD5" w14:textId="7E6D1856" w:rsidR="008D7225" w:rsidRPr="008D7225" w:rsidRDefault="00B655B3" w:rsidP="008D7225">
      <w:pPr>
        <w:spacing w:before="120" w:after="0" w:line="264" w:lineRule="auto"/>
        <w:ind w:firstLine="709"/>
        <w:jc w:val="both"/>
        <w:rPr>
          <w:rFonts w:eastAsia="Times New Roman"/>
          <w:b/>
          <w:bCs/>
        </w:rPr>
      </w:pPr>
      <w:r>
        <w:rPr>
          <w:rFonts w:eastAsia="Times New Roman"/>
          <w:b/>
          <w:bCs/>
        </w:rPr>
        <w:t xml:space="preserve">Giai đoạn </w:t>
      </w:r>
      <w:r w:rsidR="008D7225" w:rsidRPr="008D7225">
        <w:rPr>
          <w:rFonts w:eastAsia="Times New Roman"/>
          <w:b/>
          <w:bCs/>
        </w:rPr>
        <w:t>2041–2045: Khẳng định vị thế khu vực</w:t>
      </w:r>
    </w:p>
    <w:p w14:paraId="69E5BBD9" w14:textId="10683929" w:rsidR="008D7225" w:rsidRPr="008D7225" w:rsidRDefault="008D7225" w:rsidP="008D7225">
      <w:pPr>
        <w:spacing w:before="120" w:after="0" w:line="264" w:lineRule="auto"/>
        <w:ind w:firstLine="709"/>
        <w:jc w:val="both"/>
        <w:rPr>
          <w:rFonts w:eastAsia="Times New Roman"/>
        </w:rPr>
      </w:pPr>
      <w:r w:rsidRPr="008D7225">
        <w:rPr>
          <w:rFonts w:eastAsia="Times New Roman"/>
        </w:rPr>
        <w:t>Đến năm 2045:</w:t>
      </w:r>
      <w:r w:rsidR="00B655B3">
        <w:rPr>
          <w:rFonts w:eastAsia="Times New Roman"/>
        </w:rPr>
        <w:t xml:space="preserve"> </w:t>
      </w:r>
      <w:r w:rsidRPr="00B655B3">
        <w:rPr>
          <w:rFonts w:eastAsia="Times New Roman"/>
          <w:bCs/>
        </w:rPr>
        <w:t>Hà Nội trở thành trung tâm quảng cáo sáng tạo hàng đầu của Việt Nam, từng bước có vị thế trong khu vực Đông Nam Á.</w:t>
      </w:r>
    </w:p>
    <w:p w14:paraId="7F3D8C09" w14:textId="62DD26B5" w:rsidR="008D7225" w:rsidRPr="00B655B3" w:rsidRDefault="008D7225" w:rsidP="008D7225">
      <w:pPr>
        <w:spacing w:before="120" w:after="0" w:line="264" w:lineRule="auto"/>
        <w:ind w:firstLine="709"/>
        <w:jc w:val="both"/>
        <w:rPr>
          <w:rFonts w:eastAsia="Times New Roman"/>
        </w:rPr>
      </w:pPr>
      <w:r w:rsidRPr="008D7225">
        <w:rPr>
          <w:rFonts w:eastAsia="Times New Roman"/>
        </w:rPr>
        <w:t>Hình thành hệ sinh thái quảng cáo</w:t>
      </w:r>
      <w:r w:rsidRPr="00B655B3">
        <w:rPr>
          <w:rFonts w:eastAsia="Times New Roman"/>
        </w:rPr>
        <w:t>:</w:t>
      </w:r>
      <w:r w:rsidR="00B655B3" w:rsidRPr="00B655B3">
        <w:rPr>
          <w:rFonts w:eastAsia="Times New Roman"/>
        </w:rPr>
        <w:t xml:space="preserve"> </w:t>
      </w:r>
      <w:r w:rsidRPr="00B655B3">
        <w:rPr>
          <w:rFonts w:eastAsia="Times New Roman"/>
          <w:bCs/>
        </w:rPr>
        <w:t>hiện đại – thông minh – sáng tạo – xanh – minh bạch – hội nhập.</w:t>
      </w:r>
    </w:p>
    <w:p w14:paraId="5D230A27" w14:textId="35FA5CC2" w:rsidR="008D7225" w:rsidRPr="00B655B3" w:rsidRDefault="008D7225" w:rsidP="008D7225">
      <w:pPr>
        <w:spacing w:before="120" w:after="0" w:line="264" w:lineRule="auto"/>
        <w:ind w:firstLine="709"/>
        <w:jc w:val="both"/>
        <w:rPr>
          <w:rFonts w:eastAsia="Times New Roman"/>
        </w:rPr>
      </w:pPr>
      <w:r w:rsidRPr="008D7225">
        <w:rPr>
          <w:rFonts w:eastAsia="Times New Roman"/>
        </w:rPr>
        <w:t xml:space="preserve">Quảng cáo không chỉ là hoạt động kinh doanh mà trở </w:t>
      </w:r>
      <w:r w:rsidRPr="00B655B3">
        <w:rPr>
          <w:rFonts w:eastAsia="Times New Roman"/>
        </w:rPr>
        <w:t>thành:</w:t>
      </w:r>
      <w:r w:rsidR="00B655B3" w:rsidRPr="00B655B3">
        <w:rPr>
          <w:rFonts w:eastAsia="Times New Roman"/>
        </w:rPr>
        <w:t xml:space="preserve"> </w:t>
      </w:r>
      <w:r w:rsidRPr="00B655B3">
        <w:rPr>
          <w:rFonts w:eastAsia="Times New Roman"/>
          <w:bCs/>
        </w:rPr>
        <w:t>một bộ phận của kinh tế sáng tạo, công nghiệp văn hóa, hạ tầng truyền thông đô thị và công cụ xây dựng thương hiệu Thành phố.</w:t>
      </w:r>
    </w:p>
    <w:p w14:paraId="2F0D2051" w14:textId="27A6A813" w:rsidR="00C779C2" w:rsidRPr="008D7225" w:rsidRDefault="00EA76D0" w:rsidP="00BB5844">
      <w:pPr>
        <w:pStyle w:val="Heading2"/>
        <w:spacing w:before="120" w:line="264" w:lineRule="auto"/>
        <w:ind w:firstLine="709"/>
        <w:contextualSpacing/>
        <w:jc w:val="both"/>
        <w:rPr>
          <w:rFonts w:cs="Times New Roman"/>
          <w:szCs w:val="28"/>
        </w:rPr>
      </w:pPr>
      <w:r w:rsidRPr="008D7225">
        <w:rPr>
          <w:rFonts w:eastAsia="Times New Roman" w:cs="Times New Roman"/>
          <w:szCs w:val="28"/>
        </w:rPr>
        <w:t>I</w:t>
      </w:r>
      <w:r w:rsidR="0070149B" w:rsidRPr="008D7225">
        <w:rPr>
          <w:rFonts w:eastAsia="Times New Roman" w:cs="Times New Roman"/>
          <w:szCs w:val="28"/>
        </w:rPr>
        <w:t>V. ĐỊNH HƯỚNG PHÁT TRIỂN</w:t>
      </w:r>
      <w:bookmarkEnd w:id="52"/>
      <w:bookmarkEnd w:id="53"/>
    </w:p>
    <w:p w14:paraId="259D8DE8" w14:textId="77777777" w:rsidR="00C779C2" w:rsidRPr="008D7225" w:rsidRDefault="0070149B" w:rsidP="00BB5844">
      <w:pPr>
        <w:spacing w:before="120" w:after="0" w:line="264" w:lineRule="auto"/>
        <w:ind w:firstLine="709"/>
        <w:contextualSpacing/>
        <w:jc w:val="both"/>
      </w:pPr>
      <w:r w:rsidRPr="008D7225">
        <w:t>Để hiện thực hóa các quan điểm và mục tiêu nêu trên, hoạt động quảng cáo của Thủ đô trong giai đoạn đến năm 2030, tầm nhìn đến năm 2045 được định hướng theo sáu nhóm trọng tâm:</w:t>
      </w:r>
    </w:p>
    <w:p w14:paraId="05C87F31" w14:textId="77777777" w:rsidR="00537185" w:rsidRPr="008D7225" w:rsidRDefault="00537185" w:rsidP="00BB5844">
      <w:pPr>
        <w:spacing w:before="120" w:after="0" w:line="264" w:lineRule="auto"/>
        <w:ind w:firstLine="709"/>
        <w:contextualSpacing/>
        <w:jc w:val="both"/>
      </w:pPr>
      <w:r w:rsidRPr="008D7225">
        <w:t xml:space="preserve">- </w:t>
      </w:r>
      <w:r w:rsidR="0070149B" w:rsidRPr="008D7225">
        <w:t>Hoàn thiện thể chế, chính sách và đổi mới phương thức quản lý.</w:t>
      </w:r>
    </w:p>
    <w:p w14:paraId="7851A59B" w14:textId="77777777" w:rsidR="00537185" w:rsidRPr="008D7225" w:rsidRDefault="00537185" w:rsidP="00BB5844">
      <w:pPr>
        <w:spacing w:before="120" w:after="0" w:line="264" w:lineRule="auto"/>
        <w:ind w:firstLine="709"/>
        <w:contextualSpacing/>
        <w:jc w:val="both"/>
        <w:rPr>
          <w:spacing w:val="-6"/>
        </w:rPr>
      </w:pPr>
      <w:r w:rsidRPr="008D7225">
        <w:rPr>
          <w:spacing w:val="-6"/>
        </w:rPr>
        <w:t xml:space="preserve">- </w:t>
      </w:r>
      <w:r w:rsidR="0070149B" w:rsidRPr="008D7225">
        <w:rPr>
          <w:spacing w:val="-6"/>
        </w:rPr>
        <w:t>Phát triển đồng bộ không gian quảng cáo gắn với quy hoạch và kiến trúc đô thị.</w:t>
      </w:r>
    </w:p>
    <w:p w14:paraId="53D45566" w14:textId="77777777" w:rsidR="00537185" w:rsidRPr="008D7225" w:rsidRDefault="00537185" w:rsidP="00BB5844">
      <w:pPr>
        <w:spacing w:before="120" w:after="0" w:line="264" w:lineRule="auto"/>
        <w:ind w:firstLine="709"/>
        <w:contextualSpacing/>
        <w:jc w:val="both"/>
        <w:rPr>
          <w:spacing w:val="-4"/>
        </w:rPr>
      </w:pPr>
      <w:r w:rsidRPr="008D7225">
        <w:rPr>
          <w:spacing w:val="-4"/>
        </w:rPr>
        <w:t xml:space="preserve">- </w:t>
      </w:r>
      <w:r w:rsidR="0070149B" w:rsidRPr="008D7225">
        <w:rPr>
          <w:spacing w:val="-4"/>
        </w:rPr>
        <w:t>Xây dựng thị trường quảng cáo hiện đại, minh bạch và có năng lực cạnh tranh.</w:t>
      </w:r>
    </w:p>
    <w:p w14:paraId="3FA704E6" w14:textId="77777777" w:rsidR="00537185" w:rsidRPr="008D7225" w:rsidRDefault="00537185" w:rsidP="00BB5844">
      <w:pPr>
        <w:spacing w:before="120" w:after="0" w:line="264" w:lineRule="auto"/>
        <w:ind w:firstLine="709"/>
        <w:contextualSpacing/>
        <w:jc w:val="both"/>
      </w:pPr>
      <w:r w:rsidRPr="008D7225">
        <w:t xml:space="preserve">- </w:t>
      </w:r>
      <w:r w:rsidR="0070149B" w:rsidRPr="008D7225">
        <w:t>Thúc đẩy chuyển đổi số, đổi mới sáng tạo và ứng dụng công nghệ tiên tiến.</w:t>
      </w:r>
    </w:p>
    <w:p w14:paraId="129BD2D1" w14:textId="77777777" w:rsidR="00537185" w:rsidRPr="008D7225" w:rsidRDefault="00537185" w:rsidP="00BB5844">
      <w:pPr>
        <w:spacing w:before="120" w:after="0" w:line="264" w:lineRule="auto"/>
        <w:ind w:firstLine="709"/>
        <w:contextualSpacing/>
        <w:jc w:val="both"/>
      </w:pPr>
      <w:r w:rsidRPr="008D7225">
        <w:t xml:space="preserve">- </w:t>
      </w:r>
      <w:r w:rsidR="0070149B" w:rsidRPr="008D7225">
        <w:t>Phát triển nguồn nhân lực chất lượng cao, huy động hiệu quả các nguồn lực xã hội.</w:t>
      </w:r>
    </w:p>
    <w:p w14:paraId="3CB4C439" w14:textId="56FAB6EF" w:rsidR="00C779C2" w:rsidRPr="008D7225" w:rsidRDefault="00537185" w:rsidP="00BB5844">
      <w:pPr>
        <w:spacing w:before="120" w:after="0" w:line="264" w:lineRule="auto"/>
        <w:ind w:firstLine="709"/>
        <w:contextualSpacing/>
        <w:jc w:val="both"/>
      </w:pPr>
      <w:r w:rsidRPr="008D7225">
        <w:t xml:space="preserve">- </w:t>
      </w:r>
      <w:r w:rsidR="0070149B" w:rsidRPr="008D7225">
        <w:t>Tăng cường hội nhập quốc tế, xây dựng thương hiệu quảng cáo Hà Nội và nâng cao vị thế của Thủ đô.</w:t>
      </w:r>
    </w:p>
    <w:p w14:paraId="262CD765" w14:textId="33BDF0DB" w:rsidR="00C779C2" w:rsidRPr="008D7225" w:rsidRDefault="00797103" w:rsidP="00BB5844">
      <w:pPr>
        <w:pStyle w:val="Heading2"/>
        <w:spacing w:before="120" w:line="264" w:lineRule="auto"/>
        <w:ind w:firstLine="709"/>
        <w:contextualSpacing/>
        <w:jc w:val="both"/>
        <w:rPr>
          <w:rFonts w:cs="Times New Roman"/>
          <w:szCs w:val="28"/>
        </w:rPr>
      </w:pPr>
      <w:bookmarkStart w:id="54" w:name="_Toc238023498"/>
      <w:r w:rsidRPr="008D7225">
        <w:rPr>
          <w:rFonts w:cs="Times New Roman"/>
          <w:szCs w:val="28"/>
        </w:rPr>
        <w:t>V</w:t>
      </w:r>
      <w:r w:rsidR="008F259D" w:rsidRPr="008D7225">
        <w:rPr>
          <w:rFonts w:cs="Times New Roman"/>
          <w:szCs w:val="28"/>
        </w:rPr>
        <w:t>. ĐỊNH HƯỚNG PHÁT TRIỂN VÀ ĐỔI MỚI KHÔNG GIAN QUẢNG CÁO</w:t>
      </w:r>
      <w:bookmarkEnd w:id="54"/>
    </w:p>
    <w:p w14:paraId="214FF657" w14:textId="77777777" w:rsidR="00C779C2" w:rsidRPr="008D7225" w:rsidRDefault="0070149B" w:rsidP="00BB5844">
      <w:pPr>
        <w:spacing w:before="120" w:after="0" w:line="264" w:lineRule="auto"/>
        <w:ind w:firstLine="709"/>
        <w:contextualSpacing/>
        <w:jc w:val="both"/>
      </w:pPr>
      <w:r w:rsidRPr="008D7225">
        <w:t xml:space="preserve">Không gian quảng cáo là một bộ phận cấu thành của không gian đô thị, đồng thời là một trong những yếu tố phản ánh trình độ phát triển, năng lực quản trị và bản sắc của một thành phố hiện đại. Đối với Hà Nội, việc phát triển không gian quảng cáo không chỉ nhằm đáp ứng nhu cầu của thị trường mà còn phải góp phần </w:t>
      </w:r>
      <w:r w:rsidRPr="008D7225">
        <w:lastRenderedPageBreak/>
        <w:t>tổ chức cảnh quan đô thị, bảo tồn các giá trị văn hóa - lịch sử, nâng cao chất lượng môi trường thị giác và xây dựng hình ảnh Thủ đô văn minh, hiện đại.</w:t>
      </w:r>
    </w:p>
    <w:p w14:paraId="13AA275F" w14:textId="77777777" w:rsidR="00C779C2" w:rsidRPr="008D7225" w:rsidRDefault="0070149B" w:rsidP="00BB5844">
      <w:pPr>
        <w:spacing w:before="120" w:after="0" w:line="264" w:lineRule="auto"/>
        <w:ind w:firstLine="709"/>
        <w:contextualSpacing/>
        <w:jc w:val="both"/>
      </w:pPr>
      <w:r w:rsidRPr="008D7225">
        <w:t>Trong bối cảnh Quy hoạch Thủ đô thời kỳ 2021-2030, tầm nhìn đến năm 2050 và Điều chỉnh Quy hoạch chung Thủ đô đến năm 2045, tầm nhìn đến năm 2065 đang được triển khai, việc tổ chức lại không gian quảng cáo cần được tiếp cận như một nội dung của quy hoạch đô thị, gắn với phát triển hệ thống hạ tầng kỹ thuật, giao thông, không gian công cộng và các khu vực động lực phát triển mới. Đây cũng là điều kiện quan trọng để khai thác hiệu quả nguồn lực từ quảng cáo, đồng thời khắc phục tình trạng phát triển thiếu đồng bộ, manh mún và ảnh hưởng đến mỹ quan đô thị.</w:t>
      </w:r>
    </w:p>
    <w:p w14:paraId="5BFFC76E" w14:textId="77777777" w:rsidR="00C779C2" w:rsidRPr="008D7225" w:rsidRDefault="0070149B" w:rsidP="00BB5844">
      <w:pPr>
        <w:pStyle w:val="Heading3"/>
        <w:spacing w:before="120" w:line="264" w:lineRule="auto"/>
        <w:ind w:firstLine="709"/>
        <w:contextualSpacing/>
        <w:jc w:val="both"/>
        <w:rPr>
          <w:rFonts w:ascii="Times New Roman" w:hAnsi="Times New Roman" w:cs="Times New Roman"/>
          <w:color w:val="auto"/>
        </w:rPr>
      </w:pPr>
      <w:bookmarkStart w:id="55" w:name="_Toc238023499"/>
      <w:r w:rsidRPr="008D7225">
        <w:rPr>
          <w:rFonts w:ascii="Times New Roman" w:hAnsi="Times New Roman" w:cs="Times New Roman"/>
          <w:color w:val="auto"/>
        </w:rPr>
        <w:t>1. Ứng dụng công nghệ và chuyển đổi số</w:t>
      </w:r>
      <w:bookmarkEnd w:id="55"/>
    </w:p>
    <w:p w14:paraId="7E92B507" w14:textId="77777777" w:rsidR="00C779C2" w:rsidRPr="008D7225" w:rsidRDefault="0070149B" w:rsidP="00BB5844">
      <w:pPr>
        <w:spacing w:before="120" w:after="0" w:line="264" w:lineRule="auto"/>
        <w:ind w:firstLine="709"/>
        <w:contextualSpacing/>
        <w:jc w:val="both"/>
      </w:pPr>
      <w:r w:rsidRPr="008D7225">
        <w:t>Tổ chức điều tra, cập nhật và số hóa toàn bộ hệ thống vị trí quảng cáo trên địa bàn Thành phố; xây dựng cơ sở dữ liệu tập trung, kết nối với hệ thống thông tin quy hoạch, đất đai, giao thông và quản lý đô thị.</w:t>
      </w:r>
    </w:p>
    <w:p w14:paraId="5D37C73A" w14:textId="77777777" w:rsidR="00C779C2" w:rsidRPr="008D7225" w:rsidRDefault="0070149B" w:rsidP="00BB5844">
      <w:pPr>
        <w:spacing w:before="120" w:after="0" w:line="264" w:lineRule="auto"/>
        <w:ind w:firstLine="709"/>
        <w:contextualSpacing/>
        <w:jc w:val="both"/>
      </w:pPr>
      <w:r w:rsidRPr="008D7225">
        <w:t>Ứng dụng hệ thống thông tin địa lý (GIS) để quản lý, giám sát và khai thác không gian quảng cáo; từng bước hình thành bản đồ số không gian quảng cáo của Hà Nội phục vụ công tác quản lý, quy hoạch, cấp phép, thanh tra, kiểm tra và cung cấp thông tin cho doanh nghiệp.</w:t>
      </w:r>
    </w:p>
    <w:p w14:paraId="7992AFB3" w14:textId="77777777" w:rsidR="00C779C2" w:rsidRPr="008D7225" w:rsidRDefault="008E7DF8" w:rsidP="00BB5844">
      <w:pPr>
        <w:pStyle w:val="Heading3"/>
        <w:spacing w:before="120" w:line="264" w:lineRule="auto"/>
        <w:ind w:firstLine="709"/>
        <w:contextualSpacing/>
        <w:jc w:val="both"/>
        <w:rPr>
          <w:rFonts w:ascii="Times New Roman" w:hAnsi="Times New Roman" w:cs="Times New Roman"/>
          <w:color w:val="auto"/>
        </w:rPr>
      </w:pPr>
      <w:bookmarkStart w:id="56" w:name="_Toc238023500"/>
      <w:r w:rsidRPr="008D7225">
        <w:rPr>
          <w:rFonts w:ascii="Times New Roman" w:hAnsi="Times New Roman" w:cs="Times New Roman"/>
          <w:color w:val="auto"/>
        </w:rPr>
        <w:t>2. Phát triển các loại hình quảng cáo ngoài trời</w:t>
      </w:r>
      <w:bookmarkEnd w:id="56"/>
    </w:p>
    <w:p w14:paraId="0B6B50DA" w14:textId="2B1A6852" w:rsidR="00C779C2" w:rsidRPr="008D7225" w:rsidRDefault="00797103" w:rsidP="00BB5844">
      <w:pPr>
        <w:pStyle w:val="Heading3"/>
        <w:spacing w:before="120" w:line="264" w:lineRule="auto"/>
        <w:ind w:firstLine="709"/>
        <w:contextualSpacing/>
        <w:jc w:val="both"/>
        <w:rPr>
          <w:rFonts w:ascii="Times New Roman" w:hAnsi="Times New Roman" w:cs="Times New Roman"/>
          <w:i/>
          <w:color w:val="auto"/>
        </w:rPr>
      </w:pPr>
      <w:bookmarkStart w:id="57" w:name="_Toc237511926"/>
      <w:bookmarkStart w:id="58" w:name="_Toc238023501"/>
      <w:r w:rsidRPr="008D7225">
        <w:rPr>
          <w:rFonts w:ascii="Times New Roman" w:hAnsi="Times New Roman" w:cs="Times New Roman"/>
          <w:i/>
          <w:color w:val="auto"/>
        </w:rPr>
        <w:t>2.1</w:t>
      </w:r>
      <w:r w:rsidR="0070149B" w:rsidRPr="008D7225">
        <w:rPr>
          <w:rFonts w:ascii="Times New Roman" w:hAnsi="Times New Roman" w:cs="Times New Roman"/>
          <w:i/>
          <w:color w:val="auto"/>
        </w:rPr>
        <w:t>. Quan điểm</w:t>
      </w:r>
      <w:bookmarkEnd w:id="57"/>
      <w:bookmarkEnd w:id="58"/>
    </w:p>
    <w:p w14:paraId="2F096814" w14:textId="77777777" w:rsidR="00C779C2" w:rsidRPr="008D7225" w:rsidRDefault="0070149B" w:rsidP="00BB5844">
      <w:pPr>
        <w:spacing w:before="120" w:after="0" w:line="264" w:lineRule="auto"/>
        <w:ind w:firstLine="709"/>
        <w:contextualSpacing/>
        <w:jc w:val="both"/>
      </w:pPr>
      <w:r w:rsidRPr="008D7225">
        <w:t>Việc tổ chức các loại hình quảng cáo trên địa bàn thành phố Hà Nội phải bảo đảm thống nhất với định hướng tổ chức không gian quảng cáo theo các vùng chức năng; phù hợp với đặc điểm của từng khu vực đô thị, yêu cầu phát triển kinh tế - xã hội, bảo tồn văn hóa, kiến trúc, cảnh quan và mỹ quan đô thị.</w:t>
      </w:r>
    </w:p>
    <w:p w14:paraId="16EA998A" w14:textId="77777777" w:rsidR="00C779C2" w:rsidRPr="008D7225" w:rsidRDefault="0070149B" w:rsidP="00BB5844">
      <w:pPr>
        <w:spacing w:before="120" w:after="0" w:line="264" w:lineRule="auto"/>
        <w:ind w:firstLine="709"/>
        <w:contextualSpacing/>
        <w:jc w:val="both"/>
      </w:pPr>
      <w:r w:rsidRPr="008D7225">
        <w:t>Các loại hình quảng cáo được tổ chức theo hướng hiện đại, văn minh, ứng dụng công nghệ số, đồng thời bảo đảm an toàn, hiệu quả, thuận lợi cho hoạt động đầu tư, kinh doanh và nâng cao chất lượng không gian đô thị.</w:t>
      </w:r>
    </w:p>
    <w:p w14:paraId="4111078B" w14:textId="287F8BDC" w:rsidR="00C779C2" w:rsidRPr="008D7225" w:rsidRDefault="00797103" w:rsidP="00BB5844">
      <w:pPr>
        <w:pStyle w:val="Heading3"/>
        <w:spacing w:before="120" w:line="264" w:lineRule="auto"/>
        <w:ind w:firstLine="709"/>
        <w:contextualSpacing/>
        <w:jc w:val="both"/>
        <w:rPr>
          <w:rFonts w:ascii="Times New Roman" w:hAnsi="Times New Roman" w:cs="Times New Roman"/>
          <w:i/>
          <w:color w:val="auto"/>
        </w:rPr>
      </w:pPr>
      <w:bookmarkStart w:id="59" w:name="_Toc237511927"/>
      <w:bookmarkStart w:id="60" w:name="_Toc238023502"/>
      <w:r w:rsidRPr="008D7225">
        <w:rPr>
          <w:rFonts w:ascii="Times New Roman" w:hAnsi="Times New Roman" w:cs="Times New Roman"/>
          <w:i/>
          <w:color w:val="auto"/>
        </w:rPr>
        <w:t>2.2</w:t>
      </w:r>
      <w:r w:rsidR="0070149B" w:rsidRPr="008D7225">
        <w:rPr>
          <w:rFonts w:ascii="Times New Roman" w:hAnsi="Times New Roman" w:cs="Times New Roman"/>
          <w:i/>
          <w:color w:val="auto"/>
        </w:rPr>
        <w:t>. Nguyên tắc tổ chức các loại hình quảng cáo</w:t>
      </w:r>
      <w:bookmarkEnd w:id="59"/>
      <w:bookmarkEnd w:id="60"/>
    </w:p>
    <w:p w14:paraId="455B331E" w14:textId="22BCF76C" w:rsidR="00C779C2" w:rsidRPr="008D7225" w:rsidRDefault="00797103" w:rsidP="00BB5844">
      <w:pPr>
        <w:pStyle w:val="Heading3"/>
        <w:spacing w:before="120" w:line="264" w:lineRule="auto"/>
        <w:ind w:firstLine="709"/>
        <w:contextualSpacing/>
        <w:jc w:val="both"/>
        <w:rPr>
          <w:rFonts w:ascii="Times New Roman" w:hAnsi="Times New Roman" w:cs="Times New Roman"/>
          <w:b w:val="0"/>
          <w:i/>
          <w:color w:val="auto"/>
        </w:rPr>
      </w:pPr>
      <w:bookmarkStart w:id="61" w:name="_Toc237511928"/>
      <w:bookmarkStart w:id="62" w:name="_Toc238023503"/>
      <w:r w:rsidRPr="008D7225">
        <w:rPr>
          <w:rFonts w:ascii="Times New Roman" w:eastAsia="Times New Roman" w:hAnsi="Times New Roman" w:cs="Times New Roman"/>
          <w:b w:val="0"/>
          <w:i/>
          <w:color w:val="auto"/>
        </w:rPr>
        <w:t>2.2.</w:t>
      </w:r>
      <w:r w:rsidR="0070149B" w:rsidRPr="008D7225">
        <w:rPr>
          <w:rFonts w:ascii="Times New Roman" w:eastAsia="Times New Roman" w:hAnsi="Times New Roman" w:cs="Times New Roman"/>
          <w:b w:val="0"/>
          <w:i/>
          <w:color w:val="auto"/>
        </w:rPr>
        <w:t>1. Tổ chức theo chức năng không gian</w:t>
      </w:r>
      <w:bookmarkEnd w:id="61"/>
      <w:bookmarkEnd w:id="62"/>
    </w:p>
    <w:p w14:paraId="56C4D4A6" w14:textId="77777777" w:rsidR="00C779C2" w:rsidRPr="008D7225" w:rsidRDefault="0070149B" w:rsidP="00BB5844">
      <w:pPr>
        <w:spacing w:before="120" w:after="0" w:line="264" w:lineRule="auto"/>
        <w:ind w:firstLine="709"/>
        <w:contextualSpacing/>
        <w:jc w:val="both"/>
      </w:pPr>
      <w:r w:rsidRPr="008D7225">
        <w:t>Mỗi loại hình quảng cáo chỉ được bố trí tại các khu vực có chức năng phù hợp; không áp dụng đồng nhất trên toàn địa bàn Thành phố.</w:t>
      </w:r>
    </w:p>
    <w:p w14:paraId="581EBA79" w14:textId="2340CD97" w:rsidR="00C779C2" w:rsidRPr="008D7225" w:rsidRDefault="00797103" w:rsidP="00BB5844">
      <w:pPr>
        <w:pStyle w:val="Heading3"/>
        <w:spacing w:before="120" w:line="264" w:lineRule="auto"/>
        <w:ind w:firstLine="709"/>
        <w:contextualSpacing/>
        <w:jc w:val="both"/>
        <w:rPr>
          <w:rFonts w:ascii="Times New Roman" w:eastAsia="Times New Roman" w:hAnsi="Times New Roman" w:cs="Times New Roman"/>
          <w:b w:val="0"/>
          <w:i/>
          <w:color w:val="auto"/>
        </w:rPr>
      </w:pPr>
      <w:bookmarkStart w:id="63" w:name="_Toc237511929"/>
      <w:bookmarkStart w:id="64" w:name="_Toc238023504"/>
      <w:r w:rsidRPr="008D7225">
        <w:rPr>
          <w:rFonts w:ascii="Times New Roman" w:eastAsia="Times New Roman" w:hAnsi="Times New Roman" w:cs="Times New Roman"/>
          <w:b w:val="0"/>
          <w:i/>
          <w:color w:val="auto"/>
        </w:rPr>
        <w:t>2.2.</w:t>
      </w:r>
      <w:r w:rsidR="0070149B" w:rsidRPr="008D7225">
        <w:rPr>
          <w:rFonts w:ascii="Times New Roman" w:eastAsia="Times New Roman" w:hAnsi="Times New Roman" w:cs="Times New Roman"/>
          <w:b w:val="0"/>
          <w:i/>
          <w:color w:val="auto"/>
        </w:rPr>
        <w:t>2. Tổ chức theo giá trị của không gian</w:t>
      </w:r>
      <w:bookmarkEnd w:id="63"/>
      <w:bookmarkEnd w:id="64"/>
    </w:p>
    <w:p w14:paraId="2DE48974" w14:textId="77777777" w:rsidR="00C779C2" w:rsidRPr="008D7225" w:rsidRDefault="0070149B" w:rsidP="00BB5844">
      <w:pPr>
        <w:spacing w:before="120" w:after="0" w:line="264" w:lineRule="auto"/>
        <w:ind w:firstLine="709"/>
        <w:contextualSpacing/>
        <w:jc w:val="both"/>
      </w:pPr>
      <w:r w:rsidRPr="008D7225">
        <w:t>Không gian chính trị, di sản, văn hóa, thương mại, giao thông, đô thị mới, công nghiệp và du lịch được áp dụng các loại hình quảng cáo và tiêu chí quản lý khác nhau.</w:t>
      </w:r>
    </w:p>
    <w:p w14:paraId="3379E449" w14:textId="7E3E0E0A" w:rsidR="00C779C2" w:rsidRPr="008D7225" w:rsidRDefault="00797103" w:rsidP="00BB5844">
      <w:pPr>
        <w:pStyle w:val="Heading3"/>
        <w:spacing w:before="120" w:line="264" w:lineRule="auto"/>
        <w:ind w:firstLine="709"/>
        <w:contextualSpacing/>
        <w:jc w:val="both"/>
        <w:rPr>
          <w:rFonts w:ascii="Times New Roman" w:eastAsia="Times New Roman" w:hAnsi="Times New Roman" w:cs="Times New Roman"/>
          <w:b w:val="0"/>
          <w:i/>
          <w:color w:val="auto"/>
        </w:rPr>
      </w:pPr>
      <w:bookmarkStart w:id="65" w:name="_Toc237511930"/>
      <w:bookmarkStart w:id="66" w:name="_Toc238023505"/>
      <w:r w:rsidRPr="008D7225">
        <w:rPr>
          <w:rFonts w:ascii="Times New Roman" w:eastAsia="Times New Roman" w:hAnsi="Times New Roman" w:cs="Times New Roman"/>
          <w:b w:val="0"/>
          <w:i/>
          <w:color w:val="auto"/>
        </w:rPr>
        <w:lastRenderedPageBreak/>
        <w:t>2.2.</w:t>
      </w:r>
      <w:r w:rsidR="0070149B" w:rsidRPr="008D7225">
        <w:rPr>
          <w:rFonts w:ascii="Times New Roman" w:eastAsia="Times New Roman" w:hAnsi="Times New Roman" w:cs="Times New Roman"/>
          <w:b w:val="0"/>
          <w:i/>
          <w:color w:val="auto"/>
        </w:rPr>
        <w:t>3. Ưu tiên các loại hình quảng cáo hiện đại</w:t>
      </w:r>
      <w:bookmarkEnd w:id="65"/>
      <w:bookmarkEnd w:id="66"/>
    </w:p>
    <w:p w14:paraId="66378063" w14:textId="77777777" w:rsidR="00C779C2" w:rsidRPr="008D7225" w:rsidRDefault="0070149B" w:rsidP="00BB5844">
      <w:pPr>
        <w:spacing w:before="120" w:after="0" w:line="264" w:lineRule="auto"/>
        <w:ind w:firstLine="709"/>
        <w:contextualSpacing/>
        <w:jc w:val="both"/>
      </w:pPr>
      <w:r w:rsidRPr="008D7225">
        <w:t>Khuyến khích quảng cáo số, quảng cáo thông minh, quảng cáo thân thiện môi trường và các hình thức truyền thông ứng dụng công nghệ mới.</w:t>
      </w:r>
    </w:p>
    <w:p w14:paraId="7A4534D2" w14:textId="1436B442" w:rsidR="00C779C2" w:rsidRPr="008D7225" w:rsidRDefault="00797103" w:rsidP="00BB5844">
      <w:pPr>
        <w:pStyle w:val="Heading3"/>
        <w:spacing w:before="120" w:line="264" w:lineRule="auto"/>
        <w:ind w:firstLine="709"/>
        <w:contextualSpacing/>
        <w:jc w:val="both"/>
        <w:rPr>
          <w:rFonts w:ascii="Times New Roman" w:eastAsia="Times New Roman" w:hAnsi="Times New Roman" w:cs="Times New Roman"/>
          <w:b w:val="0"/>
          <w:i/>
          <w:color w:val="auto"/>
        </w:rPr>
      </w:pPr>
      <w:bookmarkStart w:id="67" w:name="_Toc237511931"/>
      <w:bookmarkStart w:id="68" w:name="_Toc238023506"/>
      <w:r w:rsidRPr="008D7225">
        <w:rPr>
          <w:rFonts w:ascii="Times New Roman" w:eastAsia="Times New Roman" w:hAnsi="Times New Roman" w:cs="Times New Roman"/>
          <w:b w:val="0"/>
          <w:i/>
          <w:color w:val="auto"/>
        </w:rPr>
        <w:t>2.2.</w:t>
      </w:r>
      <w:r w:rsidR="0070149B" w:rsidRPr="008D7225">
        <w:rPr>
          <w:rFonts w:ascii="Times New Roman" w:eastAsia="Times New Roman" w:hAnsi="Times New Roman" w:cs="Times New Roman"/>
          <w:b w:val="0"/>
          <w:i/>
          <w:color w:val="auto"/>
        </w:rPr>
        <w:t>4. Bảo đảm tính đồng bộ</w:t>
      </w:r>
      <w:bookmarkEnd w:id="67"/>
      <w:bookmarkEnd w:id="68"/>
    </w:p>
    <w:p w14:paraId="4C085AD8" w14:textId="77777777" w:rsidR="00C779C2" w:rsidRPr="008D7225" w:rsidRDefault="0070149B" w:rsidP="00BB5844">
      <w:pPr>
        <w:spacing w:before="120" w:after="0" w:line="264" w:lineRule="auto"/>
        <w:ind w:firstLine="709"/>
        <w:contextualSpacing/>
        <w:jc w:val="both"/>
        <w:rPr>
          <w:spacing w:val="-4"/>
        </w:rPr>
      </w:pPr>
      <w:r w:rsidRPr="008D7225">
        <w:rPr>
          <w:spacing w:val="-4"/>
        </w:rPr>
        <w:t>Mỗi loại hình quảng cáo phải được tổ chức thống nhất về kiến trúc, kích thước, màu sắc, vật liệu và công nghệ; tạo sự hài hòa với cảnh quan và thiết kế đô thị.</w:t>
      </w:r>
    </w:p>
    <w:p w14:paraId="7791E25D" w14:textId="669FC2C8" w:rsidR="00C779C2" w:rsidRPr="008D7225" w:rsidRDefault="00797103" w:rsidP="00BB5844">
      <w:pPr>
        <w:pStyle w:val="Heading3"/>
        <w:spacing w:before="120" w:line="264" w:lineRule="auto"/>
        <w:ind w:firstLine="709"/>
        <w:contextualSpacing/>
        <w:jc w:val="both"/>
        <w:rPr>
          <w:rFonts w:ascii="Times New Roman" w:eastAsia="Times New Roman" w:hAnsi="Times New Roman" w:cs="Times New Roman"/>
          <w:b w:val="0"/>
          <w:i/>
          <w:color w:val="auto"/>
        </w:rPr>
      </w:pPr>
      <w:bookmarkStart w:id="69" w:name="_Toc237511932"/>
      <w:bookmarkStart w:id="70" w:name="_Toc238023507"/>
      <w:r w:rsidRPr="008D7225">
        <w:rPr>
          <w:rFonts w:ascii="Times New Roman" w:eastAsia="Times New Roman" w:hAnsi="Times New Roman" w:cs="Times New Roman"/>
          <w:b w:val="0"/>
          <w:i/>
          <w:color w:val="auto"/>
        </w:rPr>
        <w:t>2.2.</w:t>
      </w:r>
      <w:r w:rsidR="0070149B" w:rsidRPr="008D7225">
        <w:rPr>
          <w:rFonts w:ascii="Times New Roman" w:eastAsia="Times New Roman" w:hAnsi="Times New Roman" w:cs="Times New Roman"/>
          <w:b w:val="0"/>
          <w:i/>
          <w:color w:val="auto"/>
        </w:rPr>
        <w:t>5. Thuận lợi cho quản lý và đầu tư</w:t>
      </w:r>
      <w:bookmarkEnd w:id="69"/>
      <w:bookmarkEnd w:id="70"/>
    </w:p>
    <w:p w14:paraId="32A5F815" w14:textId="77777777" w:rsidR="00C779C2" w:rsidRPr="008D7225" w:rsidRDefault="0070149B" w:rsidP="00BB5844">
      <w:pPr>
        <w:spacing w:before="120" w:after="0" w:line="264" w:lineRule="auto"/>
        <w:ind w:firstLine="709"/>
        <w:contextualSpacing/>
        <w:jc w:val="both"/>
        <w:rPr>
          <w:spacing w:val="-4"/>
        </w:rPr>
      </w:pPr>
      <w:r w:rsidRPr="008D7225">
        <w:rPr>
          <w:spacing w:val="-4"/>
        </w:rPr>
        <w:t>Các loại hình quảng cáo được phân loại rõ ràng, có tiêu chí quản lý cụ thể, tạo điều kiện thuận lợi cho doanh nghiệp đầu tư và cơ quan quản lý tổ chức thực hiện.</w:t>
      </w:r>
    </w:p>
    <w:p w14:paraId="242AFF7E" w14:textId="5AD085BC" w:rsidR="00C779C2" w:rsidRPr="008D7225" w:rsidRDefault="00797103" w:rsidP="00BB5844">
      <w:pPr>
        <w:pStyle w:val="Heading3"/>
        <w:spacing w:before="120" w:line="264" w:lineRule="auto"/>
        <w:ind w:firstLine="709"/>
        <w:contextualSpacing/>
        <w:jc w:val="both"/>
        <w:rPr>
          <w:rFonts w:ascii="Times New Roman" w:hAnsi="Times New Roman" w:cs="Times New Roman"/>
          <w:color w:val="auto"/>
        </w:rPr>
      </w:pPr>
      <w:bookmarkStart w:id="71" w:name="_Toc237511933"/>
      <w:bookmarkStart w:id="72" w:name="_Toc238023508"/>
      <w:r w:rsidRPr="008D7225">
        <w:rPr>
          <w:rFonts w:ascii="Times New Roman" w:eastAsia="Times New Roman" w:hAnsi="Times New Roman" w:cs="Times New Roman"/>
          <w:color w:val="auto"/>
        </w:rPr>
        <w:t>3</w:t>
      </w:r>
      <w:r w:rsidR="0070149B" w:rsidRPr="008D7225">
        <w:rPr>
          <w:rFonts w:ascii="Times New Roman" w:eastAsia="Times New Roman" w:hAnsi="Times New Roman" w:cs="Times New Roman"/>
          <w:color w:val="auto"/>
        </w:rPr>
        <w:t>. Phân loại các loại hình quảng cáo</w:t>
      </w:r>
      <w:bookmarkEnd w:id="71"/>
      <w:bookmarkEnd w:id="72"/>
    </w:p>
    <w:p w14:paraId="209851A7" w14:textId="77777777" w:rsidR="00C779C2" w:rsidRPr="008D7225" w:rsidRDefault="0070149B" w:rsidP="00BB5844">
      <w:pPr>
        <w:spacing w:before="120" w:after="0" w:line="264" w:lineRule="auto"/>
        <w:ind w:firstLine="709"/>
        <w:contextualSpacing/>
        <w:jc w:val="both"/>
      </w:pPr>
      <w:r w:rsidRPr="008D7225">
        <w:t>Nhóm 1</w:t>
      </w:r>
      <w:r w:rsidR="008E7DF8" w:rsidRPr="008D7225">
        <w:t xml:space="preserve">: </w:t>
      </w:r>
      <w:r w:rsidRPr="008D7225">
        <w:t>Quảng cáo trên bảng, biển độc lập</w:t>
      </w:r>
      <w:r w:rsidR="008E7DF8" w:rsidRPr="008D7225">
        <w:t xml:space="preserve"> </w:t>
      </w:r>
      <w:r w:rsidRPr="008D7225">
        <w:t>(Pano, Billboard)</w:t>
      </w:r>
    </w:p>
    <w:p w14:paraId="0E813515" w14:textId="77777777" w:rsidR="00C779C2" w:rsidRPr="008D7225" w:rsidRDefault="0070149B" w:rsidP="00BB5844">
      <w:pPr>
        <w:spacing w:before="120" w:after="0" w:line="264" w:lineRule="auto"/>
        <w:ind w:firstLine="709"/>
        <w:contextualSpacing/>
        <w:jc w:val="both"/>
      </w:pPr>
      <w:r w:rsidRPr="008D7225">
        <w:t>Nhóm 2</w:t>
      </w:r>
      <w:r w:rsidR="008E7DF8" w:rsidRPr="008D7225">
        <w:t xml:space="preserve">: </w:t>
      </w:r>
      <w:r w:rsidRPr="008D7225">
        <w:t>Quảng cáo trên công trình xây dựng</w:t>
      </w:r>
      <w:r w:rsidR="008E7DF8" w:rsidRPr="008D7225">
        <w:t xml:space="preserve">; </w:t>
      </w:r>
      <w:r w:rsidRPr="008D7225">
        <w:t>Mặt đứng công trình</w:t>
      </w:r>
      <w:r w:rsidR="008E7DF8" w:rsidRPr="008D7225">
        <w:t xml:space="preserve">; </w:t>
      </w:r>
      <w:r w:rsidRPr="008D7225">
        <w:t>Mái công trình</w:t>
      </w:r>
      <w:r w:rsidR="008E7DF8" w:rsidRPr="008D7225">
        <w:t xml:space="preserve">; </w:t>
      </w:r>
      <w:r w:rsidRPr="008D7225">
        <w:t>Công trình đang thi công</w:t>
      </w:r>
      <w:r w:rsidR="008E7DF8" w:rsidRPr="008D7225">
        <w:t xml:space="preserve">; </w:t>
      </w:r>
      <w:r w:rsidRPr="008D7225">
        <w:t>Tường rào</w:t>
      </w:r>
    </w:p>
    <w:p w14:paraId="0DDE3010" w14:textId="77777777" w:rsidR="00C779C2" w:rsidRPr="008D7225" w:rsidRDefault="0070149B" w:rsidP="00BB5844">
      <w:pPr>
        <w:spacing w:before="120" w:after="0" w:line="264" w:lineRule="auto"/>
        <w:ind w:firstLine="709"/>
        <w:contextualSpacing/>
        <w:jc w:val="both"/>
      </w:pPr>
      <w:r w:rsidRPr="008D7225">
        <w:t>Nhóm 3</w:t>
      </w:r>
      <w:r w:rsidR="008E7DF8" w:rsidRPr="008D7225">
        <w:t xml:space="preserve">: </w:t>
      </w:r>
      <w:r w:rsidRPr="008D7225">
        <w:t>Biển hiệu</w:t>
      </w:r>
      <w:r w:rsidR="008E7DF8" w:rsidRPr="008D7225">
        <w:t>, c</w:t>
      </w:r>
      <w:r w:rsidRPr="008D7225">
        <w:t>ơ sở kinh doanh</w:t>
      </w:r>
      <w:r w:rsidR="008E7DF8" w:rsidRPr="008D7225">
        <w:t>, t</w:t>
      </w:r>
      <w:r w:rsidRPr="008D7225">
        <w:t>rung tâm thương mại</w:t>
      </w:r>
      <w:r w:rsidR="008E7DF8" w:rsidRPr="008D7225">
        <w:t>, v</w:t>
      </w:r>
      <w:r w:rsidRPr="008D7225">
        <w:t>ăn phòng</w:t>
      </w:r>
      <w:r w:rsidR="008E7DF8" w:rsidRPr="008D7225">
        <w:t>, k</w:t>
      </w:r>
      <w:r w:rsidRPr="008D7225">
        <w:t>hách sạn</w:t>
      </w:r>
      <w:r w:rsidR="008E7DF8" w:rsidRPr="008D7225">
        <w:t>, n</w:t>
      </w:r>
      <w:r w:rsidRPr="008D7225">
        <w:t>hà hàng</w:t>
      </w:r>
    </w:p>
    <w:p w14:paraId="1FE68997" w14:textId="77777777" w:rsidR="00C779C2" w:rsidRPr="008D7225" w:rsidRDefault="0070149B" w:rsidP="00BB5844">
      <w:pPr>
        <w:spacing w:before="120" w:after="0" w:line="264" w:lineRule="auto"/>
        <w:ind w:firstLine="709"/>
        <w:contextualSpacing/>
        <w:jc w:val="both"/>
      </w:pPr>
      <w:r w:rsidRPr="008D7225">
        <w:t>Nhóm 4</w:t>
      </w:r>
      <w:r w:rsidR="008E7DF8" w:rsidRPr="008D7225">
        <w:t xml:space="preserve">: </w:t>
      </w:r>
      <w:r w:rsidRPr="008D7225">
        <w:t>Quảng cáo số (DOOH)</w:t>
      </w:r>
      <w:r w:rsidR="008E7DF8" w:rsidRPr="008D7225">
        <w:t xml:space="preserve">; </w:t>
      </w:r>
      <w:r w:rsidRPr="008D7225">
        <w:t>LED</w:t>
      </w:r>
      <w:r w:rsidR="008E7DF8" w:rsidRPr="008D7225">
        <w:t xml:space="preserve">; </w:t>
      </w:r>
      <w:r w:rsidRPr="008D7225">
        <w:t>LCD</w:t>
      </w:r>
      <w:r w:rsidR="008E7DF8" w:rsidRPr="008D7225">
        <w:t xml:space="preserve">; </w:t>
      </w:r>
      <w:r w:rsidRPr="008D7225">
        <w:t>3D</w:t>
      </w:r>
      <w:r w:rsidR="008E7DF8" w:rsidRPr="008D7225">
        <w:t xml:space="preserve">; </w:t>
      </w:r>
      <w:r w:rsidRPr="008D7225">
        <w:t>Tương tác</w:t>
      </w:r>
      <w:r w:rsidR="008E7DF8" w:rsidRPr="008D7225">
        <w:t xml:space="preserve">; </w:t>
      </w:r>
      <w:r w:rsidRPr="008D7225">
        <w:t>Màn hình thông minh</w:t>
      </w:r>
    </w:p>
    <w:p w14:paraId="6A392D09" w14:textId="77777777" w:rsidR="008E7DF8" w:rsidRPr="008D7225" w:rsidRDefault="0070149B" w:rsidP="00BB5844">
      <w:pPr>
        <w:spacing w:before="120" w:after="0" w:line="264" w:lineRule="auto"/>
        <w:ind w:firstLine="709"/>
        <w:contextualSpacing/>
        <w:jc w:val="both"/>
      </w:pPr>
      <w:r w:rsidRPr="008D7225">
        <w:t>Nhóm 5</w:t>
      </w:r>
      <w:r w:rsidR="008E7DF8" w:rsidRPr="008D7225">
        <w:t xml:space="preserve">: </w:t>
      </w:r>
      <w:r w:rsidRPr="008D7225">
        <w:t xml:space="preserve">Quảng cáo trên hạ tầng giao </w:t>
      </w:r>
      <w:r w:rsidR="008E7DF8" w:rsidRPr="008D7225">
        <w:t xml:space="preserve">thong; </w:t>
      </w:r>
      <w:r w:rsidRPr="008D7225">
        <w:t>Nhà chờ xe buýt</w:t>
      </w:r>
      <w:r w:rsidR="008E7DF8" w:rsidRPr="008D7225">
        <w:t xml:space="preserve">; </w:t>
      </w:r>
      <w:r w:rsidRPr="008D7225">
        <w:t>Nhà ga Metro</w:t>
      </w:r>
      <w:r w:rsidR="008E7DF8" w:rsidRPr="008D7225">
        <w:t xml:space="preserve">; </w:t>
      </w:r>
      <w:r w:rsidRPr="008D7225">
        <w:t>Depot</w:t>
      </w:r>
      <w:r w:rsidR="008E7DF8" w:rsidRPr="008D7225">
        <w:t xml:space="preserve">; </w:t>
      </w:r>
      <w:r w:rsidRPr="008D7225">
        <w:t>Cầu vượt</w:t>
      </w:r>
      <w:r w:rsidR="008E7DF8" w:rsidRPr="008D7225">
        <w:t xml:space="preserve">; </w:t>
      </w:r>
      <w:r w:rsidRPr="008D7225">
        <w:t>Hầm đi bộ</w:t>
      </w:r>
      <w:r w:rsidR="008E7DF8" w:rsidRPr="008D7225">
        <w:t xml:space="preserve">; </w:t>
      </w:r>
      <w:r w:rsidRPr="008D7225">
        <w:t>Bãi đỗ xe</w:t>
      </w:r>
      <w:r w:rsidR="008E7DF8" w:rsidRPr="008D7225">
        <w:t xml:space="preserve">; </w:t>
      </w:r>
      <w:r w:rsidRPr="008D7225">
        <w:t>Bến xe</w:t>
      </w:r>
      <w:r w:rsidR="008E7DF8" w:rsidRPr="008D7225">
        <w:t xml:space="preserve">; </w:t>
      </w:r>
    </w:p>
    <w:p w14:paraId="2E81A18A" w14:textId="77777777" w:rsidR="00C779C2" w:rsidRPr="008D7225" w:rsidRDefault="0070149B" w:rsidP="00BB5844">
      <w:pPr>
        <w:spacing w:before="120" w:after="0" w:line="264" w:lineRule="auto"/>
        <w:ind w:firstLine="709"/>
        <w:contextualSpacing/>
        <w:jc w:val="both"/>
      </w:pPr>
      <w:r w:rsidRPr="008D7225">
        <w:t>Nhóm 6</w:t>
      </w:r>
      <w:r w:rsidR="008E7DF8" w:rsidRPr="008D7225">
        <w:t xml:space="preserve">: </w:t>
      </w:r>
      <w:r w:rsidRPr="008D7225">
        <w:t xml:space="preserve">Quảng cáo trên phương tiện giao </w:t>
      </w:r>
      <w:r w:rsidR="008E7DF8" w:rsidRPr="008D7225">
        <w:t xml:space="preserve">thong; </w:t>
      </w:r>
      <w:r w:rsidRPr="008D7225">
        <w:t>Xe buýt</w:t>
      </w:r>
      <w:r w:rsidR="008E7DF8" w:rsidRPr="008D7225">
        <w:t xml:space="preserve">; </w:t>
      </w:r>
      <w:r w:rsidRPr="008D7225">
        <w:t>Taxi</w:t>
      </w:r>
      <w:r w:rsidR="008E7DF8" w:rsidRPr="008D7225">
        <w:t xml:space="preserve">; </w:t>
      </w:r>
      <w:r w:rsidRPr="008D7225">
        <w:t>Metro</w:t>
      </w:r>
      <w:r w:rsidR="00F85A4D" w:rsidRPr="008D7225">
        <w:t xml:space="preserve">; </w:t>
      </w:r>
      <w:r w:rsidRPr="008D7225">
        <w:t>Phương tiện công cộng</w:t>
      </w:r>
    </w:p>
    <w:p w14:paraId="3E1EFADB" w14:textId="34F36774" w:rsidR="00F85A4D" w:rsidRPr="008D7225" w:rsidRDefault="0070149B" w:rsidP="00BB5844">
      <w:pPr>
        <w:spacing w:before="120" w:after="0" w:line="264" w:lineRule="auto"/>
        <w:ind w:firstLine="709"/>
        <w:contextualSpacing/>
        <w:jc w:val="both"/>
      </w:pPr>
      <w:r w:rsidRPr="008D7225">
        <w:t>Nhóm 7</w:t>
      </w:r>
      <w:r w:rsidR="00F85A4D" w:rsidRPr="008D7225">
        <w:t xml:space="preserve">: </w:t>
      </w:r>
      <w:r w:rsidRPr="008D7225">
        <w:t>Quảng cáo trong không gian công cộng</w:t>
      </w:r>
      <w:r w:rsidR="00F85A4D" w:rsidRPr="008D7225">
        <w:t>, c</w:t>
      </w:r>
      <w:r w:rsidRPr="008D7225">
        <w:t>ông viên</w:t>
      </w:r>
      <w:r w:rsidR="00F85A4D" w:rsidRPr="008D7225">
        <w:t>,</w:t>
      </w:r>
      <w:r w:rsidR="00BB5844" w:rsidRPr="008D7225">
        <w:t xml:space="preserve"> </w:t>
      </w:r>
      <w:r w:rsidR="00F85A4D" w:rsidRPr="008D7225">
        <w:t>q</w:t>
      </w:r>
      <w:r w:rsidRPr="008D7225">
        <w:t>uảng trường</w:t>
      </w:r>
      <w:r w:rsidR="00F85A4D" w:rsidRPr="008D7225">
        <w:t>, p</w:t>
      </w:r>
      <w:r w:rsidRPr="008D7225">
        <w:t>hố đi bộ</w:t>
      </w:r>
      <w:r w:rsidR="00F85A4D" w:rsidRPr="008D7225">
        <w:t>, k</w:t>
      </w:r>
      <w:r w:rsidRPr="008D7225">
        <w:t>hông gian sáng tạo</w:t>
      </w:r>
      <w:r w:rsidR="00F85A4D" w:rsidRPr="008D7225">
        <w:t>, k</w:t>
      </w:r>
      <w:r w:rsidRPr="008D7225">
        <w:t>hu du lịch</w:t>
      </w:r>
      <w:r w:rsidR="00F85A4D" w:rsidRPr="008D7225">
        <w:t>.</w:t>
      </w:r>
    </w:p>
    <w:p w14:paraId="458A8796" w14:textId="77777777" w:rsidR="00C779C2" w:rsidRPr="008D7225" w:rsidRDefault="0070149B" w:rsidP="00BB5844">
      <w:pPr>
        <w:spacing w:before="120" w:after="0" w:line="264" w:lineRule="auto"/>
        <w:ind w:firstLine="709"/>
        <w:contextualSpacing/>
        <w:jc w:val="both"/>
      </w:pPr>
      <w:r w:rsidRPr="008D7225">
        <w:t>Nhóm 8</w:t>
      </w:r>
      <w:r w:rsidR="00F85A4D" w:rsidRPr="008D7225">
        <w:t xml:space="preserve">: </w:t>
      </w:r>
      <w:r w:rsidRPr="008D7225">
        <w:t>Quảng cáo phục vụ sự kiện</w:t>
      </w:r>
      <w:r w:rsidR="00F85A4D" w:rsidRPr="008D7225">
        <w:t xml:space="preserve">, </w:t>
      </w:r>
      <w:r w:rsidRPr="008D7225">
        <w:t>Festival</w:t>
      </w:r>
      <w:r w:rsidR="00F85A4D" w:rsidRPr="008D7225">
        <w:t>, h</w:t>
      </w:r>
      <w:r w:rsidRPr="008D7225">
        <w:t>ội chợ</w:t>
      </w:r>
      <w:r w:rsidR="00F85A4D" w:rsidRPr="008D7225">
        <w:t>, t</w:t>
      </w:r>
      <w:r w:rsidRPr="008D7225">
        <w:t>riển lãm</w:t>
      </w:r>
      <w:r w:rsidR="00F85A4D" w:rsidRPr="008D7225">
        <w:t>, t</w:t>
      </w:r>
      <w:r w:rsidRPr="008D7225">
        <w:t>hể thao</w:t>
      </w:r>
      <w:r w:rsidR="00F85A4D" w:rsidRPr="008D7225">
        <w:t>, c</w:t>
      </w:r>
      <w:r w:rsidRPr="008D7225">
        <w:t>hính trị</w:t>
      </w:r>
      <w:r w:rsidR="00F85A4D" w:rsidRPr="008D7225">
        <w:t>, v</w:t>
      </w:r>
      <w:r w:rsidRPr="008D7225">
        <w:t>ăn hóa</w:t>
      </w:r>
    </w:p>
    <w:p w14:paraId="6E807223" w14:textId="77777777" w:rsidR="00C779C2" w:rsidRPr="008D7225" w:rsidRDefault="0070149B" w:rsidP="00BB5844">
      <w:pPr>
        <w:spacing w:before="120" w:after="0" w:line="264" w:lineRule="auto"/>
        <w:ind w:firstLine="709"/>
        <w:contextualSpacing/>
        <w:jc w:val="both"/>
      </w:pPr>
      <w:r w:rsidRPr="008D7225">
        <w:t>Nhóm 9</w:t>
      </w:r>
      <w:r w:rsidR="00F85A4D" w:rsidRPr="008D7225">
        <w:t xml:space="preserve">: </w:t>
      </w:r>
      <w:r w:rsidRPr="008D7225">
        <w:t>Các loại hình quảng cáo mới</w:t>
      </w:r>
      <w:r w:rsidR="00F85A4D" w:rsidRPr="008D7225">
        <w:t xml:space="preserve">, </w:t>
      </w:r>
      <w:r w:rsidRPr="008D7225">
        <w:t>Drone Show</w:t>
      </w:r>
      <w:r w:rsidR="00F85A4D" w:rsidRPr="008D7225">
        <w:t>, M</w:t>
      </w:r>
      <w:r w:rsidRPr="008D7225">
        <w:t>apping</w:t>
      </w:r>
      <w:r w:rsidR="00F85A4D" w:rsidRPr="008D7225">
        <w:t xml:space="preserve">, </w:t>
      </w:r>
      <w:r w:rsidRPr="008D7225">
        <w:t>Hologram</w:t>
      </w:r>
      <w:r w:rsidR="00F85A4D" w:rsidRPr="008D7225">
        <w:t xml:space="preserve">, </w:t>
      </w:r>
      <w:r w:rsidRPr="008D7225">
        <w:t>AR</w:t>
      </w:r>
      <w:r w:rsidR="00F85A4D" w:rsidRPr="008D7225">
        <w:t xml:space="preserve">, </w:t>
      </w:r>
      <w:r w:rsidRPr="008D7225">
        <w:t>VR</w:t>
      </w:r>
      <w:r w:rsidR="00F85A4D" w:rsidRPr="008D7225">
        <w:t xml:space="preserve">, </w:t>
      </w:r>
      <w:r w:rsidRPr="008D7225">
        <w:t>AI</w:t>
      </w:r>
      <w:r w:rsidR="00F85A4D" w:rsidRPr="008D7225">
        <w:t xml:space="preserve">, </w:t>
      </w:r>
      <w:r w:rsidRPr="008D7225">
        <w:t>Interactive Media</w:t>
      </w:r>
    </w:p>
    <w:p w14:paraId="50A79117" w14:textId="30ECE73E" w:rsidR="00C779C2" w:rsidRPr="008D7225" w:rsidRDefault="00797103" w:rsidP="00BB5844">
      <w:pPr>
        <w:pStyle w:val="Heading3"/>
        <w:spacing w:before="120" w:line="264" w:lineRule="auto"/>
        <w:ind w:firstLine="709"/>
        <w:contextualSpacing/>
        <w:jc w:val="both"/>
        <w:rPr>
          <w:rFonts w:ascii="Times New Roman" w:hAnsi="Times New Roman" w:cs="Times New Roman"/>
          <w:color w:val="auto"/>
        </w:rPr>
      </w:pPr>
      <w:bookmarkStart w:id="73" w:name="_Toc237511934"/>
      <w:bookmarkStart w:id="74" w:name="_Toc238023509"/>
      <w:r w:rsidRPr="008D7225">
        <w:rPr>
          <w:rFonts w:ascii="Times New Roman" w:eastAsia="Times New Roman" w:hAnsi="Times New Roman" w:cs="Times New Roman"/>
          <w:color w:val="auto"/>
        </w:rPr>
        <w:t>4</w:t>
      </w:r>
      <w:r w:rsidR="0070149B" w:rsidRPr="008D7225">
        <w:rPr>
          <w:rFonts w:ascii="Times New Roman" w:eastAsia="Times New Roman" w:hAnsi="Times New Roman" w:cs="Times New Roman"/>
          <w:color w:val="auto"/>
        </w:rPr>
        <w:t>. Định hướng quản lý</w:t>
      </w:r>
      <w:bookmarkEnd w:id="73"/>
      <w:bookmarkEnd w:id="74"/>
    </w:p>
    <w:p w14:paraId="4775FA3E" w14:textId="6DB5EE58" w:rsidR="00C779C2" w:rsidRPr="008D7225" w:rsidRDefault="008F7021" w:rsidP="00BB5844">
      <w:pPr>
        <w:spacing w:before="120" w:after="0" w:line="264" w:lineRule="auto"/>
        <w:ind w:firstLine="709"/>
        <w:contextualSpacing/>
        <w:jc w:val="both"/>
      </w:pPr>
      <w:r w:rsidRPr="008D7225">
        <w:t xml:space="preserve">- </w:t>
      </w:r>
      <w:r w:rsidR="0070149B" w:rsidRPr="008D7225">
        <w:t>Phạm vi được áp dụng.</w:t>
      </w:r>
    </w:p>
    <w:p w14:paraId="140E0307" w14:textId="778594A3" w:rsidR="00C779C2" w:rsidRPr="008D7225" w:rsidRDefault="008F7021" w:rsidP="00BB5844">
      <w:pPr>
        <w:spacing w:before="120" w:after="0" w:line="264" w:lineRule="auto"/>
        <w:ind w:firstLine="709"/>
        <w:contextualSpacing/>
        <w:jc w:val="both"/>
      </w:pPr>
      <w:r w:rsidRPr="008D7225">
        <w:t xml:space="preserve">- </w:t>
      </w:r>
      <w:r w:rsidR="0070149B" w:rsidRPr="008D7225">
        <w:t>Không gian ưu tiên phát triển.</w:t>
      </w:r>
    </w:p>
    <w:p w14:paraId="7896E999" w14:textId="5AA415FE" w:rsidR="00C779C2" w:rsidRPr="008D7225" w:rsidRDefault="008F7021" w:rsidP="00BB5844">
      <w:pPr>
        <w:spacing w:before="120" w:after="0" w:line="264" w:lineRule="auto"/>
        <w:ind w:firstLine="709"/>
        <w:contextualSpacing/>
        <w:jc w:val="both"/>
      </w:pPr>
      <w:r w:rsidRPr="008D7225">
        <w:t xml:space="preserve">- </w:t>
      </w:r>
      <w:r w:rsidR="0070149B" w:rsidRPr="008D7225">
        <w:t>Không gian hạn chế.</w:t>
      </w:r>
    </w:p>
    <w:p w14:paraId="508C8C6A" w14:textId="63EC96F3" w:rsidR="00C779C2" w:rsidRPr="008D7225" w:rsidRDefault="008F7021" w:rsidP="00BB5844">
      <w:pPr>
        <w:spacing w:before="120" w:after="0" w:line="264" w:lineRule="auto"/>
        <w:ind w:firstLine="709"/>
        <w:contextualSpacing/>
        <w:jc w:val="both"/>
      </w:pPr>
      <w:r w:rsidRPr="008D7225">
        <w:t xml:space="preserve">- </w:t>
      </w:r>
      <w:r w:rsidR="0070149B" w:rsidRPr="008D7225">
        <w:t>Không gian không được bố trí.</w:t>
      </w:r>
    </w:p>
    <w:p w14:paraId="3AF3A5D6" w14:textId="0667D4C7" w:rsidR="00C779C2" w:rsidRPr="008D7225" w:rsidRDefault="008F7021" w:rsidP="00BB5844">
      <w:pPr>
        <w:spacing w:before="120" w:after="0" w:line="264" w:lineRule="auto"/>
        <w:ind w:firstLine="709"/>
        <w:contextualSpacing/>
        <w:jc w:val="both"/>
      </w:pPr>
      <w:r w:rsidRPr="008D7225">
        <w:t xml:space="preserve">- </w:t>
      </w:r>
      <w:r w:rsidR="0070149B" w:rsidRPr="008D7225">
        <w:t>Định hướng công nghệ.</w:t>
      </w:r>
    </w:p>
    <w:p w14:paraId="302DC8BA" w14:textId="585A8A5E" w:rsidR="00C779C2" w:rsidRPr="008D7225" w:rsidRDefault="008F7021" w:rsidP="00BB5844">
      <w:pPr>
        <w:spacing w:before="120" w:after="0" w:line="264" w:lineRule="auto"/>
        <w:ind w:firstLine="709"/>
        <w:contextualSpacing/>
        <w:jc w:val="both"/>
      </w:pPr>
      <w:r w:rsidRPr="008D7225">
        <w:t xml:space="preserve">- </w:t>
      </w:r>
      <w:r w:rsidR="0070149B" w:rsidRPr="008D7225">
        <w:t>Yêu cầu quản lý.</w:t>
      </w:r>
    </w:p>
    <w:p w14:paraId="677A5412" w14:textId="247B1B35" w:rsidR="00C779C2" w:rsidRPr="008D7225" w:rsidRDefault="008F7021" w:rsidP="00BB5844">
      <w:pPr>
        <w:spacing w:before="120" w:after="0" w:line="264" w:lineRule="auto"/>
        <w:ind w:firstLine="709"/>
        <w:contextualSpacing/>
        <w:jc w:val="both"/>
      </w:pPr>
      <w:r w:rsidRPr="008D7225">
        <w:lastRenderedPageBreak/>
        <w:t xml:space="preserve">- </w:t>
      </w:r>
      <w:r w:rsidR="0070149B" w:rsidRPr="008D7225">
        <w:t>Tiêu chí kỹ thuật.</w:t>
      </w:r>
    </w:p>
    <w:p w14:paraId="5AF821D6" w14:textId="21CF78AD" w:rsidR="00C779C2" w:rsidRPr="008D7225" w:rsidRDefault="008F7021" w:rsidP="00BB5844">
      <w:pPr>
        <w:spacing w:before="120" w:after="0" w:line="264" w:lineRule="auto"/>
        <w:ind w:firstLine="709"/>
        <w:contextualSpacing/>
        <w:jc w:val="both"/>
      </w:pPr>
      <w:r w:rsidRPr="008D7225">
        <w:t xml:space="preserve">- </w:t>
      </w:r>
      <w:r w:rsidR="0070149B" w:rsidRPr="008D7225">
        <w:t>Các tiêu chí chi tiết và hướng dẫn áp dụng đối với từng loại hình quảng cáo được quy định tại các Phụ lục ban hành kèm theo Đề án.</w:t>
      </w:r>
    </w:p>
    <w:p w14:paraId="3A5A402D" w14:textId="76A6076B" w:rsidR="00C779C2" w:rsidRPr="008D7225" w:rsidRDefault="00797103" w:rsidP="00BB5844">
      <w:pPr>
        <w:pStyle w:val="Heading3"/>
        <w:spacing w:before="120" w:line="264" w:lineRule="auto"/>
        <w:ind w:firstLine="709"/>
        <w:contextualSpacing/>
        <w:jc w:val="both"/>
        <w:rPr>
          <w:rFonts w:ascii="Times New Roman" w:hAnsi="Times New Roman" w:cs="Times New Roman"/>
          <w:color w:val="auto"/>
        </w:rPr>
      </w:pPr>
      <w:bookmarkStart w:id="75" w:name="_Toc238023510"/>
      <w:r w:rsidRPr="008D7225">
        <w:rPr>
          <w:rFonts w:ascii="Times New Roman" w:hAnsi="Times New Roman" w:cs="Times New Roman"/>
          <w:color w:val="auto"/>
        </w:rPr>
        <w:t>5</w:t>
      </w:r>
      <w:r w:rsidR="0070149B" w:rsidRPr="008D7225">
        <w:rPr>
          <w:rFonts w:ascii="Times New Roman" w:hAnsi="Times New Roman" w:cs="Times New Roman"/>
          <w:color w:val="auto"/>
        </w:rPr>
        <w:t>. Xã hội hóa và quy trình quản trị, cấp phép, hậu kiểm</w:t>
      </w:r>
      <w:bookmarkEnd w:id="75"/>
    </w:p>
    <w:p w14:paraId="335CC9E0" w14:textId="77777777" w:rsidR="00C779C2" w:rsidRPr="008D7225" w:rsidRDefault="0070149B" w:rsidP="00BB5844">
      <w:pPr>
        <w:spacing w:before="120" w:after="0" w:line="264" w:lineRule="auto"/>
        <w:ind w:firstLine="709"/>
        <w:contextualSpacing/>
        <w:jc w:val="both"/>
      </w:pPr>
      <w:r w:rsidRPr="008D7225">
        <w:t xml:space="preserve">Đầu tư phát triển hệ thống hạ tầng quảng cáo theo hướng hiện đại, đồng bộ, </w:t>
      </w:r>
      <w:proofErr w:type="gramStart"/>
      <w:r w:rsidRPr="008D7225">
        <w:t>an</w:t>
      </w:r>
      <w:proofErr w:type="gramEnd"/>
      <w:r w:rsidRPr="008D7225">
        <w:t xml:space="preserve"> toàn và thân thiện với môi trường; ưu tiên ứng dụng các công nghệ mới trong quảng cáo số ngoài trời (DOOH), hệ thống màn hình điện tử, biển quảng cáo thông minh và các giải pháp tiết kiệm năng lượng.</w:t>
      </w:r>
    </w:p>
    <w:p w14:paraId="09B973D0" w14:textId="77777777" w:rsidR="00C779C2" w:rsidRPr="008D7225" w:rsidRDefault="0070149B" w:rsidP="00BB5844">
      <w:pPr>
        <w:spacing w:before="120" w:after="0" w:line="264" w:lineRule="auto"/>
        <w:ind w:firstLine="709"/>
        <w:contextualSpacing/>
        <w:jc w:val="both"/>
      </w:pPr>
      <w:r w:rsidRPr="008D7225">
        <w:t>Nghiên cứu khai thác hiệu quả quảng cáo trên tài sản công, hạ tầng giao thông, nhà chờ xe buýt, bãi đỗ xe, các công trình công cộng và các thiết chế văn hóa, thể thao theo quy định của pháp luật; bảo đảm công khai, minh bạch trong lựa chọn nhà đầu tư và sử dụng hiệu quả nguồn thu cho chỉnh trang đô thị, phát triển văn hóa và hạ tầng công cộng.</w:t>
      </w:r>
    </w:p>
    <w:p w14:paraId="1A2C6672" w14:textId="119529BC" w:rsidR="00C779C2" w:rsidRPr="008D7225" w:rsidRDefault="00797103" w:rsidP="00BB5844">
      <w:pPr>
        <w:pStyle w:val="Heading3"/>
        <w:spacing w:before="120" w:line="264" w:lineRule="auto"/>
        <w:ind w:firstLine="709"/>
        <w:contextualSpacing/>
        <w:jc w:val="both"/>
        <w:rPr>
          <w:rFonts w:ascii="Times New Roman" w:hAnsi="Times New Roman" w:cs="Times New Roman"/>
          <w:color w:val="auto"/>
        </w:rPr>
      </w:pPr>
      <w:bookmarkStart w:id="76" w:name="_Toc237511844"/>
      <w:bookmarkStart w:id="77" w:name="_Toc238023511"/>
      <w:r w:rsidRPr="008D7225">
        <w:rPr>
          <w:rFonts w:ascii="Times New Roman" w:eastAsia="Times New Roman" w:hAnsi="Times New Roman" w:cs="Times New Roman"/>
          <w:color w:val="auto"/>
        </w:rPr>
        <w:t>6</w:t>
      </w:r>
      <w:r w:rsidR="0070149B" w:rsidRPr="008D7225">
        <w:rPr>
          <w:rFonts w:ascii="Times New Roman" w:eastAsia="Times New Roman" w:hAnsi="Times New Roman" w:cs="Times New Roman"/>
          <w:color w:val="auto"/>
        </w:rPr>
        <w:t>. Đổi mới phương thức quản lý nhà nước</w:t>
      </w:r>
      <w:bookmarkEnd w:id="76"/>
      <w:bookmarkEnd w:id="77"/>
    </w:p>
    <w:p w14:paraId="3462E307" w14:textId="77777777" w:rsidR="00C779C2" w:rsidRPr="008D7225" w:rsidRDefault="0070149B" w:rsidP="00BB5844">
      <w:pPr>
        <w:spacing w:before="120" w:after="0" w:line="264" w:lineRule="auto"/>
        <w:ind w:firstLine="709"/>
        <w:contextualSpacing/>
        <w:jc w:val="both"/>
      </w:pPr>
      <w:r w:rsidRPr="008D7225">
        <w:t>Đổi mới phương thức quản lý theo hướng lấy dữ liệu làm nền tảng, lấy công nghệ làm công cụ và lấy hiệu quả phục vụ người dân, doanh nghiệp làm mục tiêu.</w:t>
      </w:r>
    </w:p>
    <w:p w14:paraId="50AC658C" w14:textId="77777777" w:rsidR="00C779C2" w:rsidRPr="008D7225" w:rsidRDefault="0070149B" w:rsidP="00BB5844">
      <w:pPr>
        <w:spacing w:before="120" w:after="0" w:line="264" w:lineRule="auto"/>
        <w:ind w:firstLine="709"/>
        <w:contextualSpacing/>
        <w:jc w:val="both"/>
      </w:pPr>
      <w:r w:rsidRPr="008D7225">
        <w:t>Tiếp tục cải cách thủ tục hành chính, chuẩn hóa quy trình giải quyết thủ tục trong lĩnh vực quảng cáo; mở rộng dịch vụ công trực tuyến, tăng cường chia sẻ dữ liệu giữa các cơ quan quản lý; từng bước xây dựng môi trường quản lý số, giảm chi phí tuân thủ và rút ngắn thời gian thực hiện thủ tục hành chính.</w:t>
      </w:r>
    </w:p>
    <w:p w14:paraId="00C09C2E" w14:textId="77777777" w:rsidR="00C779C2" w:rsidRPr="008D7225" w:rsidRDefault="0070149B" w:rsidP="00BB5844">
      <w:pPr>
        <w:spacing w:before="120" w:after="0" w:line="264" w:lineRule="auto"/>
        <w:ind w:firstLine="709"/>
        <w:contextualSpacing/>
        <w:jc w:val="both"/>
      </w:pPr>
      <w:r w:rsidRPr="008D7225">
        <w:t>Chuyển mạnh từ phương thức tiền kiểm sang tăng cường hậu kiểm trên cơ sở phân tích dữ liệu và đánh giá rủi ro; kết hợp giữa quản lý nhà nước với nâng cao trách nhiệm tuân thủ của doanh nghiệp; bảo đảm vừa tạo điều kiện thuận lợi cho hoạt động đầu tư, kinh doanh, vừa nâng cao hiệu lực, hiệu quả quản lý.</w:t>
      </w:r>
    </w:p>
    <w:p w14:paraId="0EDB9EDD" w14:textId="77777777" w:rsidR="00EE067C" w:rsidRPr="008D7225" w:rsidRDefault="00EE067C" w:rsidP="00293D74">
      <w:pPr>
        <w:pStyle w:val="Heading1"/>
        <w:spacing w:before="120" w:line="264" w:lineRule="auto"/>
        <w:ind w:firstLine="709"/>
        <w:contextualSpacing/>
        <w:jc w:val="both"/>
        <w:rPr>
          <w:rFonts w:cs="Times New Roman"/>
        </w:rPr>
      </w:pPr>
      <w:r w:rsidRPr="008D7225">
        <w:rPr>
          <w:rFonts w:cs="Times New Roman"/>
        </w:rPr>
        <w:br w:type="page"/>
      </w:r>
    </w:p>
    <w:p w14:paraId="7C1E1E59" w14:textId="5CA3B174" w:rsidR="00C779C2" w:rsidRPr="008D7225" w:rsidRDefault="0070149B" w:rsidP="00293D74">
      <w:pPr>
        <w:pStyle w:val="Heading1"/>
        <w:spacing w:before="120" w:line="264" w:lineRule="auto"/>
        <w:contextualSpacing/>
        <w:jc w:val="center"/>
        <w:rPr>
          <w:rFonts w:cs="Times New Roman"/>
        </w:rPr>
      </w:pPr>
      <w:bookmarkStart w:id="78" w:name="_Toc238023512"/>
      <w:r w:rsidRPr="008D7225">
        <w:rPr>
          <w:rFonts w:cs="Times New Roman"/>
        </w:rPr>
        <w:lastRenderedPageBreak/>
        <w:t>PHẦN III</w:t>
      </w:r>
      <w:r w:rsidR="00B40D32" w:rsidRPr="008D7225">
        <w:rPr>
          <w:rFonts w:cs="Times New Roman"/>
        </w:rPr>
        <w:t>:</w:t>
      </w:r>
      <w:r w:rsidR="00797103" w:rsidRPr="008D7225">
        <w:rPr>
          <w:rFonts w:cs="Times New Roman"/>
        </w:rPr>
        <w:t xml:space="preserve"> </w:t>
      </w:r>
      <w:r w:rsidRPr="008D7225">
        <w:rPr>
          <w:rFonts w:cs="Times New Roman"/>
        </w:rPr>
        <w:t>BỐ TRÍ PHÂN VÙNG KHÔNG GIAN QUẢNG CÁO</w:t>
      </w:r>
      <w:bookmarkEnd w:id="78"/>
    </w:p>
    <w:p w14:paraId="6D61EF9A" w14:textId="77777777" w:rsidR="00C779C2" w:rsidRPr="008D7225" w:rsidRDefault="0070149B" w:rsidP="00293D74">
      <w:pPr>
        <w:pStyle w:val="Heading2"/>
        <w:spacing w:before="120" w:line="264" w:lineRule="auto"/>
        <w:ind w:firstLine="709"/>
        <w:contextualSpacing/>
        <w:jc w:val="both"/>
        <w:rPr>
          <w:rFonts w:cs="Times New Roman"/>
          <w:spacing w:val="-4"/>
          <w:szCs w:val="28"/>
        </w:rPr>
      </w:pPr>
      <w:bookmarkStart w:id="79" w:name="_Toc238023513"/>
      <w:r w:rsidRPr="008D7225">
        <w:rPr>
          <w:rFonts w:cs="Times New Roman"/>
          <w:spacing w:val="-4"/>
          <w:szCs w:val="28"/>
        </w:rPr>
        <w:t>I. NGUYÊN TẮC VÀ TIÊU CHÍ BỐ TRÍ PHÂN VÙNG KHÔNG GIAN</w:t>
      </w:r>
      <w:bookmarkEnd w:id="79"/>
    </w:p>
    <w:p w14:paraId="28577B69" w14:textId="0AE96017" w:rsidR="00C779C2" w:rsidRPr="008D7225" w:rsidRDefault="0070149B" w:rsidP="008C1A15">
      <w:pPr>
        <w:spacing w:before="120" w:after="0" w:line="264" w:lineRule="auto"/>
        <w:ind w:firstLine="709"/>
        <w:contextualSpacing/>
        <w:jc w:val="both"/>
      </w:pPr>
      <w:r w:rsidRPr="008D7225">
        <w:rPr>
          <w:rFonts w:eastAsia="Times New Roman"/>
        </w:rPr>
        <w:t>Nguyên tắc tổ chức không gian quảng cáo</w:t>
      </w:r>
      <w:r w:rsidR="00C36ED5" w:rsidRPr="008D7225">
        <w:rPr>
          <w:rFonts w:eastAsia="Times New Roman"/>
        </w:rPr>
        <w:t>:</w:t>
      </w:r>
    </w:p>
    <w:p w14:paraId="38E3D839" w14:textId="77777777" w:rsidR="00C779C2" w:rsidRPr="008D7225" w:rsidRDefault="0070149B" w:rsidP="00293D74">
      <w:pPr>
        <w:spacing w:before="120" w:after="0" w:line="264" w:lineRule="auto"/>
        <w:ind w:firstLine="709"/>
        <w:jc w:val="both"/>
      </w:pPr>
      <w:r w:rsidRPr="008D7225">
        <w:rPr>
          <w:rFonts w:eastAsia="Times New Roman"/>
        </w:rPr>
        <w:t>1. Ưu tiên tuyệt đối nhiệm vụ chính trị và lợi ích quốc gia.</w:t>
      </w:r>
    </w:p>
    <w:p w14:paraId="24F11D01" w14:textId="77777777" w:rsidR="00C779C2" w:rsidRPr="008D7225" w:rsidRDefault="0070149B" w:rsidP="00293D74">
      <w:pPr>
        <w:spacing w:before="120" w:after="0" w:line="264" w:lineRule="auto"/>
        <w:ind w:firstLine="709"/>
        <w:jc w:val="both"/>
      </w:pPr>
      <w:r w:rsidRPr="008D7225">
        <w:rPr>
          <w:rFonts w:eastAsia="Times New Roman"/>
        </w:rPr>
        <w:t>2. Bảo tồn di sản là nguyên tắc xuyên suốt.</w:t>
      </w:r>
    </w:p>
    <w:p w14:paraId="7F649127" w14:textId="77777777" w:rsidR="00C779C2" w:rsidRPr="008D7225" w:rsidRDefault="0070149B" w:rsidP="00293D74">
      <w:pPr>
        <w:spacing w:before="120" w:after="0" w:line="264" w:lineRule="auto"/>
        <w:ind w:firstLine="709"/>
        <w:jc w:val="both"/>
      </w:pPr>
      <w:r w:rsidRPr="008D7225">
        <w:rPr>
          <w:rFonts w:eastAsia="Times New Roman"/>
        </w:rPr>
        <w:t>3. Quảng cáo là một bộ phận của thiết kế đô thị.</w:t>
      </w:r>
    </w:p>
    <w:p w14:paraId="2E433F13" w14:textId="77777777" w:rsidR="00C779C2" w:rsidRPr="008D7225" w:rsidRDefault="0070149B" w:rsidP="00293D74">
      <w:pPr>
        <w:spacing w:before="120" w:after="0" w:line="264" w:lineRule="auto"/>
        <w:ind w:firstLine="709"/>
        <w:jc w:val="both"/>
      </w:pPr>
      <w:r w:rsidRPr="008D7225">
        <w:rPr>
          <w:rFonts w:eastAsia="Times New Roman"/>
        </w:rPr>
        <w:t>4. Phát triển có chọn lọc, không thương mại hóa không gian di sản.</w:t>
      </w:r>
    </w:p>
    <w:p w14:paraId="3B456677" w14:textId="77777777" w:rsidR="00C779C2" w:rsidRPr="008D7225" w:rsidRDefault="0070149B" w:rsidP="00293D74">
      <w:pPr>
        <w:spacing w:before="120" w:after="0" w:line="264" w:lineRule="auto"/>
        <w:ind w:firstLine="709"/>
        <w:jc w:val="both"/>
      </w:pPr>
      <w:r w:rsidRPr="008D7225">
        <w:rPr>
          <w:rFonts w:eastAsia="Times New Roman"/>
        </w:rPr>
        <w:t>5. Quản trị dựa trên dữ liệu và công nghệ số.</w:t>
      </w:r>
    </w:p>
    <w:p w14:paraId="7078C5AF" w14:textId="77777777" w:rsidR="00C779C2" w:rsidRPr="008D7225" w:rsidRDefault="0070149B" w:rsidP="00293D74">
      <w:pPr>
        <w:spacing w:before="120" w:after="0" w:line="264" w:lineRule="auto"/>
        <w:ind w:firstLine="709"/>
        <w:contextualSpacing/>
        <w:jc w:val="both"/>
      </w:pPr>
      <w:r w:rsidRPr="008D7225">
        <w:t>Toàn bộ vị trí quảng cáo trong Vùng I được quản lý thống nhất trên nền tảng số; việc cấp phép, giám sát, kiểm tra và đánh giá được thực hiện trên cơ sở dữ liệu không gian, bảo đảm tính minh bạch và khả năng giám sát theo thời gian thực.</w:t>
      </w:r>
    </w:p>
    <w:p w14:paraId="2A7F36B1" w14:textId="77777777" w:rsidR="00C779C2" w:rsidRPr="008D7225" w:rsidRDefault="0070149B" w:rsidP="00293D74">
      <w:pPr>
        <w:pStyle w:val="Heading2"/>
        <w:spacing w:before="120" w:line="264" w:lineRule="auto"/>
        <w:ind w:firstLine="709"/>
        <w:contextualSpacing/>
        <w:jc w:val="both"/>
        <w:rPr>
          <w:rFonts w:cs="Times New Roman"/>
          <w:szCs w:val="28"/>
        </w:rPr>
      </w:pPr>
      <w:bookmarkStart w:id="80" w:name="_Toc238023514"/>
      <w:r w:rsidRPr="008D7225">
        <w:rPr>
          <w:rFonts w:cs="Times New Roman"/>
          <w:szCs w:val="28"/>
        </w:rPr>
        <w:t>1. Vùng 1: Khai thác hạn chế (Khu vực nội đô lịch sử)</w:t>
      </w:r>
      <w:bookmarkEnd w:id="80"/>
    </w:p>
    <w:p w14:paraId="1A10D685" w14:textId="39BB44C0" w:rsidR="00C779C2" w:rsidRPr="008D7225" w:rsidRDefault="004A447F" w:rsidP="00293D74">
      <w:pPr>
        <w:pStyle w:val="Heading3"/>
        <w:spacing w:before="120" w:line="264" w:lineRule="auto"/>
        <w:ind w:firstLine="709"/>
        <w:contextualSpacing/>
        <w:jc w:val="both"/>
        <w:rPr>
          <w:rFonts w:ascii="Times New Roman" w:hAnsi="Times New Roman" w:cs="Times New Roman"/>
          <w:color w:val="auto"/>
        </w:rPr>
      </w:pPr>
      <w:bookmarkStart w:id="81" w:name="_Toc237511855"/>
      <w:bookmarkStart w:id="82" w:name="_Toc238023515"/>
      <w:r w:rsidRPr="008D7225">
        <w:rPr>
          <w:rFonts w:ascii="Times New Roman" w:eastAsia="Times New Roman" w:hAnsi="Times New Roman" w:cs="Times New Roman"/>
          <w:color w:val="auto"/>
        </w:rPr>
        <w:t>1.1</w:t>
      </w:r>
      <w:r w:rsidR="0070149B" w:rsidRPr="008D7225">
        <w:rPr>
          <w:rFonts w:ascii="Times New Roman" w:eastAsia="Times New Roman" w:hAnsi="Times New Roman" w:cs="Times New Roman"/>
          <w:color w:val="auto"/>
        </w:rPr>
        <w:t>. Quan điểm phát triển</w:t>
      </w:r>
      <w:bookmarkEnd w:id="81"/>
      <w:bookmarkEnd w:id="82"/>
    </w:p>
    <w:p w14:paraId="6131D5D6" w14:textId="77777777" w:rsidR="00C779C2" w:rsidRPr="008D7225" w:rsidRDefault="0070149B" w:rsidP="00293D74">
      <w:pPr>
        <w:spacing w:before="120" w:after="0" w:line="264" w:lineRule="auto"/>
        <w:ind w:firstLine="709"/>
        <w:contextualSpacing/>
        <w:jc w:val="both"/>
      </w:pPr>
      <w:r w:rsidRPr="008D7225">
        <w:t>Vùng I là khu vực có vị trí đặc biệt quan trọng đối với quốc gia và Thủ đô Hà Nội; là nơi hội tụ các cơ quan Trung ương, các công trình chính trị - hành chính trọng yếu, đồng thời là không gian tập trung hệ thống di sản văn hóa đặc biệt, các công trình kiến trúc tiêu biểu, các quảng trường, hồ nước, tuyến phố lịch sử và không gian công cộng có giá trị đặc sắc của Thăng Long - Hà Nội.</w:t>
      </w:r>
    </w:p>
    <w:p w14:paraId="4FE56C5A" w14:textId="77777777" w:rsidR="00C779C2" w:rsidRPr="008D7225" w:rsidRDefault="0070149B" w:rsidP="00293D74">
      <w:pPr>
        <w:spacing w:before="120" w:after="0" w:line="264" w:lineRule="auto"/>
        <w:ind w:firstLine="709"/>
        <w:contextualSpacing/>
        <w:jc w:val="both"/>
      </w:pPr>
      <w:r w:rsidRPr="008D7225">
        <w:t>Vì vậy, việc xây dựng và quản trị không gian quảng cáo trong Vùng I phải được đặt trong tổng thể nhiệm vụ quản trị đô thị hiện đại; lấy bảo vệ giá trị chính trị, bảo tồn di sản, tôn trọng kiến trúc, nâng cao chất lượng không gian công cộng và xây dựng hình ảnh Thủ đô là mục tiêu cao nhất; đồng thời khai thác hợp lý các giá trị kinh tế, văn hóa và du lịch từ không gian đô thị trên nguyên tắc phát triển bền vững.</w:t>
      </w:r>
    </w:p>
    <w:p w14:paraId="2F7A8AF8" w14:textId="77777777" w:rsidR="00C779C2" w:rsidRPr="008D7225" w:rsidRDefault="0070149B" w:rsidP="00293D74">
      <w:pPr>
        <w:spacing w:before="120" w:after="0" w:line="264" w:lineRule="auto"/>
        <w:ind w:firstLine="709"/>
        <w:contextualSpacing/>
        <w:jc w:val="both"/>
      </w:pPr>
      <w:r w:rsidRPr="008D7225">
        <w:t>Quảng cáo trong Vùng I không được tiếp cận như một hoạt động kinh doanh độc lập mà được xem là một thành tố của thiết kế đô thị, của bản sắc thị giác và của hệ thống hạ tầng văn hóa đô thị; mọi hoạt động quảng cáo phải phục vụ trước hết cho lợi ích chung của Thành phố, của quốc gia và cộng đồng.</w:t>
      </w:r>
    </w:p>
    <w:p w14:paraId="0B321082" w14:textId="01D98968" w:rsidR="00C779C2" w:rsidRPr="008D7225" w:rsidRDefault="004A447F" w:rsidP="00293D74">
      <w:pPr>
        <w:pStyle w:val="Heading3"/>
        <w:spacing w:before="120" w:line="264" w:lineRule="auto"/>
        <w:ind w:firstLine="709"/>
        <w:contextualSpacing/>
        <w:jc w:val="both"/>
        <w:rPr>
          <w:rFonts w:ascii="Times New Roman" w:hAnsi="Times New Roman" w:cs="Times New Roman"/>
          <w:color w:val="auto"/>
        </w:rPr>
      </w:pPr>
      <w:bookmarkStart w:id="83" w:name="_Toc237511856"/>
      <w:bookmarkStart w:id="84" w:name="_Toc238023516"/>
      <w:r w:rsidRPr="008D7225">
        <w:rPr>
          <w:rFonts w:ascii="Times New Roman" w:eastAsia="Times New Roman" w:hAnsi="Times New Roman" w:cs="Times New Roman"/>
          <w:color w:val="auto"/>
        </w:rPr>
        <w:t>1.2</w:t>
      </w:r>
      <w:r w:rsidR="0070149B" w:rsidRPr="008D7225">
        <w:rPr>
          <w:rFonts w:ascii="Times New Roman" w:eastAsia="Times New Roman" w:hAnsi="Times New Roman" w:cs="Times New Roman"/>
          <w:color w:val="auto"/>
        </w:rPr>
        <w:t>. Mục tiêu</w:t>
      </w:r>
      <w:bookmarkEnd w:id="83"/>
      <w:bookmarkEnd w:id="84"/>
      <w:r w:rsidR="0070149B" w:rsidRPr="008D7225">
        <w:rPr>
          <w:rFonts w:ascii="Times New Roman" w:eastAsia="Times New Roman" w:hAnsi="Times New Roman" w:cs="Times New Roman"/>
          <w:color w:val="auto"/>
        </w:rPr>
        <w:t xml:space="preserve"> </w:t>
      </w:r>
    </w:p>
    <w:p w14:paraId="1AAFF87C" w14:textId="77777777" w:rsidR="00C779C2" w:rsidRPr="008D7225" w:rsidRDefault="0070149B" w:rsidP="00293D74">
      <w:pPr>
        <w:spacing w:before="120" w:after="0" w:line="264" w:lineRule="auto"/>
        <w:ind w:firstLine="709"/>
        <w:contextualSpacing/>
        <w:jc w:val="both"/>
      </w:pPr>
      <w:r w:rsidRPr="008D7225">
        <w:t>Việc tổ chức không gian quảng cáo trong Vùng I hướng tới năm mục tiêu trọng tâm:</w:t>
      </w:r>
    </w:p>
    <w:p w14:paraId="6BDC7BCB" w14:textId="77777777" w:rsidR="00C779C2" w:rsidRPr="008D7225" w:rsidRDefault="0070149B" w:rsidP="00293D74">
      <w:pPr>
        <w:spacing w:before="120" w:after="0" w:line="264" w:lineRule="auto"/>
        <w:ind w:firstLine="709"/>
        <w:contextualSpacing/>
        <w:jc w:val="both"/>
      </w:pPr>
      <w:r w:rsidRPr="008D7225">
        <w:lastRenderedPageBreak/>
        <w:t>Một là, bảo đảm tuyệt đối yêu cầu về an ninh chính trị, quốc phòng, đối ngoại và các hoạt động nghi lễ cấp quốc gia; giữ gìn hình ảnh của Trung tâm chính trị quốc gia và Thủ đô Hà Nội.</w:t>
      </w:r>
    </w:p>
    <w:p w14:paraId="04861748" w14:textId="77777777" w:rsidR="00C779C2" w:rsidRPr="008D7225" w:rsidRDefault="0070149B" w:rsidP="00293D74">
      <w:pPr>
        <w:spacing w:before="120" w:after="0" w:line="264" w:lineRule="auto"/>
        <w:ind w:firstLine="709"/>
        <w:contextualSpacing/>
        <w:jc w:val="both"/>
      </w:pPr>
      <w:r w:rsidRPr="008D7225">
        <w:t>Hai là, bảo tồn và phát huy giá trị các di sản văn hóa, công trình kiến trúc, không gian lịch sử và cảnh quan đặc trưng của Thăng Long - Hà Nội; xây dựng môi trường thị giác có chất lượng cao, hạn chế tối đa tình trạng ô nhiễm thị giác và sự xung đột giữa quảng cáo với không gian di sản.</w:t>
      </w:r>
    </w:p>
    <w:p w14:paraId="2737D470" w14:textId="77777777" w:rsidR="00C779C2" w:rsidRPr="008D7225" w:rsidRDefault="0070149B" w:rsidP="00293D74">
      <w:pPr>
        <w:spacing w:before="120" w:after="0" w:line="264" w:lineRule="auto"/>
        <w:ind w:firstLine="709"/>
        <w:contextualSpacing/>
        <w:jc w:val="both"/>
      </w:pPr>
      <w:r w:rsidRPr="008D7225">
        <w:t>Ba là, tổ chức đồng bộ không gian quảng cáo với quy hoạch đô thị, thiết kế đô thị, quy chế quản lý kiến trúc, hệ thống cây xanh, chiếu sáng, quảng trường, không gian đi bộ và các công trình công cộng; góp phần hình thành diện mạo đô thị văn minh, hiện đại và giàu bản sắc.</w:t>
      </w:r>
    </w:p>
    <w:p w14:paraId="23DD97C5" w14:textId="77777777" w:rsidR="00C779C2" w:rsidRPr="008D7225" w:rsidRDefault="0070149B" w:rsidP="00293D74">
      <w:pPr>
        <w:spacing w:before="120" w:after="0" w:line="264" w:lineRule="auto"/>
        <w:ind w:firstLine="709"/>
        <w:contextualSpacing/>
        <w:jc w:val="both"/>
      </w:pPr>
      <w:r w:rsidRPr="008D7225">
        <w:t>Bốn là, khai thác có chọn lọc giá trị kinh tế của không gian quảng cáo tại các khu vực phù hợp; ưu tiên quảng bá văn hóa, du lịch, thương hiệu Thủ đô, các sự kiện chính trị, ngoại giao, văn hóa, thể thao lớn của Thành phố; tạo nguồn lực phục vụ công tác chỉnh trang đô thị, bảo tồn di sản và phát triển công nghiệp văn hóa.</w:t>
      </w:r>
    </w:p>
    <w:p w14:paraId="07141432" w14:textId="77777777" w:rsidR="00C779C2" w:rsidRPr="008D7225" w:rsidRDefault="0070149B" w:rsidP="00293D74">
      <w:pPr>
        <w:spacing w:before="120" w:after="0" w:line="264" w:lineRule="auto"/>
        <w:ind w:firstLine="709"/>
        <w:contextualSpacing/>
        <w:jc w:val="both"/>
      </w:pPr>
      <w:r w:rsidRPr="008D7225">
        <w:t>Năm là, xây dựng mô hình quản trị số đối với toàn bộ không gian quảng cáo của Vùng I trên cơ sở cơ sở dữ liệu số, bản đồ GIS và các nền tảng quản trị thông minh, bảo đảm công khai, minh bạch và quản lý thống nhất.</w:t>
      </w:r>
    </w:p>
    <w:p w14:paraId="13027AFF" w14:textId="505CAE5F" w:rsidR="00C779C2" w:rsidRPr="008D7225" w:rsidRDefault="004A447F" w:rsidP="00293D74">
      <w:pPr>
        <w:pStyle w:val="Heading3"/>
        <w:spacing w:before="120" w:line="264" w:lineRule="auto"/>
        <w:ind w:firstLine="709"/>
        <w:contextualSpacing/>
        <w:jc w:val="both"/>
        <w:rPr>
          <w:rFonts w:ascii="Times New Roman" w:hAnsi="Times New Roman" w:cs="Times New Roman"/>
          <w:color w:val="auto"/>
        </w:rPr>
      </w:pPr>
      <w:bookmarkStart w:id="85" w:name="_Toc237511857"/>
      <w:bookmarkStart w:id="86" w:name="_Toc238023517"/>
      <w:r w:rsidRPr="008D7225">
        <w:rPr>
          <w:rFonts w:ascii="Times New Roman" w:eastAsia="Times New Roman" w:hAnsi="Times New Roman" w:cs="Times New Roman"/>
          <w:color w:val="auto"/>
        </w:rPr>
        <w:t>1.3</w:t>
      </w:r>
      <w:r w:rsidR="0070149B" w:rsidRPr="008D7225">
        <w:rPr>
          <w:rFonts w:ascii="Times New Roman" w:eastAsia="Times New Roman" w:hAnsi="Times New Roman" w:cs="Times New Roman"/>
          <w:color w:val="auto"/>
        </w:rPr>
        <w:t>. Nguyên tắc tổ chức không gian quảng cáo</w:t>
      </w:r>
      <w:bookmarkEnd w:id="85"/>
      <w:bookmarkEnd w:id="86"/>
    </w:p>
    <w:p w14:paraId="3F263C4B" w14:textId="77777777" w:rsidR="00C779C2" w:rsidRPr="008D7225" w:rsidRDefault="0070149B" w:rsidP="00293D74">
      <w:pPr>
        <w:spacing w:before="120" w:after="0" w:line="264" w:lineRule="auto"/>
        <w:ind w:firstLine="709"/>
        <w:contextualSpacing/>
        <w:jc w:val="both"/>
      </w:pPr>
      <w:r w:rsidRPr="008D7225">
        <w:t>Việc xây dựng và quản trị không gian quảng cáo trong Vùng I được thực hiện theo các nguyên tắc sau:</w:t>
      </w:r>
    </w:p>
    <w:p w14:paraId="61353FD7" w14:textId="716854C4"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87" w:name="_Toc237511858"/>
      <w:bookmarkStart w:id="88" w:name="_Toc238023518"/>
      <w:r w:rsidRPr="008D7225">
        <w:rPr>
          <w:rFonts w:ascii="Times New Roman" w:eastAsia="Times New Roman" w:hAnsi="Times New Roman" w:cs="Times New Roman"/>
          <w:b w:val="0"/>
          <w:i/>
          <w:color w:val="auto"/>
        </w:rPr>
        <w:t>1.3.</w:t>
      </w:r>
      <w:r w:rsidR="0070149B" w:rsidRPr="008D7225">
        <w:rPr>
          <w:rFonts w:ascii="Times New Roman" w:eastAsia="Times New Roman" w:hAnsi="Times New Roman" w:cs="Times New Roman"/>
          <w:b w:val="0"/>
          <w:i/>
          <w:color w:val="auto"/>
        </w:rPr>
        <w:t>1. Ưu tiên tuyệt đối nhiệm vụ chính trị và lợi ích quốc gia.</w:t>
      </w:r>
      <w:bookmarkEnd w:id="87"/>
      <w:bookmarkEnd w:id="88"/>
    </w:p>
    <w:p w14:paraId="17EAC76B" w14:textId="77777777" w:rsidR="00C779C2" w:rsidRPr="008D7225" w:rsidRDefault="0070149B" w:rsidP="00293D74">
      <w:pPr>
        <w:spacing w:before="120" w:after="0" w:line="264" w:lineRule="auto"/>
        <w:ind w:firstLine="709"/>
        <w:contextualSpacing/>
        <w:jc w:val="both"/>
      </w:pPr>
      <w:r w:rsidRPr="008D7225">
        <w:t xml:space="preserve">Mọi hoạt động quảng cáo phải </w:t>
      </w:r>
      <w:r w:rsidR="008F259D" w:rsidRPr="008D7225">
        <w:t>tuân thủ</w:t>
      </w:r>
      <w:r w:rsidRPr="008D7225">
        <w:t xml:space="preserve"> yêu cầu bảo đảm an ninh, quốc phòng, đối ngoại và các hoạt động chính trị của Đảng, Nhà nước; không được làm ảnh hưởng đến hình ảnh, sự tôn nghiêm của các công trình, không gian và sự kiện chính trị.</w:t>
      </w:r>
    </w:p>
    <w:p w14:paraId="52DEF7C6" w14:textId="2F36F0DC"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89" w:name="_Toc237511859"/>
      <w:bookmarkStart w:id="90" w:name="_Toc238023519"/>
      <w:r w:rsidRPr="008D7225">
        <w:rPr>
          <w:rFonts w:ascii="Times New Roman" w:eastAsia="Times New Roman" w:hAnsi="Times New Roman" w:cs="Times New Roman"/>
          <w:b w:val="0"/>
          <w:i/>
          <w:color w:val="auto"/>
        </w:rPr>
        <w:t>1.3.</w:t>
      </w:r>
      <w:r w:rsidR="0070149B" w:rsidRPr="008D7225">
        <w:rPr>
          <w:rFonts w:ascii="Times New Roman" w:eastAsia="Times New Roman" w:hAnsi="Times New Roman" w:cs="Times New Roman"/>
          <w:b w:val="0"/>
          <w:i/>
          <w:color w:val="auto"/>
        </w:rPr>
        <w:t>2. Bảo tồn di sản là nguyên tắc xuyên suốt.</w:t>
      </w:r>
      <w:bookmarkEnd w:id="89"/>
      <w:bookmarkEnd w:id="90"/>
    </w:p>
    <w:p w14:paraId="50F26DA1" w14:textId="77777777" w:rsidR="00C779C2" w:rsidRPr="008D7225" w:rsidRDefault="0070149B" w:rsidP="00293D74">
      <w:pPr>
        <w:spacing w:before="120" w:after="0" w:line="264" w:lineRule="auto"/>
        <w:ind w:firstLine="709"/>
        <w:contextualSpacing/>
        <w:jc w:val="both"/>
      </w:pPr>
      <w:r w:rsidRPr="008D7225">
        <w:t>Không gian quảng cáo phải góp phần bảo vệ và tôn vinh giá trị di sản; không được che khuất, làm biến dạng hoặc làm giảm giá trị kiến trúc, cảnh quan và các trục nhìn quan trọng.</w:t>
      </w:r>
    </w:p>
    <w:p w14:paraId="4ED43CB9" w14:textId="791A1B7D"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91" w:name="_Toc237511860"/>
      <w:bookmarkStart w:id="92" w:name="_Toc238023520"/>
      <w:r w:rsidRPr="008D7225">
        <w:rPr>
          <w:rFonts w:ascii="Times New Roman" w:eastAsia="Times New Roman" w:hAnsi="Times New Roman" w:cs="Times New Roman"/>
          <w:b w:val="0"/>
          <w:i/>
          <w:color w:val="auto"/>
        </w:rPr>
        <w:t>1.3.</w:t>
      </w:r>
      <w:r w:rsidR="0070149B" w:rsidRPr="008D7225">
        <w:rPr>
          <w:rFonts w:ascii="Times New Roman" w:eastAsia="Times New Roman" w:hAnsi="Times New Roman" w:cs="Times New Roman"/>
          <w:b w:val="0"/>
          <w:i/>
          <w:color w:val="auto"/>
        </w:rPr>
        <w:t>3. Quảng cáo là một bộ phận của thiết kế đô thị.</w:t>
      </w:r>
      <w:bookmarkEnd w:id="91"/>
      <w:bookmarkEnd w:id="92"/>
    </w:p>
    <w:p w14:paraId="502172F0" w14:textId="77777777" w:rsidR="00C779C2" w:rsidRPr="008D7225" w:rsidRDefault="0070149B" w:rsidP="00293D74">
      <w:pPr>
        <w:spacing w:before="120" w:after="0" w:line="264" w:lineRule="auto"/>
        <w:ind w:firstLine="709"/>
        <w:contextualSpacing/>
        <w:jc w:val="both"/>
      </w:pPr>
      <w:r w:rsidRPr="008D7225">
        <w:t>Mỗi biển hiệu, bảng quảng cáo, màn hình thông tin hay hình thức truyền thông trực quan phải được xem xét như một thành phần của mặt đứng kiến trúc và không gian công cộng; bảo đảm hài hòa về tỷ lệ, vật liệu, màu sắc, ánh sáng và ngôn ngữ thiết kế.</w:t>
      </w:r>
    </w:p>
    <w:p w14:paraId="3F2A5E39" w14:textId="1099D4A7"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93" w:name="_Toc237511861"/>
      <w:bookmarkStart w:id="94" w:name="_Toc238023521"/>
      <w:r w:rsidRPr="008D7225">
        <w:rPr>
          <w:rFonts w:ascii="Times New Roman" w:eastAsia="Times New Roman" w:hAnsi="Times New Roman" w:cs="Times New Roman"/>
          <w:b w:val="0"/>
          <w:i/>
          <w:color w:val="auto"/>
        </w:rPr>
        <w:lastRenderedPageBreak/>
        <w:t>1.3.</w:t>
      </w:r>
      <w:r w:rsidR="0070149B" w:rsidRPr="008D7225">
        <w:rPr>
          <w:rFonts w:ascii="Times New Roman" w:eastAsia="Times New Roman" w:hAnsi="Times New Roman" w:cs="Times New Roman"/>
          <w:b w:val="0"/>
          <w:i/>
          <w:color w:val="auto"/>
        </w:rPr>
        <w:t>4. Phát triển có chọn lọc, không thương mại hóa không gian di sản.</w:t>
      </w:r>
      <w:bookmarkEnd w:id="93"/>
      <w:bookmarkEnd w:id="94"/>
    </w:p>
    <w:p w14:paraId="64D7863B" w14:textId="77777777" w:rsidR="00C779C2" w:rsidRPr="008D7225" w:rsidRDefault="0070149B" w:rsidP="00293D74">
      <w:pPr>
        <w:spacing w:before="120" w:after="0" w:line="264" w:lineRule="auto"/>
        <w:ind w:firstLine="709"/>
        <w:contextualSpacing/>
        <w:jc w:val="both"/>
      </w:pPr>
      <w:r w:rsidRPr="008D7225">
        <w:t>Khuyến khích các hình thức thông tin công cộng, quảng bá văn hóa, du lịch, nghệ thuật và các sự kiện của Thành phố; kiểm soát chặt chẽ quảng cáo thương mại, đặc biệt tại các khu vực có giá trị đặc biệt về chính trị, lịch sử và văn hóa.</w:t>
      </w:r>
    </w:p>
    <w:p w14:paraId="576D8274" w14:textId="13FAA681"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95" w:name="_Toc237511862"/>
      <w:bookmarkStart w:id="96" w:name="_Toc238023522"/>
      <w:r w:rsidRPr="008D7225">
        <w:rPr>
          <w:rFonts w:ascii="Times New Roman" w:eastAsia="Times New Roman" w:hAnsi="Times New Roman" w:cs="Times New Roman"/>
          <w:b w:val="0"/>
          <w:i/>
          <w:color w:val="auto"/>
        </w:rPr>
        <w:t>1.3.</w:t>
      </w:r>
      <w:r w:rsidR="0070149B" w:rsidRPr="008D7225">
        <w:rPr>
          <w:rFonts w:ascii="Times New Roman" w:eastAsia="Times New Roman" w:hAnsi="Times New Roman" w:cs="Times New Roman"/>
          <w:b w:val="0"/>
          <w:i/>
          <w:color w:val="auto"/>
        </w:rPr>
        <w:t>5. Quản trị dựa trên dữ liệu và công nghệ số.</w:t>
      </w:r>
      <w:bookmarkEnd w:id="95"/>
      <w:bookmarkEnd w:id="96"/>
    </w:p>
    <w:p w14:paraId="1F327C80" w14:textId="77777777" w:rsidR="00C779C2" w:rsidRPr="008D7225" w:rsidRDefault="0070149B" w:rsidP="00293D74">
      <w:pPr>
        <w:spacing w:before="120" w:after="0" w:line="264" w:lineRule="auto"/>
        <w:ind w:firstLine="709"/>
        <w:contextualSpacing/>
        <w:jc w:val="both"/>
      </w:pPr>
      <w:r w:rsidRPr="008D7225">
        <w:t>Toàn bộ vị trí quảng cáo trong Vùng I được quản lý thống nhất trên nền tảng số; việc cấp phép, giám sát, kiểm tra và đánh giá được thực hiện trên cơ sở dữ liệu không gian, bảo đảm tính minh bạch và khả năng giám sát theo thời gian thực.</w:t>
      </w:r>
    </w:p>
    <w:p w14:paraId="6444BE56" w14:textId="692A0B18" w:rsidR="00C779C2" w:rsidRPr="008D7225" w:rsidRDefault="004A447F" w:rsidP="00293D74">
      <w:pPr>
        <w:pStyle w:val="Heading3"/>
        <w:spacing w:before="120" w:line="264" w:lineRule="auto"/>
        <w:ind w:firstLine="709"/>
        <w:contextualSpacing/>
        <w:jc w:val="both"/>
        <w:rPr>
          <w:rFonts w:ascii="Times New Roman" w:hAnsi="Times New Roman" w:cs="Times New Roman"/>
          <w:color w:val="auto"/>
        </w:rPr>
      </w:pPr>
      <w:bookmarkStart w:id="97" w:name="_Toc237511863"/>
      <w:bookmarkStart w:id="98" w:name="_Toc238023523"/>
      <w:r w:rsidRPr="008D7225">
        <w:rPr>
          <w:rFonts w:ascii="Times New Roman" w:eastAsia="Times New Roman" w:hAnsi="Times New Roman" w:cs="Times New Roman"/>
          <w:color w:val="auto"/>
        </w:rPr>
        <w:t>1.4</w:t>
      </w:r>
      <w:r w:rsidR="0070149B" w:rsidRPr="008D7225">
        <w:rPr>
          <w:rFonts w:ascii="Times New Roman" w:eastAsia="Times New Roman" w:hAnsi="Times New Roman" w:cs="Times New Roman"/>
          <w:color w:val="auto"/>
        </w:rPr>
        <w:t>. Cấu trúc quản trị không gian Vùng I</w:t>
      </w:r>
      <w:bookmarkEnd w:id="97"/>
      <w:bookmarkEnd w:id="98"/>
    </w:p>
    <w:p w14:paraId="3C46DB82" w14:textId="77777777" w:rsidR="00C779C2" w:rsidRPr="008D7225" w:rsidRDefault="0070149B" w:rsidP="00293D74">
      <w:pPr>
        <w:spacing w:before="120" w:after="0" w:line="264" w:lineRule="auto"/>
        <w:ind w:firstLine="709"/>
        <w:contextualSpacing/>
        <w:jc w:val="both"/>
      </w:pPr>
      <w:r w:rsidRPr="008D7225">
        <w:t>Để bảo đảm phù hợp với tính chất đa dạng của khu vực trung tâm, Vùng I được chia thành năm tiểu vùng quản trị.</w:t>
      </w:r>
    </w:p>
    <w:p w14:paraId="055FE425" w14:textId="66B63C57"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99" w:name="_Toc237511864"/>
      <w:bookmarkStart w:id="100" w:name="_Toc238023524"/>
      <w:r w:rsidRPr="008D7225">
        <w:rPr>
          <w:rFonts w:ascii="Times New Roman" w:eastAsia="Times New Roman" w:hAnsi="Times New Roman" w:cs="Times New Roman"/>
          <w:b w:val="0"/>
          <w:i/>
          <w:color w:val="auto"/>
        </w:rPr>
        <w:t>1.4.</w:t>
      </w:r>
      <w:r w:rsidR="0070149B" w:rsidRPr="008D7225">
        <w:rPr>
          <w:rFonts w:ascii="Times New Roman" w:eastAsia="Times New Roman" w:hAnsi="Times New Roman" w:cs="Times New Roman"/>
          <w:b w:val="0"/>
          <w:i/>
          <w:color w:val="auto"/>
        </w:rPr>
        <w:t>1. Tiểu vùng IA - Trung tâm Chính trị Quốc gia</w:t>
      </w:r>
      <w:bookmarkEnd w:id="99"/>
      <w:bookmarkEnd w:id="100"/>
    </w:p>
    <w:p w14:paraId="4AC011B8" w14:textId="77777777" w:rsidR="00C779C2" w:rsidRPr="008D7225" w:rsidRDefault="0070149B" w:rsidP="00293D74">
      <w:pPr>
        <w:spacing w:before="120" w:after="0" w:line="264" w:lineRule="auto"/>
        <w:ind w:firstLine="709"/>
        <w:contextualSpacing/>
        <w:jc w:val="both"/>
      </w:pPr>
      <w:r w:rsidRPr="008D7225">
        <w:t>Chức năng: Không gian chính trị, nghi lễ quốc gia và đối ngoại cấp cao.</w:t>
      </w:r>
    </w:p>
    <w:p w14:paraId="4574951D" w14:textId="77777777" w:rsidR="00C779C2" w:rsidRPr="008D7225" w:rsidRDefault="0070149B" w:rsidP="00293D74">
      <w:pPr>
        <w:spacing w:before="120" w:after="0" w:line="264" w:lineRule="auto"/>
        <w:ind w:firstLine="709"/>
        <w:contextualSpacing/>
        <w:jc w:val="both"/>
      </w:pPr>
      <w:r w:rsidRPr="008D7225">
        <w:t xml:space="preserve">Mục tiêu quản trị: Bảo vệ tuyệt đối tính trang nghiêm, </w:t>
      </w:r>
      <w:proofErr w:type="gramStart"/>
      <w:r w:rsidRPr="008D7225">
        <w:t>an</w:t>
      </w:r>
      <w:proofErr w:type="gramEnd"/>
      <w:r w:rsidRPr="008D7225">
        <w:t xml:space="preserve"> toàn và hình ảnh quốc gia.</w:t>
      </w:r>
    </w:p>
    <w:p w14:paraId="24894823" w14:textId="77777777" w:rsidR="00C779C2" w:rsidRPr="008D7225" w:rsidRDefault="0070149B" w:rsidP="00293D74">
      <w:pPr>
        <w:spacing w:before="120" w:after="0" w:line="264" w:lineRule="auto"/>
        <w:ind w:firstLine="709"/>
        <w:contextualSpacing/>
        <w:jc w:val="both"/>
      </w:pPr>
      <w:r w:rsidRPr="008D7225">
        <w:t>Định hướng tổ chức: Không bố trí quảng cáo thương mại; chỉ sử dụng hệ thống thông tin phục vụ nhiệm vụ chính trị, nghi lễ, đối ngoại và hướng dẫn công cộng theo quy định của cơ quan có thẩm quyền.</w:t>
      </w:r>
    </w:p>
    <w:p w14:paraId="41A12EF2" w14:textId="40FDF053"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101" w:name="_Toc237511865"/>
      <w:bookmarkStart w:id="102" w:name="_Toc238023525"/>
      <w:r w:rsidRPr="008D7225">
        <w:rPr>
          <w:rFonts w:ascii="Times New Roman" w:eastAsia="Times New Roman" w:hAnsi="Times New Roman" w:cs="Times New Roman"/>
          <w:b w:val="0"/>
          <w:i/>
          <w:color w:val="auto"/>
        </w:rPr>
        <w:t>1.4.</w:t>
      </w:r>
      <w:r w:rsidR="0070149B" w:rsidRPr="008D7225">
        <w:rPr>
          <w:rFonts w:ascii="Times New Roman" w:eastAsia="Times New Roman" w:hAnsi="Times New Roman" w:cs="Times New Roman"/>
          <w:b w:val="0"/>
          <w:i/>
          <w:color w:val="auto"/>
        </w:rPr>
        <w:t>2. Tiểu vùng IB - Hồ Hoàn Kiếm và phụ cận</w:t>
      </w:r>
      <w:bookmarkEnd w:id="101"/>
      <w:bookmarkEnd w:id="102"/>
    </w:p>
    <w:p w14:paraId="5F92D7A6" w14:textId="77777777" w:rsidR="00C779C2" w:rsidRPr="008D7225" w:rsidRDefault="0070149B" w:rsidP="00293D74">
      <w:pPr>
        <w:spacing w:before="120" w:after="0" w:line="264" w:lineRule="auto"/>
        <w:ind w:firstLine="709"/>
        <w:contextualSpacing/>
        <w:jc w:val="both"/>
      </w:pPr>
      <w:r w:rsidRPr="008D7225">
        <w:t>Chức năng: Không gian biểu tượng của Thủ đô, trung tâm văn hóa, du lịch và đối ngoại.</w:t>
      </w:r>
    </w:p>
    <w:p w14:paraId="1F67DE10" w14:textId="77777777" w:rsidR="00C779C2" w:rsidRPr="008D7225" w:rsidRDefault="0070149B" w:rsidP="00293D74">
      <w:pPr>
        <w:spacing w:before="120" w:after="0" w:line="264" w:lineRule="auto"/>
        <w:ind w:firstLine="709"/>
        <w:contextualSpacing/>
        <w:jc w:val="both"/>
      </w:pPr>
      <w:r w:rsidRPr="008D7225">
        <w:t>Mục tiêu quản trị: Gìn giữ hình ảnh biểu tượng của Hà Nội; phát triển không gian văn hóa và du lịch chất lượng cao.</w:t>
      </w:r>
    </w:p>
    <w:p w14:paraId="6EBECEB9" w14:textId="77777777" w:rsidR="00C779C2" w:rsidRPr="008D7225" w:rsidRDefault="0070149B" w:rsidP="00293D74">
      <w:pPr>
        <w:spacing w:before="120" w:after="0" w:line="264" w:lineRule="auto"/>
        <w:ind w:firstLine="709"/>
        <w:contextualSpacing/>
        <w:jc w:val="both"/>
      </w:pPr>
      <w:r w:rsidRPr="008D7225">
        <w:t>Định hướng tổ chức: Kiểm soát nghiêm ngặt quảng cáo thương mại; ưu tiên quảng bá văn hóa, du lịch, sự kiện; không để các phương tiện quảng cáo lấn át cảnh quan Hồ Hoàn Kiếm và các công trình biểu tượng.</w:t>
      </w:r>
    </w:p>
    <w:p w14:paraId="290D70EA" w14:textId="4D8B1F39"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103" w:name="_Toc237511866"/>
      <w:bookmarkStart w:id="104" w:name="_Toc238023526"/>
      <w:r w:rsidRPr="008D7225">
        <w:rPr>
          <w:rFonts w:ascii="Times New Roman" w:eastAsia="Times New Roman" w:hAnsi="Times New Roman" w:cs="Times New Roman"/>
          <w:b w:val="0"/>
          <w:i/>
          <w:color w:val="auto"/>
        </w:rPr>
        <w:t>1.4.</w:t>
      </w:r>
      <w:r w:rsidR="0070149B" w:rsidRPr="008D7225">
        <w:rPr>
          <w:rFonts w:ascii="Times New Roman" w:eastAsia="Times New Roman" w:hAnsi="Times New Roman" w:cs="Times New Roman"/>
          <w:b w:val="0"/>
          <w:i/>
          <w:color w:val="auto"/>
        </w:rPr>
        <w:t>3. Tiểu vùng IC - Khu phố cổ</w:t>
      </w:r>
      <w:bookmarkEnd w:id="103"/>
      <w:bookmarkEnd w:id="104"/>
    </w:p>
    <w:p w14:paraId="03B19575" w14:textId="77777777" w:rsidR="00C779C2" w:rsidRPr="008D7225" w:rsidRDefault="0070149B" w:rsidP="00293D74">
      <w:pPr>
        <w:spacing w:before="120" w:after="0" w:line="264" w:lineRule="auto"/>
        <w:ind w:firstLine="709"/>
        <w:contextualSpacing/>
        <w:jc w:val="both"/>
      </w:pPr>
      <w:r w:rsidRPr="008D7225">
        <w:t>Chức năng: Không gian bảo tồn di sản đô thị gắn với phát triển thương mại, dịch vụ và du lịch.</w:t>
      </w:r>
    </w:p>
    <w:p w14:paraId="4EBF51D1" w14:textId="77777777" w:rsidR="00C779C2" w:rsidRPr="008D7225" w:rsidRDefault="0070149B" w:rsidP="00293D74">
      <w:pPr>
        <w:spacing w:before="120" w:after="0" w:line="264" w:lineRule="auto"/>
        <w:ind w:firstLine="709"/>
        <w:contextualSpacing/>
        <w:jc w:val="both"/>
      </w:pPr>
      <w:r w:rsidRPr="008D7225">
        <w:t>Mục tiêu quản trị: Giữ gìn bản sắc kiến trúc và ký ức đô thị; xây dựng hình ảnh khu phố cổ văn minh, hấp dẫn.</w:t>
      </w:r>
    </w:p>
    <w:p w14:paraId="1CB28E21" w14:textId="77777777" w:rsidR="00C779C2" w:rsidRPr="008D7225" w:rsidRDefault="0070149B" w:rsidP="00293D74">
      <w:pPr>
        <w:spacing w:before="120" w:after="0" w:line="264" w:lineRule="auto"/>
        <w:ind w:firstLine="709"/>
        <w:contextualSpacing/>
        <w:jc w:val="both"/>
      </w:pPr>
      <w:r w:rsidRPr="008D7225">
        <w:t>Định hướng tổ chức: Áp dụng bộ tiêu chuẩn riêng về biển hiệu; khuyến khích thiết kế mang bản sắc Hà Nội; từng bước cải tạo hệ thống biển hiệu theo hướng đồng bộ, thẩm mỹ và phù hợp với kiến trúc truyền thống.</w:t>
      </w:r>
    </w:p>
    <w:p w14:paraId="09033B3E" w14:textId="6106D945"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105" w:name="_Toc237511867"/>
      <w:bookmarkStart w:id="106" w:name="_Toc238023527"/>
      <w:r w:rsidRPr="008D7225">
        <w:rPr>
          <w:rFonts w:ascii="Times New Roman" w:eastAsia="Times New Roman" w:hAnsi="Times New Roman" w:cs="Times New Roman"/>
          <w:b w:val="0"/>
          <w:i/>
          <w:color w:val="auto"/>
        </w:rPr>
        <w:lastRenderedPageBreak/>
        <w:t>1.4.</w:t>
      </w:r>
      <w:r w:rsidR="0070149B" w:rsidRPr="008D7225">
        <w:rPr>
          <w:rFonts w:ascii="Times New Roman" w:eastAsia="Times New Roman" w:hAnsi="Times New Roman" w:cs="Times New Roman"/>
          <w:b w:val="0"/>
          <w:i/>
          <w:color w:val="auto"/>
        </w:rPr>
        <w:t>4. Tiểu vùng ID - Không gian di sản quốc gia đặc biệt</w:t>
      </w:r>
      <w:bookmarkEnd w:id="105"/>
      <w:bookmarkEnd w:id="106"/>
    </w:p>
    <w:p w14:paraId="5C04764A" w14:textId="77777777" w:rsidR="00C779C2" w:rsidRPr="008D7225" w:rsidRDefault="0070149B" w:rsidP="00293D74">
      <w:pPr>
        <w:spacing w:before="120" w:after="0" w:line="264" w:lineRule="auto"/>
        <w:ind w:firstLine="709"/>
        <w:contextualSpacing/>
        <w:jc w:val="both"/>
      </w:pPr>
      <w:r w:rsidRPr="008D7225">
        <w:t>Chức năng: Bảo tồn và phát huy giá trị các di sản quốc gia đặc biệt và di sản thế giới.</w:t>
      </w:r>
    </w:p>
    <w:p w14:paraId="323ADAA3" w14:textId="77777777" w:rsidR="00C779C2" w:rsidRPr="008D7225" w:rsidRDefault="0070149B" w:rsidP="00293D74">
      <w:pPr>
        <w:spacing w:before="120" w:after="0" w:line="264" w:lineRule="auto"/>
        <w:ind w:firstLine="709"/>
        <w:contextualSpacing/>
        <w:jc w:val="both"/>
      </w:pPr>
      <w:r w:rsidRPr="008D7225">
        <w:t>Mục tiêu quản trị: Bảo vệ tuyệt đối giá trị nổi bật toàn cầu và giá trị lịch sử, văn hóa của các di tích.</w:t>
      </w:r>
    </w:p>
    <w:p w14:paraId="16E26C52" w14:textId="77777777" w:rsidR="00C779C2" w:rsidRPr="008D7225" w:rsidRDefault="0070149B" w:rsidP="00293D74">
      <w:pPr>
        <w:spacing w:before="120" w:after="0" w:line="264" w:lineRule="auto"/>
        <w:ind w:firstLine="709"/>
        <w:contextualSpacing/>
        <w:jc w:val="both"/>
      </w:pPr>
      <w:r w:rsidRPr="008D7225">
        <w:t>Định hướng tổ chức: Không bố trí quảng cáo thương mại trong khu vực bảo vệ I; ưu tiên hệ thống thông tin, thuyết minh và hướng dẫn tham quan theo thiết kế thống nhất.</w:t>
      </w:r>
    </w:p>
    <w:p w14:paraId="076235BF" w14:textId="3B640EF4" w:rsidR="00C779C2" w:rsidRPr="008D7225" w:rsidRDefault="004A447F" w:rsidP="00293D74">
      <w:pPr>
        <w:pStyle w:val="Heading3"/>
        <w:spacing w:before="120" w:line="264" w:lineRule="auto"/>
        <w:ind w:firstLine="709"/>
        <w:contextualSpacing/>
        <w:jc w:val="both"/>
        <w:rPr>
          <w:rFonts w:ascii="Times New Roman" w:eastAsia="Times New Roman" w:hAnsi="Times New Roman" w:cs="Times New Roman"/>
          <w:b w:val="0"/>
          <w:i/>
          <w:color w:val="auto"/>
        </w:rPr>
      </w:pPr>
      <w:bookmarkStart w:id="107" w:name="_Toc237511868"/>
      <w:bookmarkStart w:id="108" w:name="_Toc238023528"/>
      <w:r w:rsidRPr="008D7225">
        <w:rPr>
          <w:rFonts w:ascii="Times New Roman" w:eastAsia="Times New Roman" w:hAnsi="Times New Roman" w:cs="Times New Roman"/>
          <w:b w:val="0"/>
          <w:i/>
          <w:color w:val="auto"/>
        </w:rPr>
        <w:t>1.4.</w:t>
      </w:r>
      <w:r w:rsidR="0070149B" w:rsidRPr="008D7225">
        <w:rPr>
          <w:rFonts w:ascii="Times New Roman" w:eastAsia="Times New Roman" w:hAnsi="Times New Roman" w:cs="Times New Roman"/>
          <w:b w:val="0"/>
          <w:i/>
          <w:color w:val="auto"/>
        </w:rPr>
        <w:t>5. Tiểu vùng IE - Không gian văn hóa, quảng trường và sự kiện</w:t>
      </w:r>
      <w:bookmarkEnd w:id="107"/>
      <w:bookmarkEnd w:id="108"/>
    </w:p>
    <w:p w14:paraId="5DB49D74" w14:textId="77777777" w:rsidR="00C779C2" w:rsidRPr="008D7225" w:rsidRDefault="0070149B" w:rsidP="00293D74">
      <w:pPr>
        <w:spacing w:before="120" w:after="0" w:line="264" w:lineRule="auto"/>
        <w:ind w:firstLine="709"/>
        <w:contextualSpacing/>
        <w:jc w:val="both"/>
      </w:pPr>
      <w:r w:rsidRPr="008D7225">
        <w:t>Chức năng: Tổ chức các hoạt động văn hóa, nghệ thuật, lễ hội, du lịch và các sự kiện đối ngoại.</w:t>
      </w:r>
    </w:p>
    <w:p w14:paraId="75094666" w14:textId="77777777" w:rsidR="00C779C2" w:rsidRPr="008D7225" w:rsidRDefault="0070149B" w:rsidP="00293D74">
      <w:pPr>
        <w:spacing w:before="120" w:after="0" w:line="264" w:lineRule="auto"/>
        <w:ind w:firstLine="709"/>
        <w:contextualSpacing/>
        <w:jc w:val="both"/>
      </w:pPr>
      <w:r w:rsidRPr="008D7225">
        <w:t>Mục tiêu quản trị: Tăng cường sức sống cho không gian công cộng; nâng cao hiệu quả quảng bá hình ảnh Thủ đô.</w:t>
      </w:r>
    </w:p>
    <w:p w14:paraId="7FDEC065" w14:textId="77777777" w:rsidR="00C779C2" w:rsidRPr="008D7225" w:rsidRDefault="0070149B" w:rsidP="00293D74">
      <w:pPr>
        <w:spacing w:before="120" w:after="0" w:line="264" w:lineRule="auto"/>
        <w:ind w:firstLine="709"/>
        <w:contextualSpacing/>
        <w:jc w:val="both"/>
      </w:pPr>
      <w:r w:rsidRPr="008D7225">
        <w:t>Định hướng tổ chức: Cho phép khai thác quảng cáo theo thời hạn gắn với sự kiện; ưu tiên công nghệ trình diễn hiện đại, nghệ thuật ánh sáng và truyền thông số, bảo đảm hài hòa với cảnh quan và lợi ích cộng đồng.</w:t>
      </w:r>
    </w:p>
    <w:p w14:paraId="1F87E0F3" w14:textId="3A4DF3EB" w:rsidR="00C779C2" w:rsidRPr="008D7225" w:rsidRDefault="004A447F" w:rsidP="00293D74">
      <w:pPr>
        <w:pStyle w:val="Heading3"/>
        <w:spacing w:before="120" w:line="264" w:lineRule="auto"/>
        <w:ind w:firstLine="709"/>
        <w:contextualSpacing/>
        <w:jc w:val="both"/>
        <w:rPr>
          <w:rFonts w:ascii="Times New Roman" w:hAnsi="Times New Roman" w:cs="Times New Roman"/>
          <w:color w:val="auto"/>
        </w:rPr>
      </w:pPr>
      <w:bookmarkStart w:id="109" w:name="_Toc237511869"/>
      <w:bookmarkStart w:id="110" w:name="_Toc238023529"/>
      <w:r w:rsidRPr="008D7225">
        <w:rPr>
          <w:rFonts w:ascii="Times New Roman" w:eastAsia="Times New Roman" w:hAnsi="Times New Roman" w:cs="Times New Roman"/>
          <w:color w:val="auto"/>
        </w:rPr>
        <w:t>1.5</w:t>
      </w:r>
      <w:r w:rsidR="0070149B" w:rsidRPr="008D7225">
        <w:rPr>
          <w:rFonts w:ascii="Times New Roman" w:eastAsia="Times New Roman" w:hAnsi="Times New Roman" w:cs="Times New Roman"/>
          <w:color w:val="auto"/>
        </w:rPr>
        <w:t xml:space="preserve">. Các </w:t>
      </w:r>
      <w:r w:rsidR="00815198" w:rsidRPr="008D7225">
        <w:rPr>
          <w:rFonts w:ascii="Times New Roman" w:eastAsia="Times New Roman" w:hAnsi="Times New Roman" w:cs="Times New Roman"/>
          <w:color w:val="auto"/>
        </w:rPr>
        <w:t>nhiệm vụ</w:t>
      </w:r>
      <w:bookmarkEnd w:id="109"/>
      <w:bookmarkEnd w:id="110"/>
    </w:p>
    <w:p w14:paraId="3ACD804D" w14:textId="77777777" w:rsidR="00C779C2" w:rsidRPr="008D7225" w:rsidRDefault="0070149B" w:rsidP="00293D74">
      <w:pPr>
        <w:spacing w:before="120" w:after="0" w:line="264" w:lineRule="auto"/>
        <w:ind w:firstLine="709"/>
        <w:contextualSpacing/>
        <w:jc w:val="both"/>
      </w:pPr>
      <w:r w:rsidRPr="008D7225">
        <w:t xml:space="preserve">Để triển khai hiệu quả mô hình quản trị Vùng I, Thành phố tập trung thực hiện các </w:t>
      </w:r>
      <w:r w:rsidR="00815198" w:rsidRPr="008D7225">
        <w:t>nhiệm vụ</w:t>
      </w:r>
      <w:r w:rsidRPr="008D7225">
        <w:t xml:space="preserve"> sau:</w:t>
      </w:r>
    </w:p>
    <w:p w14:paraId="78BFE263" w14:textId="77777777" w:rsidR="00C779C2" w:rsidRPr="008D7225" w:rsidRDefault="0070149B" w:rsidP="00B655B3">
      <w:pPr>
        <w:pStyle w:val="ListParagraph"/>
        <w:numPr>
          <w:ilvl w:val="0"/>
          <w:numId w:val="10"/>
        </w:numPr>
        <w:spacing w:before="120" w:after="0" w:line="264" w:lineRule="auto"/>
        <w:ind w:left="0" w:firstLine="709"/>
        <w:jc w:val="both"/>
      </w:pPr>
      <w:r w:rsidRPr="008D7225">
        <w:t>Xây dựng Quy chế quản lý không gian quảng cáo Vùng I.</w:t>
      </w:r>
    </w:p>
    <w:p w14:paraId="745CD6B0" w14:textId="77777777" w:rsidR="00C779C2" w:rsidRPr="008D7225" w:rsidRDefault="0070149B" w:rsidP="00B655B3">
      <w:pPr>
        <w:pStyle w:val="ListParagraph"/>
        <w:numPr>
          <w:ilvl w:val="0"/>
          <w:numId w:val="10"/>
        </w:numPr>
        <w:spacing w:before="120" w:after="0" w:line="264" w:lineRule="auto"/>
        <w:ind w:left="0" w:firstLine="709"/>
        <w:jc w:val="both"/>
      </w:pPr>
      <w:r w:rsidRPr="008D7225">
        <w:t>Xây dựng Bộ tiêu chí thiết kế quảng cáo và biển hiệu khu vực trung tâm chính trị và di sản.</w:t>
      </w:r>
    </w:p>
    <w:p w14:paraId="28A51F57" w14:textId="77777777" w:rsidR="00C779C2" w:rsidRPr="008D7225" w:rsidRDefault="0070149B" w:rsidP="00B655B3">
      <w:pPr>
        <w:pStyle w:val="ListParagraph"/>
        <w:numPr>
          <w:ilvl w:val="0"/>
          <w:numId w:val="10"/>
        </w:numPr>
        <w:spacing w:before="120" w:after="0" w:line="264" w:lineRule="auto"/>
        <w:ind w:left="0" w:firstLine="709"/>
        <w:jc w:val="both"/>
      </w:pPr>
      <w:r w:rsidRPr="008D7225">
        <w:t>Xây dựng Bản đồ số GIS quản lý không gian quảng cáo Vùng I.</w:t>
      </w:r>
    </w:p>
    <w:p w14:paraId="61B01AC1" w14:textId="77777777" w:rsidR="00C779C2" w:rsidRPr="008D7225" w:rsidRDefault="0070149B" w:rsidP="00B655B3">
      <w:pPr>
        <w:pStyle w:val="ListParagraph"/>
        <w:numPr>
          <w:ilvl w:val="0"/>
          <w:numId w:val="10"/>
        </w:numPr>
        <w:spacing w:before="120" w:after="0" w:line="264" w:lineRule="auto"/>
        <w:ind w:left="0" w:firstLine="709"/>
        <w:jc w:val="both"/>
      </w:pPr>
      <w:r w:rsidRPr="008D7225">
        <w:t>Triển khai Chương trình chỉnh trang biển hiệu khu phố cổ và khu vực Hồ Hoàn Kiếm.</w:t>
      </w:r>
    </w:p>
    <w:p w14:paraId="3BFF4943" w14:textId="77777777" w:rsidR="00C779C2" w:rsidRPr="008D7225" w:rsidRDefault="0070149B" w:rsidP="00B655B3">
      <w:pPr>
        <w:pStyle w:val="ListParagraph"/>
        <w:numPr>
          <w:ilvl w:val="0"/>
          <w:numId w:val="10"/>
        </w:numPr>
        <w:spacing w:before="120" w:after="0" w:line="264" w:lineRule="auto"/>
        <w:ind w:left="0" w:firstLine="709"/>
        <w:jc w:val="both"/>
      </w:pPr>
      <w:r w:rsidRPr="008D7225">
        <w:t>Xây dựng Bộ nhận diện thị giác đô thị khu vực trung tâm Hà Nội.</w:t>
      </w:r>
    </w:p>
    <w:p w14:paraId="4BAA5F70" w14:textId="77777777" w:rsidR="00C779C2" w:rsidRPr="008D7225" w:rsidRDefault="0070149B" w:rsidP="00293D74">
      <w:pPr>
        <w:pStyle w:val="Heading2"/>
        <w:spacing w:before="120" w:line="264" w:lineRule="auto"/>
        <w:ind w:firstLine="709"/>
        <w:contextualSpacing/>
        <w:jc w:val="both"/>
        <w:rPr>
          <w:rFonts w:cs="Times New Roman"/>
          <w:szCs w:val="28"/>
        </w:rPr>
      </w:pPr>
      <w:bookmarkStart w:id="111" w:name="_Toc238023530"/>
      <w:r w:rsidRPr="008D7225">
        <w:rPr>
          <w:rFonts w:cs="Times New Roman"/>
          <w:szCs w:val="28"/>
        </w:rPr>
        <w:t>2. Vùng 2: Khai thác có điều kiện (Khu vực nội đô mở rộng)</w:t>
      </w:r>
      <w:bookmarkEnd w:id="111"/>
    </w:p>
    <w:p w14:paraId="6EDF049A" w14:textId="01B05756" w:rsidR="00C779C2" w:rsidRPr="008D7225" w:rsidRDefault="0070423A" w:rsidP="00293D74">
      <w:pPr>
        <w:pStyle w:val="Heading3"/>
        <w:spacing w:before="120" w:line="264" w:lineRule="auto"/>
        <w:ind w:firstLine="709"/>
        <w:contextualSpacing/>
        <w:jc w:val="both"/>
        <w:rPr>
          <w:rFonts w:ascii="Times New Roman" w:hAnsi="Times New Roman" w:cs="Times New Roman"/>
          <w:color w:val="auto"/>
        </w:rPr>
      </w:pPr>
      <w:bookmarkStart w:id="112" w:name="_Toc237511870"/>
      <w:bookmarkStart w:id="113" w:name="_Toc238023531"/>
      <w:r w:rsidRPr="008D7225">
        <w:rPr>
          <w:rFonts w:ascii="Times New Roman" w:eastAsia="Times New Roman" w:hAnsi="Times New Roman" w:cs="Times New Roman"/>
          <w:color w:val="auto"/>
        </w:rPr>
        <w:t>2.</w:t>
      </w:r>
      <w:r w:rsidR="0070149B" w:rsidRPr="008D7225">
        <w:rPr>
          <w:rFonts w:ascii="Times New Roman" w:eastAsia="Times New Roman" w:hAnsi="Times New Roman" w:cs="Times New Roman"/>
          <w:color w:val="auto"/>
        </w:rPr>
        <w:t xml:space="preserve">1. Phạm vi </w:t>
      </w:r>
      <w:r w:rsidR="002E01B4" w:rsidRPr="008D7225">
        <w:rPr>
          <w:rFonts w:ascii="Times New Roman" w:eastAsia="Times New Roman" w:hAnsi="Times New Roman" w:cs="Times New Roman"/>
          <w:color w:val="auto"/>
        </w:rPr>
        <w:t>Vùng 2</w:t>
      </w:r>
      <w:bookmarkEnd w:id="112"/>
      <w:bookmarkEnd w:id="113"/>
    </w:p>
    <w:p w14:paraId="621C2C32" w14:textId="36E9C73E" w:rsidR="00C779C2" w:rsidRPr="008D7225" w:rsidRDefault="002E01B4" w:rsidP="00293D74">
      <w:pPr>
        <w:spacing w:before="120" w:after="0" w:line="264" w:lineRule="auto"/>
        <w:ind w:firstLine="709"/>
        <w:contextualSpacing/>
        <w:jc w:val="both"/>
      </w:pPr>
      <w:r w:rsidRPr="008D7225">
        <w:t>Vùng 2</w:t>
      </w:r>
      <w:r w:rsidR="0070149B" w:rsidRPr="008D7225">
        <w:t xml:space="preserve"> là không gian kiến trúc đô thị lịch sử và trung tâm dịch vụ chất lượng cao, bao gồm các tuyến phố và khu vực có giá trị về kiến trúc, cảnh quan, thương mại, dịch vụ, ngoại giao, văn hóa và giáo dục được hình thành chủ yếu trong giai đoạn cuối thế kỷ XIX đến cuối thế kỷ XX.</w:t>
      </w:r>
    </w:p>
    <w:p w14:paraId="6DD85234" w14:textId="68D3C184" w:rsidR="00C779C2" w:rsidRPr="008D7225" w:rsidRDefault="0070149B" w:rsidP="00293D74">
      <w:pPr>
        <w:spacing w:before="120" w:after="0" w:line="264" w:lineRule="auto"/>
        <w:ind w:firstLine="709"/>
        <w:contextualSpacing/>
        <w:jc w:val="both"/>
      </w:pPr>
      <w:r w:rsidRPr="008D7225">
        <w:t xml:space="preserve">Các trục không gian chính của </w:t>
      </w:r>
      <w:r w:rsidR="002E01B4" w:rsidRPr="008D7225">
        <w:t>Vùng 2</w:t>
      </w:r>
      <w:r w:rsidRPr="008D7225">
        <w:t xml:space="preserve"> gồm:</w:t>
      </w:r>
    </w:p>
    <w:p w14:paraId="1ED67F24" w14:textId="77777777" w:rsidR="00C779C2" w:rsidRPr="008D7225" w:rsidRDefault="0070149B" w:rsidP="00B655B3">
      <w:pPr>
        <w:pStyle w:val="ListParagraph"/>
        <w:numPr>
          <w:ilvl w:val="0"/>
          <w:numId w:val="11"/>
        </w:numPr>
        <w:spacing w:before="120" w:after="0" w:line="264" w:lineRule="auto"/>
        <w:ind w:left="0" w:firstLine="709"/>
        <w:jc w:val="both"/>
      </w:pPr>
      <w:r w:rsidRPr="008D7225">
        <w:t>Nhóm tuyến phố kiến trúc đô thị lịch sử</w:t>
      </w:r>
    </w:p>
    <w:p w14:paraId="25D8516F" w14:textId="77777777" w:rsidR="00C779C2" w:rsidRPr="008D7225" w:rsidRDefault="0070149B" w:rsidP="00B655B3">
      <w:pPr>
        <w:pStyle w:val="ListParagraph"/>
        <w:numPr>
          <w:ilvl w:val="0"/>
          <w:numId w:val="11"/>
        </w:numPr>
        <w:spacing w:before="120" w:after="0" w:line="264" w:lineRule="auto"/>
        <w:ind w:left="0" w:firstLine="709"/>
        <w:jc w:val="both"/>
      </w:pPr>
      <w:r w:rsidRPr="008D7225">
        <w:lastRenderedPageBreak/>
        <w:t>Nhóm tuyến phố thương mại - dịch vụ</w:t>
      </w:r>
    </w:p>
    <w:p w14:paraId="76B8E27E" w14:textId="77777777" w:rsidR="00C779C2" w:rsidRPr="008D7225" w:rsidRDefault="0070149B" w:rsidP="00B655B3">
      <w:pPr>
        <w:pStyle w:val="ListParagraph"/>
        <w:numPr>
          <w:ilvl w:val="0"/>
          <w:numId w:val="11"/>
        </w:numPr>
        <w:spacing w:before="120" w:after="0" w:line="264" w:lineRule="auto"/>
        <w:ind w:left="0" w:firstLine="709"/>
        <w:jc w:val="both"/>
      </w:pPr>
      <w:r w:rsidRPr="008D7225">
        <w:t>Nhóm tuyến phố hành chính - đối ngoại</w:t>
      </w:r>
    </w:p>
    <w:p w14:paraId="2DD5ED71" w14:textId="77777777" w:rsidR="00C779C2" w:rsidRPr="008D7225" w:rsidRDefault="0070149B" w:rsidP="00B655B3">
      <w:pPr>
        <w:pStyle w:val="ListParagraph"/>
        <w:numPr>
          <w:ilvl w:val="0"/>
          <w:numId w:val="11"/>
        </w:numPr>
        <w:spacing w:before="120" w:after="0" w:line="264" w:lineRule="auto"/>
        <w:ind w:left="0" w:firstLine="709"/>
        <w:jc w:val="both"/>
      </w:pPr>
      <w:r w:rsidRPr="008D7225">
        <w:t>Nhóm tuyến phố văn hóa - giáo dục</w:t>
      </w:r>
    </w:p>
    <w:p w14:paraId="0302D0A9" w14:textId="757C6BEF" w:rsidR="00C779C2" w:rsidRPr="008D7225" w:rsidRDefault="0070149B" w:rsidP="00293D74">
      <w:pPr>
        <w:spacing w:before="120" w:after="0" w:line="264" w:lineRule="auto"/>
        <w:ind w:firstLine="709"/>
        <w:contextualSpacing/>
        <w:jc w:val="both"/>
      </w:pPr>
      <w:r w:rsidRPr="008D7225">
        <w:t xml:space="preserve">Danh mục đầy đủ các tuyến phố thuộc </w:t>
      </w:r>
      <w:r w:rsidR="002E01B4" w:rsidRPr="008D7225">
        <w:t>Vùng 2</w:t>
      </w:r>
      <w:r w:rsidRPr="008D7225">
        <w:t xml:space="preserve"> được quy định tại</w:t>
      </w:r>
      <w:r w:rsidR="00815198" w:rsidRPr="008D7225">
        <w:t xml:space="preserve"> Phụ lục</w:t>
      </w:r>
      <w:r w:rsidRPr="008D7225">
        <w:t xml:space="preserve"> Danh mục phân vùng không gian quảng cáo ban hành kèm theo Đề án.</w:t>
      </w:r>
    </w:p>
    <w:p w14:paraId="1E0B973F" w14:textId="28F1F4B4" w:rsidR="00C779C2" w:rsidRPr="008D7225" w:rsidRDefault="00144531" w:rsidP="00293D74">
      <w:pPr>
        <w:pStyle w:val="Heading3"/>
        <w:spacing w:before="120" w:line="264" w:lineRule="auto"/>
        <w:ind w:firstLine="709"/>
        <w:contextualSpacing/>
        <w:jc w:val="both"/>
        <w:rPr>
          <w:rFonts w:ascii="Times New Roman" w:hAnsi="Times New Roman" w:cs="Times New Roman"/>
          <w:color w:val="auto"/>
        </w:rPr>
      </w:pPr>
      <w:bookmarkStart w:id="114" w:name="_Toc237511871"/>
      <w:bookmarkStart w:id="115" w:name="_Toc238023532"/>
      <w:r w:rsidRPr="008D7225">
        <w:rPr>
          <w:rFonts w:ascii="Times New Roman" w:eastAsia="Times New Roman" w:hAnsi="Times New Roman" w:cs="Times New Roman"/>
          <w:color w:val="auto"/>
        </w:rPr>
        <w:t>2.</w:t>
      </w:r>
      <w:r w:rsidR="0070149B" w:rsidRPr="008D7225">
        <w:rPr>
          <w:rFonts w:ascii="Times New Roman" w:eastAsia="Times New Roman" w:hAnsi="Times New Roman" w:cs="Times New Roman"/>
          <w:color w:val="auto"/>
        </w:rPr>
        <w:t xml:space="preserve">2. Nguyên tắc quản lý của </w:t>
      </w:r>
      <w:r w:rsidR="002E01B4" w:rsidRPr="008D7225">
        <w:rPr>
          <w:rFonts w:ascii="Times New Roman" w:eastAsia="Times New Roman" w:hAnsi="Times New Roman" w:cs="Times New Roman"/>
          <w:color w:val="auto"/>
        </w:rPr>
        <w:t>Vùng 2</w:t>
      </w:r>
      <w:bookmarkEnd w:id="114"/>
      <w:bookmarkEnd w:id="115"/>
    </w:p>
    <w:p w14:paraId="3DB61A0A" w14:textId="77777777" w:rsidR="00C779C2" w:rsidRPr="008D7225" w:rsidRDefault="0070149B" w:rsidP="00293D74">
      <w:pPr>
        <w:spacing w:before="120" w:after="0" w:line="264" w:lineRule="auto"/>
        <w:ind w:firstLine="709"/>
        <w:contextualSpacing/>
        <w:jc w:val="both"/>
      </w:pPr>
      <w:r w:rsidRPr="008D7225">
        <w:t>Thứ nhất, quản lý không gian quảng cáo theo tuyến phố và nhóm tuyến phố, bảo đảm mỗi tuyến phố có định hướng tổ chức quảng cáo phù hợp với chức năng đô thị, giá trị kiến trúc và hoạt động kinh tế - xã hội.</w:t>
      </w:r>
    </w:p>
    <w:p w14:paraId="0E11CD6C" w14:textId="77777777" w:rsidR="00C779C2" w:rsidRPr="008D7225" w:rsidRDefault="0070149B" w:rsidP="00293D74">
      <w:pPr>
        <w:spacing w:before="120" w:after="0" w:line="264" w:lineRule="auto"/>
        <w:ind w:firstLine="709"/>
        <w:contextualSpacing/>
        <w:jc w:val="both"/>
      </w:pPr>
      <w:r w:rsidRPr="008D7225">
        <w:t>Thứ hai, các tuyến phố có giá trị kiến trúc lịch sử phải ưu tiên bảo tồn mặt đứng công trình, kiểm soát chặt chẽ kích thước, hình thức, vật liệu và chiếu sáng của biển hiệu, công trình quảng cáo; không bố trí các loại hình quảng cáo làm ảnh hưởng đến cảnh quan kiến trúc.</w:t>
      </w:r>
    </w:p>
    <w:p w14:paraId="5C026F44" w14:textId="77777777" w:rsidR="00C779C2" w:rsidRPr="008D7225" w:rsidRDefault="0070149B" w:rsidP="00293D74">
      <w:pPr>
        <w:spacing w:before="120" w:after="0" w:line="264" w:lineRule="auto"/>
        <w:ind w:firstLine="709"/>
        <w:contextualSpacing/>
        <w:jc w:val="both"/>
      </w:pPr>
      <w:r w:rsidRPr="008D7225">
        <w:t>Thứ ba, các tuyến phố thương mại được tổ chức quảng cáo theo hướng hiện đại, văn minh; khuyến khích quảng cáo số, công nghệ mới và các hình thức truyền thông sáng tạo tại các vị trí phù hợp, đồng thời bảo đảm mỹ quan đô thị và an toàn giao thông.</w:t>
      </w:r>
    </w:p>
    <w:p w14:paraId="64736508" w14:textId="77777777" w:rsidR="00C779C2" w:rsidRPr="008D7225" w:rsidRDefault="0070149B" w:rsidP="00293D74">
      <w:pPr>
        <w:spacing w:before="120" w:after="0" w:line="264" w:lineRule="auto"/>
        <w:ind w:firstLine="709"/>
        <w:contextualSpacing/>
        <w:jc w:val="both"/>
      </w:pPr>
      <w:r w:rsidRPr="008D7225">
        <w:t>Thứ tư, các tuyến phố hành chính, đối ngoại, văn hóa, giáo dục và y tế được quản lý theo tiêu chí riêng; ưu tiên hệ thống biển chỉ dẫn, thông tin công cộng, quảng bá văn hóa và du lịch; kiểm soát chặt chẽ quảng cáo thương mại để bảo đảm tính trang trọng và phù hợp với chức năng của khu vực.</w:t>
      </w:r>
    </w:p>
    <w:p w14:paraId="39F7E23C" w14:textId="70A32E0E" w:rsidR="00C779C2" w:rsidRPr="008D7225" w:rsidRDefault="0070149B" w:rsidP="00293D74">
      <w:pPr>
        <w:spacing w:before="120" w:after="0" w:line="264" w:lineRule="auto"/>
        <w:ind w:firstLine="709"/>
        <w:contextualSpacing/>
        <w:jc w:val="both"/>
      </w:pPr>
      <w:r w:rsidRPr="008D7225">
        <w:t xml:space="preserve">Thứ năm, việc quản lý không gian quảng cáo trong toàn </w:t>
      </w:r>
      <w:r w:rsidR="002E01B4" w:rsidRPr="008D7225">
        <w:t>Vùng 2</w:t>
      </w:r>
      <w:r w:rsidRPr="008D7225">
        <w:t xml:space="preserve"> được thực hiện trên cơ sở danh mục tuyến phố, bộ tiêu chí quản lý và bản đồ phân vùng ban hành kèm theo Đề án, làm căn cứ để tổ chức thực hiện, xây dựng quy chế quản lý và điều chỉnh quy hoạch quảng cáo ngoài trời của Thành phố.</w:t>
      </w:r>
    </w:p>
    <w:p w14:paraId="75AEFB13" w14:textId="77777777" w:rsidR="00C779C2" w:rsidRPr="008D7225" w:rsidRDefault="0070149B" w:rsidP="00293D74">
      <w:pPr>
        <w:pStyle w:val="Heading2"/>
        <w:spacing w:before="120" w:line="264" w:lineRule="auto"/>
        <w:ind w:firstLine="709"/>
        <w:contextualSpacing/>
        <w:jc w:val="both"/>
        <w:rPr>
          <w:rFonts w:cs="Times New Roman"/>
          <w:szCs w:val="28"/>
        </w:rPr>
      </w:pPr>
      <w:bookmarkStart w:id="116" w:name="_Toc238023533"/>
      <w:r w:rsidRPr="008D7225">
        <w:rPr>
          <w:rFonts w:cs="Times New Roman"/>
          <w:szCs w:val="28"/>
        </w:rPr>
        <w:t>3. Vùng 3: Khai thác phát triển (Khu vực phát triển mới, đô thị vệ tinh)</w:t>
      </w:r>
      <w:bookmarkEnd w:id="116"/>
    </w:p>
    <w:p w14:paraId="22DABB14" w14:textId="3E938541" w:rsidR="00C779C2" w:rsidRPr="008D7225" w:rsidRDefault="00273823" w:rsidP="00293D74">
      <w:pPr>
        <w:pStyle w:val="Heading3"/>
        <w:spacing w:before="120" w:line="264" w:lineRule="auto"/>
        <w:ind w:firstLine="709"/>
        <w:contextualSpacing/>
        <w:jc w:val="both"/>
        <w:rPr>
          <w:rFonts w:ascii="Times New Roman" w:hAnsi="Times New Roman" w:cs="Times New Roman"/>
          <w:color w:val="auto"/>
        </w:rPr>
      </w:pPr>
      <w:bookmarkStart w:id="117" w:name="_Toc237511872"/>
      <w:bookmarkStart w:id="118" w:name="_Toc238023534"/>
      <w:r w:rsidRPr="008D7225">
        <w:rPr>
          <w:rFonts w:ascii="Times New Roman" w:eastAsia="Times New Roman" w:hAnsi="Times New Roman" w:cs="Times New Roman"/>
          <w:color w:val="auto"/>
        </w:rPr>
        <w:t>3.1</w:t>
      </w:r>
      <w:r w:rsidR="0070149B" w:rsidRPr="008D7225">
        <w:rPr>
          <w:rFonts w:ascii="Times New Roman" w:eastAsia="Times New Roman" w:hAnsi="Times New Roman" w:cs="Times New Roman"/>
          <w:color w:val="auto"/>
        </w:rPr>
        <w:t>. Quan điểm phát triển</w:t>
      </w:r>
      <w:bookmarkEnd w:id="117"/>
      <w:bookmarkEnd w:id="118"/>
    </w:p>
    <w:p w14:paraId="3C47C555" w14:textId="2065DBE9" w:rsidR="00C779C2" w:rsidRPr="008D7225" w:rsidRDefault="002E01B4" w:rsidP="00293D74">
      <w:pPr>
        <w:spacing w:before="120" w:after="0" w:line="264" w:lineRule="auto"/>
        <w:ind w:firstLine="709"/>
        <w:contextualSpacing/>
        <w:jc w:val="both"/>
      </w:pPr>
      <w:r w:rsidRPr="008D7225">
        <w:t>Vùng 3</w:t>
      </w:r>
      <w:r w:rsidR="0070149B" w:rsidRPr="008D7225">
        <w:t xml:space="preserve"> là khu vực tập trung các trung tâm thương mại, tài chính, văn phòng, dịch vụ, hội nghị, triển lãm, các khu đô thị hiện đại và các trục phát triển kinh tế mới của Thủ đô; là không gian có điều kiện thuận lợi để phát triển các loại hình quảng cáo hiện đại, ứng dụng công nghệ số và hình thành các điểm nhấn thị giác của đô thị.</w:t>
      </w:r>
    </w:p>
    <w:p w14:paraId="286A2A44" w14:textId="18DADD80" w:rsidR="00C779C2" w:rsidRPr="008D7225" w:rsidRDefault="0070149B" w:rsidP="00293D74">
      <w:pPr>
        <w:spacing w:before="120" w:after="0" w:line="264" w:lineRule="auto"/>
        <w:ind w:firstLine="709"/>
        <w:contextualSpacing/>
        <w:jc w:val="both"/>
      </w:pPr>
      <w:r w:rsidRPr="008D7225">
        <w:t xml:space="preserve">Việc tổ chức không gian quảng cáo tại </w:t>
      </w:r>
      <w:r w:rsidR="002E01B4" w:rsidRPr="008D7225">
        <w:t>Vùng 3</w:t>
      </w:r>
      <w:r w:rsidRPr="008D7225">
        <w:t xml:space="preserve"> nhằm phát huy tối đa giá trị của hoạt động quảng cáo như một ngành dịch vụ chất lượng cao, một hạ tầng truyền thông của nền kinh tế số và công nghiệp văn hóa; đồng thời bảo đảm đồng </w:t>
      </w:r>
      <w:r w:rsidRPr="008D7225">
        <w:lastRenderedPageBreak/>
        <w:t>bộ với quy hoạch đô thị, kiến trúc cảnh quan, hạ tầng kỹ thuật và yêu cầu phát triển bền vững của Thành phố.</w:t>
      </w:r>
    </w:p>
    <w:p w14:paraId="0BE44B1F" w14:textId="77777777" w:rsidR="00C779C2" w:rsidRPr="008D7225" w:rsidRDefault="0070149B" w:rsidP="00293D74">
      <w:pPr>
        <w:spacing w:before="120" w:after="0" w:line="264" w:lineRule="auto"/>
        <w:ind w:firstLine="709"/>
        <w:contextualSpacing/>
        <w:jc w:val="both"/>
      </w:pPr>
      <w:r w:rsidRPr="008D7225">
        <w:t>Đây là vùng được ưu tiên thu hút đầu tư, thí điểm các mô hình quảng cáo mới, công nghệ mới và các hình thức hợp tác công - tư trong khai thác không gian quảng cáo.</w:t>
      </w:r>
    </w:p>
    <w:p w14:paraId="5022A4A0" w14:textId="4505C1E5" w:rsidR="00C779C2" w:rsidRPr="008D7225" w:rsidRDefault="00273823" w:rsidP="00293D74">
      <w:pPr>
        <w:pStyle w:val="Heading3"/>
        <w:spacing w:before="120" w:line="264" w:lineRule="auto"/>
        <w:ind w:firstLine="709"/>
        <w:contextualSpacing/>
        <w:jc w:val="both"/>
        <w:rPr>
          <w:rFonts w:ascii="Times New Roman" w:hAnsi="Times New Roman" w:cs="Times New Roman"/>
          <w:color w:val="auto"/>
        </w:rPr>
      </w:pPr>
      <w:bookmarkStart w:id="119" w:name="_Toc237511873"/>
      <w:bookmarkStart w:id="120" w:name="_Toc238023535"/>
      <w:r w:rsidRPr="008D7225">
        <w:rPr>
          <w:rFonts w:ascii="Times New Roman" w:eastAsia="Times New Roman" w:hAnsi="Times New Roman" w:cs="Times New Roman"/>
          <w:color w:val="auto"/>
        </w:rPr>
        <w:t>3.2</w:t>
      </w:r>
      <w:r w:rsidR="0070149B" w:rsidRPr="008D7225">
        <w:rPr>
          <w:rFonts w:ascii="Times New Roman" w:eastAsia="Times New Roman" w:hAnsi="Times New Roman" w:cs="Times New Roman"/>
          <w:color w:val="auto"/>
        </w:rPr>
        <w:t>. Mục tiêu</w:t>
      </w:r>
      <w:bookmarkEnd w:id="119"/>
      <w:bookmarkEnd w:id="120"/>
      <w:r w:rsidR="0070149B" w:rsidRPr="008D7225">
        <w:rPr>
          <w:rFonts w:ascii="Times New Roman" w:eastAsia="Times New Roman" w:hAnsi="Times New Roman" w:cs="Times New Roman"/>
          <w:color w:val="auto"/>
        </w:rPr>
        <w:t xml:space="preserve"> </w:t>
      </w:r>
    </w:p>
    <w:p w14:paraId="5C126916" w14:textId="77777777" w:rsidR="00C779C2" w:rsidRPr="008D7225" w:rsidRDefault="0070149B" w:rsidP="00293D74">
      <w:pPr>
        <w:spacing w:before="120" w:after="0" w:line="264" w:lineRule="auto"/>
        <w:ind w:firstLine="709"/>
        <w:contextualSpacing/>
        <w:jc w:val="both"/>
      </w:pPr>
      <w:r w:rsidRPr="008D7225">
        <w:t>Một là, hình thành các trung tâm quảng cáo hiện đại, góp phần xây dựng hình ảnh một Thủ đô năng động, sáng tạo và hội nhập quốc tế.</w:t>
      </w:r>
    </w:p>
    <w:p w14:paraId="49565E76" w14:textId="77777777" w:rsidR="00C779C2" w:rsidRPr="008D7225" w:rsidRDefault="0070149B" w:rsidP="00293D74">
      <w:pPr>
        <w:spacing w:before="120" w:after="0" w:line="264" w:lineRule="auto"/>
        <w:ind w:firstLine="709"/>
        <w:contextualSpacing/>
        <w:jc w:val="both"/>
      </w:pPr>
      <w:r w:rsidRPr="008D7225">
        <w:t>Hai là, phát triển quảng cáo số ngoài trời (DOOH), màn hình LED, quảng cáo tương tác và các nền tảng truyền thông thông minh theo quy hoạch và tiêu chuẩn kỹ thuật của Thành phố.</w:t>
      </w:r>
    </w:p>
    <w:p w14:paraId="1172BD2C" w14:textId="77777777" w:rsidR="00C779C2" w:rsidRPr="008D7225" w:rsidRDefault="0070149B" w:rsidP="00293D74">
      <w:pPr>
        <w:spacing w:before="120" w:after="0" w:line="264" w:lineRule="auto"/>
        <w:ind w:firstLine="709"/>
        <w:contextualSpacing/>
        <w:jc w:val="both"/>
      </w:pPr>
      <w:r w:rsidRPr="008D7225">
        <w:t>Ba là, khai thác hiệu quả nguồn lực từ không gian quảng cáo để thúc đẩy thương mại, dịch vụ, kinh tế ban đêm, du lịch và công nghiệp văn hóa.</w:t>
      </w:r>
    </w:p>
    <w:p w14:paraId="79CFEE76" w14:textId="77777777" w:rsidR="00C779C2" w:rsidRPr="008D7225" w:rsidRDefault="0070149B" w:rsidP="00293D74">
      <w:pPr>
        <w:spacing w:before="120" w:after="0" w:line="264" w:lineRule="auto"/>
        <w:ind w:firstLine="709"/>
        <w:contextualSpacing/>
        <w:jc w:val="both"/>
      </w:pPr>
      <w:r w:rsidRPr="008D7225">
        <w:t>Bốn là, thu hút doanh nghiệp quảng cáo, doanh nghiệp công nghệ và các nhà đầu tư tham gia phát triển hạ tầng quảng cáo hiện đại; từng bước hình thành trung tâm công nghiệp quảng cáo của khu vực phía Bắc.</w:t>
      </w:r>
    </w:p>
    <w:p w14:paraId="38FC2EE3" w14:textId="77777777" w:rsidR="00C779C2" w:rsidRPr="008D7225" w:rsidRDefault="0070149B" w:rsidP="00293D74">
      <w:pPr>
        <w:spacing w:before="120" w:after="0" w:line="264" w:lineRule="auto"/>
        <w:ind w:firstLine="709"/>
        <w:contextualSpacing/>
        <w:jc w:val="both"/>
      </w:pPr>
      <w:r w:rsidRPr="008D7225">
        <w:t>Năm là, xây dựng mô hình quản trị số đối với toàn bộ không gian quảng cáo trên cơ sở cơ sở dữ liệu GIS, kết nối với hệ thống quản lý đô thị thông minh của Thành phố.</w:t>
      </w:r>
    </w:p>
    <w:p w14:paraId="3D9F846B" w14:textId="599E5D6A" w:rsidR="00C779C2" w:rsidRPr="008D7225" w:rsidRDefault="00972111" w:rsidP="00293D74">
      <w:pPr>
        <w:pStyle w:val="Heading3"/>
        <w:spacing w:before="120" w:line="264" w:lineRule="auto"/>
        <w:ind w:firstLine="709"/>
        <w:contextualSpacing/>
        <w:jc w:val="both"/>
        <w:rPr>
          <w:rFonts w:ascii="Times New Roman" w:hAnsi="Times New Roman" w:cs="Times New Roman"/>
          <w:color w:val="auto"/>
        </w:rPr>
      </w:pPr>
      <w:bookmarkStart w:id="121" w:name="_Toc237511874"/>
      <w:bookmarkStart w:id="122" w:name="_Toc238023536"/>
      <w:r w:rsidRPr="008D7225">
        <w:rPr>
          <w:rFonts w:ascii="Times New Roman" w:eastAsia="Times New Roman" w:hAnsi="Times New Roman" w:cs="Times New Roman"/>
          <w:color w:val="auto"/>
        </w:rPr>
        <w:t>3.3</w:t>
      </w:r>
      <w:r w:rsidR="0070149B" w:rsidRPr="008D7225">
        <w:rPr>
          <w:rFonts w:ascii="Times New Roman" w:eastAsia="Times New Roman" w:hAnsi="Times New Roman" w:cs="Times New Roman"/>
          <w:color w:val="auto"/>
        </w:rPr>
        <w:t>. Nguyên tắc tổ chức không gian quảng cáo</w:t>
      </w:r>
      <w:bookmarkEnd w:id="121"/>
      <w:bookmarkEnd w:id="122"/>
    </w:p>
    <w:p w14:paraId="2BA7E16D" w14:textId="77777777" w:rsidR="00C779C2" w:rsidRPr="008D7225" w:rsidRDefault="0070149B" w:rsidP="00293D74">
      <w:pPr>
        <w:spacing w:before="120" w:after="0" w:line="264" w:lineRule="auto"/>
        <w:ind w:firstLine="709"/>
        <w:contextualSpacing/>
        <w:jc w:val="both"/>
      </w:pPr>
      <w:r w:rsidRPr="008D7225">
        <w:t>Thứ nhất, phát triển quảng cáo theo hướng hiện đại, thông minh, ứng dụng công nghệ số, bảo đảm đồng bộ với quy hoạch đô thị, thiết kế đô thị và hệ thống hạ tầng kỹ thuật.</w:t>
      </w:r>
    </w:p>
    <w:p w14:paraId="627FE34B" w14:textId="77777777" w:rsidR="00C779C2" w:rsidRPr="008D7225" w:rsidRDefault="0070149B" w:rsidP="00293D74">
      <w:pPr>
        <w:spacing w:before="120" w:after="0" w:line="264" w:lineRule="auto"/>
        <w:ind w:firstLine="709"/>
        <w:contextualSpacing/>
        <w:jc w:val="both"/>
      </w:pPr>
      <w:r w:rsidRPr="008D7225">
        <w:t>Thứ hai, ưu tiên bố trí các loại hình quảng cáo số, màn hình LED, màn hình tương tác và các công trình quảng cáo có giá trị kiến trúc tại các khu vực trung tâm thương mại, tài chính, dịch vụ, triển lãm và các trục giao thông chính.</w:t>
      </w:r>
    </w:p>
    <w:p w14:paraId="5F3FA623" w14:textId="77777777" w:rsidR="00C779C2" w:rsidRPr="008D7225" w:rsidRDefault="0070149B" w:rsidP="00293D74">
      <w:pPr>
        <w:spacing w:before="120" w:after="0" w:line="264" w:lineRule="auto"/>
        <w:ind w:firstLine="709"/>
        <w:contextualSpacing/>
        <w:jc w:val="both"/>
      </w:pPr>
      <w:r w:rsidRPr="008D7225">
        <w:t>Thứ ba, việc đầu tư, khai thác không gian quảng cáo phải bảo đảm an toàn giao thông, mỹ quan đô thị, tiết kiệm năng lượng và thân thiện với môi trường; kiểm soát chặt chẽ cường độ chiếu sáng, âm thanh và nội dung quảng cáo.</w:t>
      </w:r>
    </w:p>
    <w:p w14:paraId="27D56A27" w14:textId="77777777" w:rsidR="00C779C2" w:rsidRPr="008D7225" w:rsidRDefault="0070149B" w:rsidP="00293D74">
      <w:pPr>
        <w:spacing w:before="120" w:after="0" w:line="264" w:lineRule="auto"/>
        <w:ind w:firstLine="709"/>
        <w:contextualSpacing/>
        <w:jc w:val="both"/>
      </w:pPr>
      <w:r w:rsidRPr="008D7225">
        <w:t>Thứ tư, khuyến khích xã hội hóa đầu tư hạ tầng quảng cáo, tăng cường hợp tác công - tư trong khai thác tài sản công và phát triển các mô hình quảng cáo gắn với tiện ích đô thị.</w:t>
      </w:r>
    </w:p>
    <w:p w14:paraId="4156210D" w14:textId="77777777" w:rsidR="00C779C2" w:rsidRPr="008D7225" w:rsidRDefault="0070149B" w:rsidP="00293D74">
      <w:pPr>
        <w:spacing w:before="120" w:after="0" w:line="264" w:lineRule="auto"/>
        <w:ind w:firstLine="709"/>
        <w:contextualSpacing/>
        <w:jc w:val="both"/>
      </w:pPr>
      <w:r w:rsidRPr="008D7225">
        <w:t>Thứ năm, quản lý thống nhất theo danh mục tuyến phố, trục phát triển và bộ tiêu chí quản lý ban hành kèm theo Đề án, bảo đảm công khai, minh bạch và tạo thuận lợi cho doanh nghiệp tiếp cận cơ hội đầu tư.</w:t>
      </w:r>
    </w:p>
    <w:p w14:paraId="203EC31F" w14:textId="2DB78449" w:rsidR="00C779C2" w:rsidRPr="008D7225" w:rsidRDefault="00B45E6D" w:rsidP="00293D74">
      <w:pPr>
        <w:pStyle w:val="Heading3"/>
        <w:spacing w:before="120" w:line="264" w:lineRule="auto"/>
        <w:ind w:firstLine="709"/>
        <w:contextualSpacing/>
        <w:jc w:val="both"/>
        <w:rPr>
          <w:rFonts w:ascii="Times New Roman" w:hAnsi="Times New Roman" w:cs="Times New Roman"/>
          <w:color w:val="auto"/>
        </w:rPr>
      </w:pPr>
      <w:bookmarkStart w:id="123" w:name="_Toc237511875"/>
      <w:bookmarkStart w:id="124" w:name="_Toc238023537"/>
      <w:r w:rsidRPr="008D7225">
        <w:rPr>
          <w:rFonts w:ascii="Times New Roman" w:eastAsia="Times New Roman" w:hAnsi="Times New Roman" w:cs="Times New Roman"/>
          <w:color w:val="auto"/>
        </w:rPr>
        <w:lastRenderedPageBreak/>
        <w:t>3.4</w:t>
      </w:r>
      <w:r w:rsidR="0070149B" w:rsidRPr="008D7225">
        <w:rPr>
          <w:rFonts w:ascii="Times New Roman" w:eastAsia="Times New Roman" w:hAnsi="Times New Roman" w:cs="Times New Roman"/>
          <w:color w:val="auto"/>
        </w:rPr>
        <w:t xml:space="preserve">. Phạm vi </w:t>
      </w:r>
      <w:r w:rsidR="002E01B4" w:rsidRPr="008D7225">
        <w:rPr>
          <w:rFonts w:ascii="Times New Roman" w:eastAsia="Times New Roman" w:hAnsi="Times New Roman" w:cs="Times New Roman"/>
          <w:color w:val="auto"/>
        </w:rPr>
        <w:t>Vùng 3</w:t>
      </w:r>
      <w:bookmarkEnd w:id="123"/>
      <w:bookmarkEnd w:id="124"/>
    </w:p>
    <w:p w14:paraId="22D0361C" w14:textId="255D05F7" w:rsidR="00C779C2" w:rsidRPr="008D7225" w:rsidRDefault="002E01B4" w:rsidP="00293D74">
      <w:pPr>
        <w:spacing w:before="120" w:after="0" w:line="264" w:lineRule="auto"/>
        <w:ind w:firstLine="709"/>
        <w:contextualSpacing/>
        <w:jc w:val="both"/>
      </w:pPr>
      <w:r w:rsidRPr="008D7225">
        <w:t>Vùng 3</w:t>
      </w:r>
      <w:r w:rsidR="0070149B" w:rsidRPr="008D7225">
        <w:t xml:space="preserve"> bao gồm các khu vực có mật độ phát triển thương mại, tài chính, dịch vụ và văn phòng cao; các trung tâm thương mại, khu đô thị hiện đại và các trục phát triển kinh tế của Thành phố.</w:t>
      </w:r>
    </w:p>
    <w:p w14:paraId="28B88C57" w14:textId="77777777" w:rsidR="00C779C2" w:rsidRPr="008D7225" w:rsidRDefault="0070149B" w:rsidP="00293D74">
      <w:pPr>
        <w:spacing w:before="120" w:after="0" w:line="264" w:lineRule="auto"/>
        <w:ind w:firstLine="709"/>
        <w:contextualSpacing/>
        <w:jc w:val="both"/>
        <w:rPr>
          <w:b/>
        </w:rPr>
      </w:pPr>
      <w:r w:rsidRPr="008D7225">
        <w:rPr>
          <w:b/>
        </w:rPr>
        <w:t>Nhóm 1. Trục thương mại - tài chính</w:t>
      </w:r>
    </w:p>
    <w:p w14:paraId="4AECB9F9" w14:textId="77777777" w:rsidR="00C779C2" w:rsidRPr="008D7225" w:rsidRDefault="0070149B" w:rsidP="00293D74">
      <w:pPr>
        <w:spacing w:before="120" w:after="0" w:line="264" w:lineRule="auto"/>
        <w:ind w:firstLine="709"/>
        <w:contextualSpacing/>
        <w:jc w:val="both"/>
        <w:rPr>
          <w:b/>
        </w:rPr>
      </w:pPr>
      <w:r w:rsidRPr="008D7225">
        <w:rPr>
          <w:b/>
        </w:rPr>
        <w:t>Nhóm 2. Trung tâm thương mại và văn phòng</w:t>
      </w:r>
    </w:p>
    <w:p w14:paraId="76A77386" w14:textId="77777777" w:rsidR="00C779C2" w:rsidRPr="008D7225" w:rsidRDefault="0070149B" w:rsidP="00293D74">
      <w:pPr>
        <w:spacing w:before="120" w:after="0" w:line="264" w:lineRule="auto"/>
        <w:ind w:firstLine="709"/>
        <w:contextualSpacing/>
        <w:jc w:val="both"/>
        <w:rPr>
          <w:b/>
        </w:rPr>
      </w:pPr>
      <w:r w:rsidRPr="008D7225">
        <w:rPr>
          <w:b/>
        </w:rPr>
        <w:t>Nhóm 3. Trục phát triển mới</w:t>
      </w:r>
    </w:p>
    <w:p w14:paraId="1107D55E" w14:textId="1F74C37A" w:rsidR="00C779C2" w:rsidRPr="008D7225" w:rsidRDefault="0070149B" w:rsidP="00293D74">
      <w:pPr>
        <w:spacing w:before="120" w:after="0" w:line="264" w:lineRule="auto"/>
        <w:ind w:firstLine="709"/>
        <w:contextualSpacing/>
        <w:jc w:val="both"/>
      </w:pPr>
      <w:r w:rsidRPr="008D7225">
        <w:t xml:space="preserve">Danh mục đầy đủ các tuyến phố và khu vực thuộc </w:t>
      </w:r>
      <w:r w:rsidR="002E01B4" w:rsidRPr="008D7225">
        <w:t>Vùng 3</w:t>
      </w:r>
      <w:r w:rsidRPr="008D7225">
        <w:t xml:space="preserve"> được quy định tại</w:t>
      </w:r>
      <w:r w:rsidR="00815198" w:rsidRPr="008D7225">
        <w:t xml:space="preserve"> Phụ lục</w:t>
      </w:r>
      <w:r w:rsidRPr="008D7225">
        <w:t xml:space="preserve"> Danh mục phân vùng không gian quảng cáo ban hành kèm theo Đề án.</w:t>
      </w:r>
    </w:p>
    <w:p w14:paraId="74912A06" w14:textId="1139999C" w:rsidR="00C779C2" w:rsidRPr="008D7225" w:rsidRDefault="007C2D7C" w:rsidP="00293D74">
      <w:pPr>
        <w:pStyle w:val="Heading3"/>
        <w:spacing w:before="120" w:line="264" w:lineRule="auto"/>
        <w:ind w:firstLine="709"/>
        <w:contextualSpacing/>
        <w:jc w:val="both"/>
        <w:rPr>
          <w:rFonts w:ascii="Times New Roman" w:hAnsi="Times New Roman" w:cs="Times New Roman"/>
          <w:color w:val="auto"/>
        </w:rPr>
      </w:pPr>
      <w:bookmarkStart w:id="125" w:name="_Toc237511876"/>
      <w:bookmarkStart w:id="126" w:name="_Toc238023538"/>
      <w:r w:rsidRPr="008D7225">
        <w:rPr>
          <w:rFonts w:ascii="Times New Roman" w:eastAsia="Times New Roman" w:hAnsi="Times New Roman" w:cs="Times New Roman"/>
          <w:color w:val="auto"/>
        </w:rPr>
        <w:t>3.5</w:t>
      </w:r>
      <w:r w:rsidR="0070149B" w:rsidRPr="008D7225">
        <w:rPr>
          <w:rFonts w:ascii="Times New Roman" w:eastAsia="Times New Roman" w:hAnsi="Times New Roman" w:cs="Times New Roman"/>
          <w:color w:val="auto"/>
        </w:rPr>
        <w:t>. Yêu cầu quản lý</w:t>
      </w:r>
      <w:bookmarkEnd w:id="125"/>
      <w:bookmarkEnd w:id="126"/>
    </w:p>
    <w:p w14:paraId="00060ED6" w14:textId="77777777" w:rsidR="00C779C2" w:rsidRPr="008D7225" w:rsidRDefault="0070149B" w:rsidP="00293D74">
      <w:pPr>
        <w:spacing w:before="120" w:after="0" w:line="264" w:lineRule="auto"/>
        <w:ind w:firstLine="709"/>
        <w:contextualSpacing/>
        <w:jc w:val="both"/>
      </w:pPr>
      <w:r w:rsidRPr="008D7225">
        <w:t>Không gian thương mại, tài chính, dịch vụ hiện đại và phát triển công nghiệp quảng cáo</w:t>
      </w:r>
    </w:p>
    <w:p w14:paraId="0373D587" w14:textId="69C6AF11" w:rsidR="00C779C2" w:rsidRPr="008D7225" w:rsidRDefault="007C2D7C" w:rsidP="00293D74">
      <w:pPr>
        <w:pStyle w:val="Heading3"/>
        <w:spacing w:before="120" w:line="264" w:lineRule="auto"/>
        <w:ind w:firstLine="709"/>
        <w:contextualSpacing/>
        <w:jc w:val="both"/>
        <w:rPr>
          <w:rFonts w:ascii="Times New Roman" w:hAnsi="Times New Roman" w:cs="Times New Roman"/>
          <w:color w:val="auto"/>
        </w:rPr>
      </w:pPr>
      <w:bookmarkStart w:id="127" w:name="_Toc237511877"/>
      <w:bookmarkStart w:id="128" w:name="_Toc238023539"/>
      <w:r w:rsidRPr="008D7225">
        <w:rPr>
          <w:rFonts w:ascii="Times New Roman" w:eastAsia="Times New Roman" w:hAnsi="Times New Roman" w:cs="Times New Roman"/>
          <w:color w:val="auto"/>
        </w:rPr>
        <w:t>3.5.</w:t>
      </w:r>
      <w:r w:rsidR="0070149B" w:rsidRPr="008D7225">
        <w:rPr>
          <w:rFonts w:ascii="Times New Roman" w:eastAsia="Times New Roman" w:hAnsi="Times New Roman" w:cs="Times New Roman"/>
          <w:color w:val="auto"/>
        </w:rPr>
        <w:t>1. Tiêu chí về chức năng đô thị</w:t>
      </w:r>
      <w:bookmarkEnd w:id="127"/>
      <w:bookmarkEnd w:id="128"/>
    </w:p>
    <w:p w14:paraId="0DD34ED9" w14:textId="77777777" w:rsidR="00C779C2" w:rsidRPr="008D7225" w:rsidRDefault="0070149B" w:rsidP="00293D74">
      <w:pPr>
        <w:spacing w:before="120" w:after="0" w:line="264" w:lineRule="auto"/>
        <w:ind w:firstLine="709"/>
        <w:contextualSpacing/>
        <w:jc w:val="both"/>
      </w:pPr>
      <w:r w:rsidRPr="008D7225">
        <w:t>Hoạt động quảng cáo phải phù hợp với chức năng sử dụng của từng khu vực; ưu tiên các loại hình quảng cáo phục vụ thương mại, tài chính, dịch vụ, hội nghị, triển lãm, văn phòng và kinh tế số; không bố trí loại hình quảng cáo làm ảnh hưởng đến chức năng chính của không gian đô thị.</w:t>
      </w:r>
    </w:p>
    <w:p w14:paraId="7E84A1CE" w14:textId="053D9352" w:rsidR="00C779C2" w:rsidRPr="008D7225" w:rsidRDefault="004E2D71" w:rsidP="00293D74">
      <w:pPr>
        <w:pStyle w:val="Heading3"/>
        <w:spacing w:before="120" w:line="264" w:lineRule="auto"/>
        <w:ind w:firstLine="709"/>
        <w:contextualSpacing/>
        <w:jc w:val="both"/>
        <w:rPr>
          <w:rFonts w:ascii="Times New Roman" w:hAnsi="Times New Roman" w:cs="Times New Roman"/>
          <w:color w:val="auto"/>
        </w:rPr>
      </w:pPr>
      <w:bookmarkStart w:id="129" w:name="_Toc237511878"/>
      <w:bookmarkStart w:id="130" w:name="_Toc238023540"/>
      <w:r w:rsidRPr="008D7225">
        <w:rPr>
          <w:rFonts w:ascii="Times New Roman" w:eastAsia="Times New Roman" w:hAnsi="Times New Roman" w:cs="Times New Roman"/>
          <w:color w:val="auto"/>
        </w:rPr>
        <w:t>3.5.2</w:t>
      </w:r>
      <w:r w:rsidR="0070149B" w:rsidRPr="008D7225">
        <w:rPr>
          <w:rFonts w:ascii="Times New Roman" w:eastAsia="Times New Roman" w:hAnsi="Times New Roman" w:cs="Times New Roman"/>
          <w:color w:val="auto"/>
        </w:rPr>
        <w:t>. Tiêu chí về tổ chức không gian</w:t>
      </w:r>
      <w:bookmarkEnd w:id="129"/>
      <w:bookmarkEnd w:id="130"/>
    </w:p>
    <w:p w14:paraId="414054B7" w14:textId="77777777" w:rsidR="00C779C2" w:rsidRPr="008D7225" w:rsidRDefault="0070149B" w:rsidP="00B655B3">
      <w:pPr>
        <w:pStyle w:val="ListParagraph"/>
        <w:numPr>
          <w:ilvl w:val="0"/>
          <w:numId w:val="12"/>
        </w:numPr>
        <w:spacing w:before="120" w:after="0" w:line="264" w:lineRule="auto"/>
        <w:ind w:left="0" w:firstLine="709"/>
        <w:jc w:val="both"/>
      </w:pPr>
      <w:r w:rsidRPr="008D7225">
        <w:t>Bố trí quảng cáo theo trục không gian và cụm không gian.</w:t>
      </w:r>
    </w:p>
    <w:p w14:paraId="5BFEC213" w14:textId="77777777" w:rsidR="00C779C2" w:rsidRPr="008D7225" w:rsidRDefault="0070149B" w:rsidP="00B655B3">
      <w:pPr>
        <w:pStyle w:val="ListParagraph"/>
        <w:numPr>
          <w:ilvl w:val="0"/>
          <w:numId w:val="12"/>
        </w:numPr>
        <w:spacing w:before="120" w:after="0" w:line="264" w:lineRule="auto"/>
        <w:ind w:left="0" w:firstLine="709"/>
        <w:jc w:val="both"/>
      </w:pPr>
      <w:r w:rsidRPr="008D7225">
        <w:t>Bảo đảm khoảng mở của đô thị, không che chắn công trình kiến trúc.</w:t>
      </w:r>
    </w:p>
    <w:p w14:paraId="57684BB0" w14:textId="77777777" w:rsidR="00C779C2" w:rsidRPr="008D7225" w:rsidRDefault="0070149B" w:rsidP="00B655B3">
      <w:pPr>
        <w:pStyle w:val="ListParagraph"/>
        <w:numPr>
          <w:ilvl w:val="0"/>
          <w:numId w:val="12"/>
        </w:numPr>
        <w:spacing w:before="120" w:after="0" w:line="264" w:lineRule="auto"/>
        <w:ind w:left="0" w:firstLine="709"/>
        <w:jc w:val="both"/>
      </w:pPr>
      <w:r w:rsidRPr="008D7225">
        <w:t>Không ảnh hưởng đến các trục nhìn quan trọng.</w:t>
      </w:r>
    </w:p>
    <w:p w14:paraId="572C7148" w14:textId="77777777" w:rsidR="00C779C2" w:rsidRPr="008D7225" w:rsidRDefault="0070149B" w:rsidP="00B655B3">
      <w:pPr>
        <w:pStyle w:val="ListParagraph"/>
        <w:numPr>
          <w:ilvl w:val="0"/>
          <w:numId w:val="12"/>
        </w:numPr>
        <w:spacing w:before="120" w:after="0" w:line="264" w:lineRule="auto"/>
        <w:ind w:left="0" w:firstLine="709"/>
        <w:jc w:val="both"/>
      </w:pPr>
      <w:r w:rsidRPr="008D7225">
        <w:t>Đồng bộ với cây xanh, chiếu sáng, quảng trường và cảnh quan.</w:t>
      </w:r>
    </w:p>
    <w:p w14:paraId="5F02C8E5" w14:textId="77777777" w:rsidR="00C779C2" w:rsidRPr="008D7225" w:rsidRDefault="0070149B" w:rsidP="00B655B3">
      <w:pPr>
        <w:pStyle w:val="ListParagraph"/>
        <w:numPr>
          <w:ilvl w:val="0"/>
          <w:numId w:val="12"/>
        </w:numPr>
        <w:spacing w:before="120" w:after="0" w:line="264" w:lineRule="auto"/>
        <w:ind w:left="0" w:firstLine="709"/>
        <w:jc w:val="both"/>
      </w:pPr>
      <w:r w:rsidRPr="008D7225">
        <w:t>Tạo điểm nhấn tại các nút giao và trung tâm thương mại.</w:t>
      </w:r>
    </w:p>
    <w:p w14:paraId="08E1EF0F" w14:textId="505C4C8F" w:rsidR="00C779C2" w:rsidRPr="008D7225" w:rsidRDefault="00063F30" w:rsidP="00293D74">
      <w:pPr>
        <w:pStyle w:val="Heading3"/>
        <w:spacing w:before="120" w:line="264" w:lineRule="auto"/>
        <w:ind w:firstLine="709"/>
        <w:contextualSpacing/>
        <w:jc w:val="both"/>
        <w:rPr>
          <w:rFonts w:ascii="Times New Roman" w:hAnsi="Times New Roman" w:cs="Times New Roman"/>
          <w:color w:val="auto"/>
        </w:rPr>
      </w:pPr>
      <w:bookmarkStart w:id="131" w:name="_Toc237511879"/>
      <w:bookmarkStart w:id="132" w:name="_Toc238023541"/>
      <w:r w:rsidRPr="008D7225">
        <w:rPr>
          <w:rFonts w:ascii="Times New Roman" w:eastAsia="Times New Roman" w:hAnsi="Times New Roman" w:cs="Times New Roman"/>
          <w:color w:val="auto"/>
        </w:rPr>
        <w:t>3.5.</w:t>
      </w:r>
      <w:r w:rsidR="0070149B" w:rsidRPr="008D7225">
        <w:rPr>
          <w:rFonts w:ascii="Times New Roman" w:eastAsia="Times New Roman" w:hAnsi="Times New Roman" w:cs="Times New Roman"/>
          <w:color w:val="auto"/>
        </w:rPr>
        <w:t>3. Tiêu chí về kiến trúc và mỹ quan</w:t>
      </w:r>
      <w:bookmarkEnd w:id="131"/>
      <w:bookmarkEnd w:id="132"/>
    </w:p>
    <w:p w14:paraId="5E9CBB35" w14:textId="77777777" w:rsidR="00C779C2" w:rsidRPr="008D7225" w:rsidRDefault="0070149B" w:rsidP="00B655B3">
      <w:pPr>
        <w:pStyle w:val="ListParagraph"/>
        <w:numPr>
          <w:ilvl w:val="0"/>
          <w:numId w:val="13"/>
        </w:numPr>
        <w:spacing w:before="120" w:after="0" w:line="264" w:lineRule="auto"/>
        <w:ind w:left="0" w:firstLine="709"/>
        <w:jc w:val="both"/>
      </w:pPr>
      <w:r w:rsidRPr="008D7225">
        <w:t>Công trình quảng cáo phải là một bộ phận của kiến trúc đô thị.</w:t>
      </w:r>
    </w:p>
    <w:p w14:paraId="3DC6D943" w14:textId="77777777" w:rsidR="00C779C2" w:rsidRPr="008D7225" w:rsidRDefault="0070149B" w:rsidP="00B655B3">
      <w:pPr>
        <w:pStyle w:val="ListParagraph"/>
        <w:numPr>
          <w:ilvl w:val="0"/>
          <w:numId w:val="13"/>
        </w:numPr>
        <w:spacing w:before="120" w:after="0" w:line="264" w:lineRule="auto"/>
        <w:ind w:left="0" w:firstLine="709"/>
        <w:jc w:val="both"/>
      </w:pPr>
      <w:r w:rsidRPr="008D7225">
        <w:t>Thiết kế hiện đại, có giá trị thẩm mỹ.</w:t>
      </w:r>
    </w:p>
    <w:p w14:paraId="1089C698" w14:textId="77777777" w:rsidR="00C779C2" w:rsidRPr="008D7225" w:rsidRDefault="0070149B" w:rsidP="00B655B3">
      <w:pPr>
        <w:pStyle w:val="ListParagraph"/>
        <w:numPr>
          <w:ilvl w:val="0"/>
          <w:numId w:val="13"/>
        </w:numPr>
        <w:spacing w:before="120" w:after="0" w:line="264" w:lineRule="auto"/>
        <w:ind w:left="0" w:firstLine="709"/>
        <w:jc w:val="both"/>
      </w:pPr>
      <w:r w:rsidRPr="008D7225">
        <w:t>Khuyến khích tích hợp nghệ thuật công cộng.</w:t>
      </w:r>
    </w:p>
    <w:p w14:paraId="1094743D" w14:textId="77777777" w:rsidR="00C779C2" w:rsidRPr="008D7225" w:rsidRDefault="0070149B" w:rsidP="00B655B3">
      <w:pPr>
        <w:pStyle w:val="ListParagraph"/>
        <w:numPr>
          <w:ilvl w:val="0"/>
          <w:numId w:val="13"/>
        </w:numPr>
        <w:spacing w:before="120" w:after="0" w:line="264" w:lineRule="auto"/>
        <w:ind w:left="0" w:firstLine="709"/>
        <w:jc w:val="both"/>
      </w:pPr>
      <w:r w:rsidRPr="008D7225">
        <w:t>Không tạo ô nhiễm thị giác.</w:t>
      </w:r>
    </w:p>
    <w:p w14:paraId="2A3BF26C" w14:textId="77777777" w:rsidR="00C779C2" w:rsidRPr="008D7225" w:rsidRDefault="0070149B" w:rsidP="00B655B3">
      <w:pPr>
        <w:pStyle w:val="ListParagraph"/>
        <w:numPr>
          <w:ilvl w:val="0"/>
          <w:numId w:val="13"/>
        </w:numPr>
        <w:spacing w:before="120" w:after="0" w:line="264" w:lineRule="auto"/>
        <w:ind w:left="0" w:firstLine="709"/>
        <w:jc w:val="both"/>
      </w:pPr>
      <w:r w:rsidRPr="008D7225">
        <w:t>Không lạm dụng màu sắc hoặc ánh sáng.</w:t>
      </w:r>
    </w:p>
    <w:p w14:paraId="58CFDDCB" w14:textId="2BC7C305" w:rsidR="00C779C2" w:rsidRPr="008D7225" w:rsidRDefault="00C77BAE" w:rsidP="00293D74">
      <w:pPr>
        <w:pStyle w:val="Heading3"/>
        <w:spacing w:before="120" w:line="264" w:lineRule="auto"/>
        <w:ind w:firstLine="709"/>
        <w:contextualSpacing/>
        <w:jc w:val="both"/>
        <w:rPr>
          <w:rFonts w:ascii="Times New Roman" w:hAnsi="Times New Roman" w:cs="Times New Roman"/>
          <w:color w:val="auto"/>
        </w:rPr>
      </w:pPr>
      <w:bookmarkStart w:id="133" w:name="_Toc237511880"/>
      <w:bookmarkStart w:id="134" w:name="_Toc238023542"/>
      <w:r w:rsidRPr="008D7225">
        <w:rPr>
          <w:rFonts w:ascii="Times New Roman" w:eastAsia="Times New Roman" w:hAnsi="Times New Roman" w:cs="Times New Roman"/>
          <w:color w:val="auto"/>
        </w:rPr>
        <w:t>3.5.4</w:t>
      </w:r>
      <w:r w:rsidR="0070149B" w:rsidRPr="008D7225">
        <w:rPr>
          <w:rFonts w:ascii="Times New Roman" w:eastAsia="Times New Roman" w:hAnsi="Times New Roman" w:cs="Times New Roman"/>
          <w:color w:val="auto"/>
        </w:rPr>
        <w:t>. Tiêu chí về công nghệ</w:t>
      </w:r>
      <w:bookmarkEnd w:id="133"/>
      <w:bookmarkEnd w:id="134"/>
    </w:p>
    <w:p w14:paraId="397C964E" w14:textId="77777777" w:rsidR="00C779C2" w:rsidRPr="008D7225" w:rsidRDefault="0070149B" w:rsidP="00293D74">
      <w:pPr>
        <w:spacing w:before="120" w:after="0" w:line="264" w:lineRule="auto"/>
        <w:ind w:firstLine="709"/>
        <w:contextualSpacing/>
        <w:jc w:val="both"/>
      </w:pPr>
      <w:r w:rsidRPr="008D7225">
        <w:t>Ưu tiên:</w:t>
      </w:r>
    </w:p>
    <w:p w14:paraId="7B9EF4D7" w14:textId="77777777" w:rsidR="00C779C2" w:rsidRPr="008D7225" w:rsidRDefault="0070149B" w:rsidP="00B655B3">
      <w:pPr>
        <w:pStyle w:val="ListParagraph"/>
        <w:numPr>
          <w:ilvl w:val="0"/>
          <w:numId w:val="14"/>
        </w:numPr>
        <w:spacing w:before="120" w:after="0" w:line="264" w:lineRule="auto"/>
        <w:ind w:left="0" w:firstLine="709"/>
        <w:jc w:val="both"/>
      </w:pPr>
      <w:r w:rsidRPr="008D7225">
        <w:t>DOOH.</w:t>
      </w:r>
    </w:p>
    <w:p w14:paraId="1C23D963" w14:textId="77777777" w:rsidR="00C779C2" w:rsidRPr="008D7225" w:rsidRDefault="0070149B" w:rsidP="00B655B3">
      <w:pPr>
        <w:pStyle w:val="ListParagraph"/>
        <w:numPr>
          <w:ilvl w:val="0"/>
          <w:numId w:val="14"/>
        </w:numPr>
        <w:spacing w:before="120" w:after="0" w:line="264" w:lineRule="auto"/>
        <w:ind w:left="0" w:firstLine="709"/>
        <w:jc w:val="both"/>
      </w:pPr>
      <w:r w:rsidRPr="008D7225">
        <w:t>LED thế hệ mới.</w:t>
      </w:r>
    </w:p>
    <w:p w14:paraId="2657796B" w14:textId="77777777" w:rsidR="00C779C2" w:rsidRPr="008D7225" w:rsidRDefault="0070149B" w:rsidP="00B655B3">
      <w:pPr>
        <w:pStyle w:val="ListParagraph"/>
        <w:numPr>
          <w:ilvl w:val="0"/>
          <w:numId w:val="14"/>
        </w:numPr>
        <w:spacing w:before="120" w:after="0" w:line="264" w:lineRule="auto"/>
        <w:ind w:left="0" w:firstLine="709"/>
        <w:jc w:val="both"/>
      </w:pPr>
      <w:r w:rsidRPr="008D7225">
        <w:lastRenderedPageBreak/>
        <w:t>Màn hình 3D.</w:t>
      </w:r>
    </w:p>
    <w:p w14:paraId="04D9B82B" w14:textId="77777777" w:rsidR="00C779C2" w:rsidRPr="008D7225" w:rsidRDefault="0070149B" w:rsidP="00B655B3">
      <w:pPr>
        <w:pStyle w:val="ListParagraph"/>
        <w:numPr>
          <w:ilvl w:val="0"/>
          <w:numId w:val="14"/>
        </w:numPr>
        <w:spacing w:before="120" w:after="0" w:line="264" w:lineRule="auto"/>
        <w:ind w:left="0" w:firstLine="709"/>
        <w:jc w:val="both"/>
      </w:pPr>
      <w:r w:rsidRPr="008D7225">
        <w:t>AI.</w:t>
      </w:r>
    </w:p>
    <w:p w14:paraId="2F7B093D" w14:textId="77777777" w:rsidR="00C779C2" w:rsidRPr="008D7225" w:rsidRDefault="0070149B" w:rsidP="00B655B3">
      <w:pPr>
        <w:pStyle w:val="ListParagraph"/>
        <w:numPr>
          <w:ilvl w:val="0"/>
          <w:numId w:val="14"/>
        </w:numPr>
        <w:spacing w:before="120" w:after="0" w:line="264" w:lineRule="auto"/>
        <w:ind w:left="0" w:firstLine="709"/>
        <w:jc w:val="both"/>
      </w:pPr>
      <w:r w:rsidRPr="008D7225">
        <w:t>IoT.</w:t>
      </w:r>
    </w:p>
    <w:p w14:paraId="1E1E24CE" w14:textId="77777777" w:rsidR="00C779C2" w:rsidRPr="008D7225" w:rsidRDefault="0070149B" w:rsidP="00B655B3">
      <w:pPr>
        <w:pStyle w:val="ListParagraph"/>
        <w:numPr>
          <w:ilvl w:val="0"/>
          <w:numId w:val="14"/>
        </w:numPr>
        <w:spacing w:before="120" w:after="0" w:line="264" w:lineRule="auto"/>
        <w:ind w:left="0" w:firstLine="709"/>
        <w:jc w:val="both"/>
      </w:pPr>
      <w:r w:rsidRPr="008D7225">
        <w:t>Điều khiển tập trung.</w:t>
      </w:r>
    </w:p>
    <w:p w14:paraId="0576BCCB" w14:textId="77777777" w:rsidR="00C779C2" w:rsidRPr="008D7225" w:rsidRDefault="0070149B" w:rsidP="00B655B3">
      <w:pPr>
        <w:pStyle w:val="ListParagraph"/>
        <w:numPr>
          <w:ilvl w:val="0"/>
          <w:numId w:val="14"/>
        </w:numPr>
        <w:spacing w:before="120" w:after="0" w:line="264" w:lineRule="auto"/>
        <w:ind w:left="0" w:firstLine="709"/>
        <w:jc w:val="both"/>
      </w:pPr>
      <w:r w:rsidRPr="008D7225">
        <w:t>Tiết kiệm năng lượng.</w:t>
      </w:r>
    </w:p>
    <w:p w14:paraId="373575F0" w14:textId="77777777" w:rsidR="00C779C2" w:rsidRPr="008D7225" w:rsidRDefault="0070149B" w:rsidP="00B655B3">
      <w:pPr>
        <w:pStyle w:val="ListParagraph"/>
        <w:numPr>
          <w:ilvl w:val="0"/>
          <w:numId w:val="14"/>
        </w:numPr>
        <w:spacing w:before="120" w:after="0" w:line="264" w:lineRule="auto"/>
        <w:ind w:left="0" w:firstLine="709"/>
        <w:jc w:val="both"/>
      </w:pPr>
      <w:r w:rsidRPr="008D7225">
        <w:t>Hệ thống giám sát từ xa.</w:t>
      </w:r>
    </w:p>
    <w:p w14:paraId="18FA48E3" w14:textId="2991663E" w:rsidR="00C779C2" w:rsidRPr="008D7225" w:rsidRDefault="00C77BAE" w:rsidP="00293D74">
      <w:pPr>
        <w:pStyle w:val="Heading3"/>
        <w:spacing w:before="120" w:line="264" w:lineRule="auto"/>
        <w:ind w:firstLine="709"/>
        <w:contextualSpacing/>
        <w:jc w:val="both"/>
        <w:rPr>
          <w:rFonts w:ascii="Times New Roman" w:hAnsi="Times New Roman" w:cs="Times New Roman"/>
          <w:color w:val="auto"/>
        </w:rPr>
      </w:pPr>
      <w:bookmarkStart w:id="135" w:name="_Toc237511881"/>
      <w:bookmarkStart w:id="136" w:name="_Toc238023543"/>
      <w:r w:rsidRPr="008D7225">
        <w:rPr>
          <w:rFonts w:ascii="Times New Roman" w:eastAsia="Times New Roman" w:hAnsi="Times New Roman" w:cs="Times New Roman"/>
          <w:color w:val="auto"/>
        </w:rPr>
        <w:t>3.5.</w:t>
      </w:r>
      <w:r w:rsidR="0070149B" w:rsidRPr="008D7225">
        <w:rPr>
          <w:rFonts w:ascii="Times New Roman" w:eastAsia="Times New Roman" w:hAnsi="Times New Roman" w:cs="Times New Roman"/>
          <w:color w:val="auto"/>
        </w:rPr>
        <w:t>5. Tiêu chí về an toàn</w:t>
      </w:r>
      <w:bookmarkEnd w:id="135"/>
      <w:bookmarkEnd w:id="136"/>
    </w:p>
    <w:p w14:paraId="54CAF7FE" w14:textId="77777777" w:rsidR="00C779C2" w:rsidRPr="008D7225" w:rsidRDefault="00670BF4" w:rsidP="00293D74">
      <w:pPr>
        <w:spacing w:before="120" w:after="0" w:line="264" w:lineRule="auto"/>
        <w:ind w:firstLine="709"/>
        <w:contextualSpacing/>
        <w:jc w:val="both"/>
      </w:pPr>
      <w:proofErr w:type="gramStart"/>
      <w:r w:rsidRPr="008D7225">
        <w:t>An</w:t>
      </w:r>
      <w:proofErr w:type="gramEnd"/>
      <w:r w:rsidRPr="008D7225">
        <w:t xml:space="preserve"> toàn kết cấu công trình, phòng cháy chữa cháy. </w:t>
      </w:r>
      <w:r w:rsidR="0070149B" w:rsidRPr="008D7225">
        <w:t xml:space="preserve">Không ảnh hưởng giao </w:t>
      </w:r>
      <w:r w:rsidRPr="008D7225">
        <w:t>thong, không ảnh hưởng người đi bộ, b</w:t>
      </w:r>
      <w:r w:rsidR="0070149B" w:rsidRPr="008D7225">
        <w:t>ảo đảm hành lang kỹ thuật.</w:t>
      </w:r>
    </w:p>
    <w:p w14:paraId="0998A8B6" w14:textId="4A0C20AE" w:rsidR="00C779C2" w:rsidRPr="008D7225" w:rsidRDefault="00C77BAE" w:rsidP="00293D74">
      <w:pPr>
        <w:pStyle w:val="Heading3"/>
        <w:spacing w:before="120" w:line="264" w:lineRule="auto"/>
        <w:ind w:firstLine="709"/>
        <w:contextualSpacing/>
        <w:jc w:val="both"/>
        <w:rPr>
          <w:rFonts w:ascii="Times New Roman" w:hAnsi="Times New Roman" w:cs="Times New Roman"/>
          <w:color w:val="auto"/>
        </w:rPr>
      </w:pPr>
      <w:bookmarkStart w:id="137" w:name="_Toc237511882"/>
      <w:bookmarkStart w:id="138" w:name="_Toc238023544"/>
      <w:r w:rsidRPr="008D7225">
        <w:rPr>
          <w:rFonts w:ascii="Times New Roman" w:eastAsia="Times New Roman" w:hAnsi="Times New Roman" w:cs="Times New Roman"/>
          <w:color w:val="auto"/>
        </w:rPr>
        <w:t>3.5.</w:t>
      </w:r>
      <w:r w:rsidR="0070149B" w:rsidRPr="008D7225">
        <w:rPr>
          <w:rFonts w:ascii="Times New Roman" w:eastAsia="Times New Roman" w:hAnsi="Times New Roman" w:cs="Times New Roman"/>
          <w:color w:val="auto"/>
        </w:rPr>
        <w:t>6. Tiêu chí về môi trường</w:t>
      </w:r>
      <w:bookmarkEnd w:id="137"/>
      <w:bookmarkEnd w:id="138"/>
    </w:p>
    <w:p w14:paraId="408D1500" w14:textId="77777777" w:rsidR="00C779C2" w:rsidRPr="008D7225" w:rsidRDefault="00670BF4" w:rsidP="00B655B3">
      <w:pPr>
        <w:pStyle w:val="ListParagraph"/>
        <w:numPr>
          <w:ilvl w:val="0"/>
          <w:numId w:val="15"/>
        </w:numPr>
        <w:spacing w:before="120" w:after="0" w:line="264" w:lineRule="auto"/>
        <w:ind w:left="0" w:firstLine="709"/>
        <w:jc w:val="both"/>
      </w:pPr>
      <w:r w:rsidRPr="008D7225">
        <w:t>Không gây ô nhiễm ánh sang, ô nhiễm tiếng ồn, tiết k</w:t>
      </w:r>
      <w:r w:rsidR="0070149B" w:rsidRPr="008D7225">
        <w:t>iệm điện.</w:t>
      </w:r>
    </w:p>
    <w:p w14:paraId="7F6B7464" w14:textId="77777777" w:rsidR="00C779C2" w:rsidRPr="008D7225" w:rsidRDefault="0070149B" w:rsidP="00B655B3">
      <w:pPr>
        <w:pStyle w:val="ListParagraph"/>
        <w:numPr>
          <w:ilvl w:val="0"/>
          <w:numId w:val="15"/>
        </w:numPr>
        <w:spacing w:before="120" w:after="0" w:line="264" w:lineRule="auto"/>
        <w:ind w:left="0" w:firstLine="709"/>
        <w:jc w:val="both"/>
      </w:pPr>
      <w:r w:rsidRPr="008D7225">
        <w:t>Vật liệu thân thiện môi trường.</w:t>
      </w:r>
    </w:p>
    <w:p w14:paraId="585D26E6" w14:textId="77777777" w:rsidR="00C779C2" w:rsidRPr="008D7225" w:rsidRDefault="0070149B" w:rsidP="00B655B3">
      <w:pPr>
        <w:pStyle w:val="ListParagraph"/>
        <w:numPr>
          <w:ilvl w:val="0"/>
          <w:numId w:val="15"/>
        </w:numPr>
        <w:spacing w:before="120" w:after="0" w:line="264" w:lineRule="auto"/>
        <w:ind w:left="0" w:firstLine="709"/>
        <w:jc w:val="both"/>
      </w:pPr>
      <w:r w:rsidRPr="008D7225">
        <w:t>Có khả năng tái chế.</w:t>
      </w:r>
    </w:p>
    <w:p w14:paraId="08AA2817" w14:textId="77777777" w:rsidR="00C779C2" w:rsidRPr="008D7225" w:rsidRDefault="0070149B" w:rsidP="00B655B3">
      <w:pPr>
        <w:pStyle w:val="ListParagraph"/>
        <w:numPr>
          <w:ilvl w:val="0"/>
          <w:numId w:val="15"/>
        </w:numPr>
        <w:spacing w:before="120" w:after="0" w:line="264" w:lineRule="auto"/>
        <w:ind w:left="0" w:firstLine="709"/>
        <w:jc w:val="both"/>
      </w:pPr>
      <w:r w:rsidRPr="008D7225">
        <w:t>Giảm phát thải.</w:t>
      </w:r>
    </w:p>
    <w:p w14:paraId="02D0A85E" w14:textId="1289D541"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39" w:name="_Toc237511883"/>
      <w:bookmarkStart w:id="140" w:name="_Toc238023545"/>
      <w:r w:rsidRPr="008D7225">
        <w:rPr>
          <w:rFonts w:ascii="Times New Roman" w:eastAsia="Times New Roman" w:hAnsi="Times New Roman" w:cs="Times New Roman"/>
          <w:color w:val="auto"/>
        </w:rPr>
        <w:t>3.5.</w:t>
      </w:r>
      <w:r w:rsidR="0070149B" w:rsidRPr="008D7225">
        <w:rPr>
          <w:rFonts w:ascii="Times New Roman" w:eastAsia="Times New Roman" w:hAnsi="Times New Roman" w:cs="Times New Roman"/>
          <w:color w:val="auto"/>
        </w:rPr>
        <w:t>7. Tiêu chí về hiệu quả kinh tế</w:t>
      </w:r>
      <w:bookmarkEnd w:id="139"/>
      <w:bookmarkEnd w:id="140"/>
    </w:p>
    <w:p w14:paraId="19D7BF7F" w14:textId="77777777" w:rsidR="00C779C2" w:rsidRPr="008D7225" w:rsidRDefault="0070149B" w:rsidP="00B655B3">
      <w:pPr>
        <w:pStyle w:val="ListParagraph"/>
        <w:numPr>
          <w:ilvl w:val="0"/>
          <w:numId w:val="16"/>
        </w:numPr>
        <w:spacing w:before="120" w:after="0" w:line="264" w:lineRule="auto"/>
        <w:ind w:left="0" w:firstLine="709"/>
        <w:jc w:val="both"/>
      </w:pPr>
      <w:r w:rsidRPr="008D7225">
        <w:t>Tăng hiệu quả khai thác không gian.</w:t>
      </w:r>
    </w:p>
    <w:p w14:paraId="04DA181A" w14:textId="77777777" w:rsidR="00C779C2" w:rsidRPr="008D7225" w:rsidRDefault="0070149B" w:rsidP="00B655B3">
      <w:pPr>
        <w:pStyle w:val="ListParagraph"/>
        <w:numPr>
          <w:ilvl w:val="0"/>
          <w:numId w:val="16"/>
        </w:numPr>
        <w:spacing w:before="120" w:after="0" w:line="264" w:lineRule="auto"/>
        <w:ind w:left="0" w:firstLine="709"/>
        <w:jc w:val="both"/>
      </w:pPr>
      <w:r w:rsidRPr="008D7225">
        <w:t>Thu hút đầu tư.</w:t>
      </w:r>
    </w:p>
    <w:p w14:paraId="3DDB40F6" w14:textId="77777777" w:rsidR="00C779C2" w:rsidRPr="008D7225" w:rsidRDefault="0070149B" w:rsidP="00B655B3">
      <w:pPr>
        <w:pStyle w:val="ListParagraph"/>
        <w:numPr>
          <w:ilvl w:val="0"/>
          <w:numId w:val="16"/>
        </w:numPr>
        <w:spacing w:before="120" w:after="0" w:line="264" w:lineRule="auto"/>
        <w:ind w:left="0" w:firstLine="709"/>
        <w:jc w:val="both"/>
      </w:pPr>
      <w:r w:rsidRPr="008D7225">
        <w:t>Tăng nguồn thu ngân sách.</w:t>
      </w:r>
    </w:p>
    <w:p w14:paraId="1F57FAF4" w14:textId="77777777" w:rsidR="00C779C2" w:rsidRPr="008D7225" w:rsidRDefault="0070149B" w:rsidP="00B655B3">
      <w:pPr>
        <w:pStyle w:val="ListParagraph"/>
        <w:numPr>
          <w:ilvl w:val="0"/>
          <w:numId w:val="16"/>
        </w:numPr>
        <w:spacing w:before="120" w:after="0" w:line="264" w:lineRule="auto"/>
        <w:ind w:left="0" w:firstLine="709"/>
        <w:jc w:val="both"/>
      </w:pPr>
      <w:r w:rsidRPr="008D7225">
        <w:t>Phát triển doanh nghiệp quảng cáo.</w:t>
      </w:r>
    </w:p>
    <w:p w14:paraId="0D433776" w14:textId="77777777" w:rsidR="00C779C2" w:rsidRPr="008D7225" w:rsidRDefault="0070149B" w:rsidP="00B655B3">
      <w:pPr>
        <w:pStyle w:val="ListParagraph"/>
        <w:numPr>
          <w:ilvl w:val="0"/>
          <w:numId w:val="16"/>
        </w:numPr>
        <w:spacing w:before="120" w:after="0" w:line="264" w:lineRule="auto"/>
        <w:ind w:left="0" w:firstLine="709"/>
        <w:jc w:val="both"/>
      </w:pPr>
      <w:r w:rsidRPr="008D7225">
        <w:t>Hỗ trợ công nghiệp văn hóa.</w:t>
      </w:r>
    </w:p>
    <w:p w14:paraId="66B37505" w14:textId="77777777" w:rsidR="00C779C2" w:rsidRPr="008D7225" w:rsidRDefault="0070149B" w:rsidP="00B655B3">
      <w:pPr>
        <w:pStyle w:val="ListParagraph"/>
        <w:numPr>
          <w:ilvl w:val="0"/>
          <w:numId w:val="16"/>
        </w:numPr>
        <w:spacing w:before="120" w:after="0" w:line="264" w:lineRule="auto"/>
        <w:ind w:left="0" w:firstLine="709"/>
        <w:jc w:val="both"/>
      </w:pPr>
      <w:r w:rsidRPr="008D7225">
        <w:t>Thúc đẩy kinh tế ban đêm.</w:t>
      </w:r>
    </w:p>
    <w:p w14:paraId="0D9D21C7" w14:textId="043419FC"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41" w:name="_Toc237511884"/>
      <w:bookmarkStart w:id="142" w:name="_Toc238023546"/>
      <w:r w:rsidRPr="008D7225">
        <w:rPr>
          <w:rFonts w:ascii="Times New Roman" w:eastAsia="Times New Roman" w:hAnsi="Times New Roman" w:cs="Times New Roman"/>
          <w:color w:val="auto"/>
        </w:rPr>
        <w:t>3.5.</w:t>
      </w:r>
      <w:r w:rsidR="0070149B" w:rsidRPr="008D7225">
        <w:rPr>
          <w:rFonts w:ascii="Times New Roman" w:eastAsia="Times New Roman" w:hAnsi="Times New Roman" w:cs="Times New Roman"/>
          <w:color w:val="auto"/>
        </w:rPr>
        <w:t>8. Tiêu chí về quản trị</w:t>
      </w:r>
      <w:bookmarkEnd w:id="141"/>
      <w:bookmarkEnd w:id="142"/>
    </w:p>
    <w:p w14:paraId="6025846A" w14:textId="77777777" w:rsidR="00C779C2" w:rsidRPr="008D7225" w:rsidRDefault="0070149B" w:rsidP="00B655B3">
      <w:pPr>
        <w:pStyle w:val="ListParagraph"/>
        <w:numPr>
          <w:ilvl w:val="0"/>
          <w:numId w:val="17"/>
        </w:numPr>
        <w:spacing w:before="120" w:after="0" w:line="264" w:lineRule="auto"/>
        <w:ind w:left="0" w:firstLine="709"/>
        <w:jc w:val="both"/>
      </w:pPr>
      <w:r w:rsidRPr="008D7225">
        <w:t>100% vị trí quảng cáo được quản lý trên GIS.</w:t>
      </w:r>
    </w:p>
    <w:p w14:paraId="1A55CE65" w14:textId="77777777" w:rsidR="00C779C2" w:rsidRPr="008D7225" w:rsidRDefault="0070149B" w:rsidP="00B655B3">
      <w:pPr>
        <w:pStyle w:val="ListParagraph"/>
        <w:numPr>
          <w:ilvl w:val="0"/>
          <w:numId w:val="17"/>
        </w:numPr>
        <w:spacing w:before="120" w:after="0" w:line="264" w:lineRule="auto"/>
        <w:ind w:left="0" w:firstLine="709"/>
        <w:jc w:val="both"/>
      </w:pPr>
      <w:r w:rsidRPr="008D7225">
        <w:t>Mỗi vị trí có mã định danh.</w:t>
      </w:r>
    </w:p>
    <w:p w14:paraId="68DBC424" w14:textId="77777777" w:rsidR="00C779C2" w:rsidRPr="008D7225" w:rsidRDefault="0070149B" w:rsidP="00B655B3">
      <w:pPr>
        <w:pStyle w:val="ListParagraph"/>
        <w:numPr>
          <w:ilvl w:val="0"/>
          <w:numId w:val="17"/>
        </w:numPr>
        <w:spacing w:before="120" w:after="0" w:line="264" w:lineRule="auto"/>
        <w:ind w:left="0" w:firstLine="709"/>
        <w:jc w:val="both"/>
      </w:pPr>
      <w:r w:rsidRPr="008D7225">
        <w:t>Quản lý hồ sơ điện tử.</w:t>
      </w:r>
    </w:p>
    <w:p w14:paraId="520095E8" w14:textId="77777777" w:rsidR="00C779C2" w:rsidRPr="008D7225" w:rsidRDefault="0070149B" w:rsidP="00B655B3">
      <w:pPr>
        <w:pStyle w:val="ListParagraph"/>
        <w:numPr>
          <w:ilvl w:val="0"/>
          <w:numId w:val="17"/>
        </w:numPr>
        <w:spacing w:before="120" w:after="0" w:line="264" w:lineRule="auto"/>
        <w:ind w:left="0" w:firstLine="709"/>
        <w:jc w:val="both"/>
      </w:pPr>
      <w:r w:rsidRPr="008D7225">
        <w:t>Cấp phép trực tuyến.</w:t>
      </w:r>
    </w:p>
    <w:p w14:paraId="7B83D6A5" w14:textId="77777777" w:rsidR="00C779C2" w:rsidRPr="008D7225" w:rsidRDefault="0070149B" w:rsidP="00B655B3">
      <w:pPr>
        <w:pStyle w:val="ListParagraph"/>
        <w:numPr>
          <w:ilvl w:val="0"/>
          <w:numId w:val="17"/>
        </w:numPr>
        <w:spacing w:before="120" w:after="0" w:line="264" w:lineRule="auto"/>
        <w:ind w:left="0" w:firstLine="709"/>
        <w:jc w:val="both"/>
      </w:pPr>
      <w:r w:rsidRPr="008D7225">
        <w:t>Giám sát trực tuyến.</w:t>
      </w:r>
    </w:p>
    <w:p w14:paraId="0BCE7154" w14:textId="77777777" w:rsidR="00C779C2" w:rsidRPr="008D7225" w:rsidRDefault="0070149B" w:rsidP="00B655B3">
      <w:pPr>
        <w:pStyle w:val="ListParagraph"/>
        <w:numPr>
          <w:ilvl w:val="0"/>
          <w:numId w:val="17"/>
        </w:numPr>
        <w:spacing w:before="120" w:after="0" w:line="264" w:lineRule="auto"/>
        <w:ind w:left="0" w:firstLine="709"/>
        <w:jc w:val="both"/>
      </w:pPr>
      <w:r w:rsidRPr="008D7225">
        <w:t>Kết nối dữ liệu với các sở, ngành.</w:t>
      </w:r>
    </w:p>
    <w:p w14:paraId="09DE60E3" w14:textId="78A94438" w:rsidR="00C779C2" w:rsidRPr="008D7225" w:rsidRDefault="0070149B" w:rsidP="00293D74">
      <w:pPr>
        <w:pStyle w:val="Heading2"/>
        <w:spacing w:before="120" w:line="264" w:lineRule="auto"/>
        <w:ind w:firstLine="709"/>
        <w:contextualSpacing/>
        <w:jc w:val="both"/>
        <w:rPr>
          <w:rFonts w:cs="Times New Roman"/>
          <w:szCs w:val="28"/>
        </w:rPr>
      </w:pPr>
      <w:bookmarkStart w:id="143" w:name="_Toc238023547"/>
      <w:r w:rsidRPr="008D7225">
        <w:rPr>
          <w:rFonts w:cs="Times New Roman"/>
          <w:szCs w:val="28"/>
        </w:rPr>
        <w:t xml:space="preserve">4. Vùng 4: Không gian giao thông đô thị, cửa ngõ và các </w:t>
      </w:r>
      <w:r w:rsidR="00EC1124" w:rsidRPr="008D7225">
        <w:rPr>
          <w:rFonts w:cs="Times New Roman"/>
          <w:szCs w:val="28"/>
        </w:rPr>
        <w:tab/>
        <w:t xml:space="preserve">trục giao thông </w:t>
      </w:r>
      <w:r w:rsidRPr="008D7225">
        <w:rPr>
          <w:rFonts w:cs="Times New Roman"/>
          <w:szCs w:val="28"/>
        </w:rPr>
        <w:t>phát triển</w:t>
      </w:r>
      <w:bookmarkEnd w:id="143"/>
    </w:p>
    <w:p w14:paraId="7570F9DE" w14:textId="75F93FDF"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44" w:name="_Toc237511885"/>
      <w:bookmarkStart w:id="145" w:name="_Toc238023548"/>
      <w:r w:rsidRPr="008D7225">
        <w:rPr>
          <w:rFonts w:ascii="Times New Roman" w:eastAsia="Times New Roman" w:hAnsi="Times New Roman" w:cs="Times New Roman"/>
          <w:color w:val="auto"/>
        </w:rPr>
        <w:t>4.1</w:t>
      </w:r>
      <w:r w:rsidR="0070149B" w:rsidRPr="008D7225">
        <w:rPr>
          <w:rFonts w:ascii="Times New Roman" w:eastAsia="Times New Roman" w:hAnsi="Times New Roman" w:cs="Times New Roman"/>
          <w:color w:val="auto"/>
        </w:rPr>
        <w:t>. Quan điểm phát triển</w:t>
      </w:r>
      <w:bookmarkEnd w:id="144"/>
      <w:bookmarkEnd w:id="145"/>
    </w:p>
    <w:p w14:paraId="0A2EB954" w14:textId="48CB9C2F" w:rsidR="00C779C2" w:rsidRPr="008D7225" w:rsidRDefault="002E01B4" w:rsidP="00293D74">
      <w:pPr>
        <w:spacing w:before="120" w:after="0" w:line="264" w:lineRule="auto"/>
        <w:ind w:firstLine="709"/>
        <w:contextualSpacing/>
        <w:jc w:val="both"/>
      </w:pPr>
      <w:r w:rsidRPr="008D7225">
        <w:t>Vùng 4</w:t>
      </w:r>
      <w:r w:rsidR="0070149B" w:rsidRPr="008D7225">
        <w:t xml:space="preserve"> là không gian giao thông của Thủ đô, bao gồm các tuyến vành đai, trục hướng tâm, </w:t>
      </w:r>
      <w:r w:rsidR="00A729CE" w:rsidRPr="008D7225">
        <w:t>trục</w:t>
      </w:r>
      <w:r w:rsidR="0070149B" w:rsidRPr="008D7225">
        <w:t xml:space="preserve"> giao thông đối ngoại, các đầu mối giao thông quan trọng và hệ </w:t>
      </w:r>
      <w:r w:rsidR="0070149B" w:rsidRPr="008D7225">
        <w:lastRenderedPageBreak/>
        <w:t>thống đường sắt đô thị; là không gian kết nối giữa trung tâm Hà Nội với các đô thị vệ tinh, các vùng kinh tế trọng điểm và Cảng hàng không quốc tế Nội Bài.</w:t>
      </w:r>
    </w:p>
    <w:p w14:paraId="3D8892C6" w14:textId="40B8F04C" w:rsidR="00C779C2" w:rsidRPr="008D7225" w:rsidRDefault="0070149B" w:rsidP="00293D74">
      <w:pPr>
        <w:spacing w:before="120" w:after="0" w:line="264" w:lineRule="auto"/>
        <w:ind w:firstLine="709"/>
        <w:contextualSpacing/>
        <w:jc w:val="both"/>
      </w:pPr>
      <w:r w:rsidRPr="008D7225">
        <w:t xml:space="preserve">Đây là khu vực có lưu lượng người và phương tiện lớn, có khả năng lan tỏa hình ảnh Thủ đô, quảng bá thương hiệu quốc gia, thương hiệu doanh nghiệp và các hoạt động kinh tế - xã hội với phạm vi tiếp cận rộng. Việc tổ chức không gian quảng cáo tại </w:t>
      </w:r>
      <w:r w:rsidR="002E01B4" w:rsidRPr="008D7225">
        <w:t>Vùng 4</w:t>
      </w:r>
      <w:r w:rsidRPr="008D7225">
        <w:t xml:space="preserve"> phải được đặt trong tổng thể phát triển hệ thống giao thông hiện đại, đô thị thông minh và bảo đảm tuyệt đối yêu cầu về an toàn giao thông.</w:t>
      </w:r>
    </w:p>
    <w:p w14:paraId="3B7385CE" w14:textId="740021BC" w:rsidR="00C779C2" w:rsidRPr="008D7225" w:rsidRDefault="0070149B" w:rsidP="00293D74">
      <w:pPr>
        <w:spacing w:before="120" w:after="0" w:line="264" w:lineRule="auto"/>
        <w:ind w:firstLine="709"/>
        <w:contextualSpacing/>
        <w:jc w:val="both"/>
      </w:pPr>
      <w:r w:rsidRPr="008D7225">
        <w:t xml:space="preserve">Không gian quảng cáo tại </w:t>
      </w:r>
      <w:r w:rsidR="002E01B4" w:rsidRPr="008D7225">
        <w:t>Vùng 4</w:t>
      </w:r>
      <w:r w:rsidRPr="008D7225">
        <w:t xml:space="preserve"> được định hướng trở thành hệ thống truyền thông đô thị hiện đại, góp phần xây dựng hình ảnh cửa ngõ văn minh, nâng cao chất lượng cảnh quan giao thông và khai thác hiệu quả nguồn lực từ kết cấu hạ tầng.</w:t>
      </w:r>
    </w:p>
    <w:p w14:paraId="59E0FB70" w14:textId="76144C7D"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46" w:name="_Toc237511886"/>
      <w:bookmarkStart w:id="147" w:name="_Toc238023549"/>
      <w:r w:rsidRPr="008D7225">
        <w:rPr>
          <w:rFonts w:ascii="Times New Roman" w:eastAsia="Times New Roman" w:hAnsi="Times New Roman" w:cs="Times New Roman"/>
          <w:color w:val="auto"/>
        </w:rPr>
        <w:t>4.2</w:t>
      </w:r>
      <w:r w:rsidR="0070149B" w:rsidRPr="008D7225">
        <w:rPr>
          <w:rFonts w:ascii="Times New Roman" w:eastAsia="Times New Roman" w:hAnsi="Times New Roman" w:cs="Times New Roman"/>
          <w:color w:val="auto"/>
        </w:rPr>
        <w:t>. Mục tiêu</w:t>
      </w:r>
      <w:bookmarkEnd w:id="146"/>
      <w:bookmarkEnd w:id="147"/>
      <w:r w:rsidR="0070149B" w:rsidRPr="008D7225">
        <w:rPr>
          <w:rFonts w:ascii="Times New Roman" w:eastAsia="Times New Roman" w:hAnsi="Times New Roman" w:cs="Times New Roman"/>
          <w:color w:val="auto"/>
        </w:rPr>
        <w:t xml:space="preserve"> </w:t>
      </w:r>
    </w:p>
    <w:p w14:paraId="271ADC18" w14:textId="77777777" w:rsidR="00C779C2" w:rsidRPr="008D7225" w:rsidRDefault="0070149B" w:rsidP="00293D74">
      <w:pPr>
        <w:spacing w:before="120" w:after="0" w:line="264" w:lineRule="auto"/>
        <w:ind w:firstLine="709"/>
        <w:contextualSpacing/>
        <w:jc w:val="both"/>
      </w:pPr>
      <w:r w:rsidRPr="008D7225">
        <w:t>Một là, tổ chức đồng bộ không gian quảng cáo với hệ thống kết cấu hạ tầng giao thông, bảo đảm an toàn giao thông, mỹ quan đô thị và phù hợp với quy hoạch phát triển của Thành phố.</w:t>
      </w:r>
    </w:p>
    <w:p w14:paraId="4C7A477B" w14:textId="77777777" w:rsidR="00C779C2" w:rsidRPr="008D7225" w:rsidRDefault="0070149B" w:rsidP="00293D74">
      <w:pPr>
        <w:spacing w:before="120" w:after="0" w:line="264" w:lineRule="auto"/>
        <w:ind w:firstLine="709"/>
        <w:contextualSpacing/>
        <w:jc w:val="both"/>
      </w:pPr>
      <w:r w:rsidRPr="008D7225">
        <w:t>Hai là, xây dựng các hành lang quảng cáo hiện đại trên các trục giao thông đối ngoại và các tuyến đường động lực; góp phần quảng bá hình ảnh Thủ đô, thu hút đầu tư, phát triển thương mại, du lịch và dịch vụ.</w:t>
      </w:r>
    </w:p>
    <w:p w14:paraId="0A150D75" w14:textId="77777777" w:rsidR="00C779C2" w:rsidRPr="008D7225" w:rsidRDefault="0070149B" w:rsidP="00293D74">
      <w:pPr>
        <w:spacing w:before="120" w:after="0" w:line="264" w:lineRule="auto"/>
        <w:ind w:firstLine="709"/>
        <w:contextualSpacing/>
        <w:jc w:val="both"/>
      </w:pPr>
      <w:r w:rsidRPr="008D7225">
        <w:t>Ba là, khai thác hợp lý giá trị thương mại của hạ tầng giao thông theo quy định của pháp luật; ưu tiên các mô hình hợp tác công - tư trong đầu tư, vận hành và khai thác không gian quảng cáo.</w:t>
      </w:r>
    </w:p>
    <w:p w14:paraId="64B1F7D3" w14:textId="77777777" w:rsidR="00C779C2" w:rsidRPr="008D7225" w:rsidRDefault="0070149B" w:rsidP="00293D74">
      <w:pPr>
        <w:spacing w:before="120" w:after="0" w:line="264" w:lineRule="auto"/>
        <w:ind w:firstLine="709"/>
        <w:contextualSpacing/>
        <w:jc w:val="both"/>
      </w:pPr>
      <w:r w:rsidRPr="008D7225">
        <w:t>Bốn là, ứng dụng công nghệ số trong quản lý và vận hành hệ thống quảng cáo trên các tuyến giao thông; từng bước hình thành mạng lưới quảng cáo thông minh, kết nối với hệ thống điều hành đô thị thông minh của Thành phố.</w:t>
      </w:r>
    </w:p>
    <w:p w14:paraId="1A7D4DF2" w14:textId="77777777" w:rsidR="00C779C2" w:rsidRPr="008D7225" w:rsidRDefault="0070149B" w:rsidP="00293D74">
      <w:pPr>
        <w:spacing w:before="120" w:after="0" w:line="264" w:lineRule="auto"/>
        <w:ind w:firstLine="709"/>
        <w:contextualSpacing/>
        <w:jc w:val="both"/>
      </w:pPr>
      <w:r w:rsidRPr="008D7225">
        <w:t>Năm là, bảo đảm sự thống nhất về kiến trúc, cảnh quan và nhận diện đô thị tại các cửa ngõ Thủ đô, góp phần xây dựng hình ảnh Hà Nội hiện đại, văn minh và hội nhập.</w:t>
      </w:r>
    </w:p>
    <w:p w14:paraId="5423ECCB" w14:textId="03C7542B"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48" w:name="_Toc237511887"/>
      <w:bookmarkStart w:id="149" w:name="_Toc238023550"/>
      <w:r w:rsidRPr="008D7225">
        <w:rPr>
          <w:rFonts w:ascii="Times New Roman" w:eastAsia="Times New Roman" w:hAnsi="Times New Roman" w:cs="Times New Roman"/>
          <w:color w:val="auto"/>
        </w:rPr>
        <w:t>4.3</w:t>
      </w:r>
      <w:r w:rsidR="0070149B" w:rsidRPr="008D7225">
        <w:rPr>
          <w:rFonts w:ascii="Times New Roman" w:eastAsia="Times New Roman" w:hAnsi="Times New Roman" w:cs="Times New Roman"/>
          <w:color w:val="auto"/>
        </w:rPr>
        <w:t>. Nguyên tắc tổ chức không gian quảng cáo</w:t>
      </w:r>
      <w:bookmarkEnd w:id="148"/>
      <w:bookmarkEnd w:id="149"/>
    </w:p>
    <w:p w14:paraId="01400436" w14:textId="77777777" w:rsidR="00C779C2" w:rsidRPr="008D7225" w:rsidRDefault="008E7DF8" w:rsidP="00B655B3">
      <w:pPr>
        <w:pStyle w:val="ListParagraph"/>
        <w:numPr>
          <w:ilvl w:val="0"/>
          <w:numId w:val="7"/>
        </w:numPr>
        <w:spacing w:before="120" w:after="0" w:line="264" w:lineRule="auto"/>
        <w:ind w:left="0" w:firstLine="709"/>
        <w:jc w:val="both"/>
      </w:pPr>
      <w:r w:rsidRPr="008D7225">
        <w:t>M</w:t>
      </w:r>
      <w:r w:rsidR="0070149B" w:rsidRPr="008D7225">
        <w:t>ọi hoạt động quảng cáo phải đặt yêu cầu bảo đảm an toàn giao thông lên hàng đầu; không bố trí công trình quảng cáo làm cản trở tầm nhìn, ảnh hưởng đến hệ thống báo hiệu giao thông hoặc gây mất an toàn cho người và phương tiện.</w:t>
      </w:r>
    </w:p>
    <w:p w14:paraId="0FEE44A4" w14:textId="77777777" w:rsidR="00C779C2" w:rsidRPr="008D7225" w:rsidRDefault="008E7DF8" w:rsidP="00B655B3">
      <w:pPr>
        <w:pStyle w:val="ListParagraph"/>
        <w:numPr>
          <w:ilvl w:val="0"/>
          <w:numId w:val="7"/>
        </w:numPr>
        <w:spacing w:before="120" w:after="0" w:line="264" w:lineRule="auto"/>
        <w:ind w:left="0" w:firstLine="709"/>
        <w:jc w:val="both"/>
      </w:pPr>
      <w:r w:rsidRPr="008D7225">
        <w:t>V</w:t>
      </w:r>
      <w:r w:rsidR="0070149B" w:rsidRPr="008D7225">
        <w:t>iệc tổ chức không gian quảng cáo phải gắn với quy hoạch phát triển giao thông, thiết kế đô thị và cảnh quan các tuyến đường; bảo đảm tính đồng bộ về kiến trúc, khoảng cách, quy mô và hình thức thể hiện.</w:t>
      </w:r>
    </w:p>
    <w:p w14:paraId="42CC03D2" w14:textId="77777777" w:rsidR="00C779C2" w:rsidRPr="008D7225" w:rsidRDefault="008E7DF8" w:rsidP="00B655B3">
      <w:pPr>
        <w:pStyle w:val="ListParagraph"/>
        <w:numPr>
          <w:ilvl w:val="0"/>
          <w:numId w:val="7"/>
        </w:numPr>
        <w:spacing w:before="120" w:after="0" w:line="264" w:lineRule="auto"/>
        <w:ind w:left="0" w:firstLine="709"/>
        <w:jc w:val="both"/>
      </w:pPr>
      <w:r w:rsidRPr="008D7225">
        <w:lastRenderedPageBreak/>
        <w:t>Ư</w:t>
      </w:r>
      <w:r w:rsidR="0070149B" w:rsidRPr="008D7225">
        <w:t>u tiên phát triển các loại hình quảng cáo hiện đại, quảng cáo số và các giải pháp truyền thông thông minh tại các khu vực có điều kiện phù hợp; hạn chế các hình thức quảng cáo lạc hậu, gây ô nhiễm thị giác hoặc ảnh hưởng đến môi trường.</w:t>
      </w:r>
    </w:p>
    <w:p w14:paraId="27BB7621" w14:textId="77777777" w:rsidR="00C779C2" w:rsidRPr="008D7225" w:rsidRDefault="008E7DF8" w:rsidP="00B655B3">
      <w:pPr>
        <w:pStyle w:val="ListParagraph"/>
        <w:numPr>
          <w:ilvl w:val="0"/>
          <w:numId w:val="7"/>
        </w:numPr>
        <w:spacing w:before="120" w:after="0" w:line="264" w:lineRule="auto"/>
        <w:ind w:left="0" w:firstLine="709"/>
        <w:jc w:val="both"/>
      </w:pPr>
      <w:r w:rsidRPr="008D7225">
        <w:t>K</w:t>
      </w:r>
      <w:r w:rsidR="0070149B" w:rsidRPr="008D7225">
        <w:t>hai thác hiệu quả quỹ đất, tài sản công và kết cấu hạ tầng giao thông để phát triển quảng cáo theo hướng công khai, minh bạch, đúng quy định của pháp luật; góp phần tăng nguồn lực đầu tư cho phát triển hạ tầng và chỉnh trang đô thị.</w:t>
      </w:r>
    </w:p>
    <w:p w14:paraId="5DAFA242" w14:textId="77777777" w:rsidR="00C779C2" w:rsidRPr="008D7225" w:rsidRDefault="008E7DF8" w:rsidP="00B655B3">
      <w:pPr>
        <w:pStyle w:val="ListParagraph"/>
        <w:numPr>
          <w:ilvl w:val="0"/>
          <w:numId w:val="7"/>
        </w:numPr>
        <w:spacing w:before="120" w:after="0" w:line="264" w:lineRule="auto"/>
        <w:ind w:left="0" w:firstLine="709"/>
        <w:jc w:val="both"/>
      </w:pPr>
      <w:r w:rsidRPr="008D7225">
        <w:t>Q</w:t>
      </w:r>
      <w:r w:rsidR="0070149B" w:rsidRPr="008D7225">
        <w:t>uản lý thống nhất theo từng hành lang giao thông, đầu mối giao thông và tuyến đường; bảo đảm kết nối với hệ thống quản lý số của Thành phố và tạo thuận lợi cho công tác cấp phép, kiểm tra, giám sát.</w:t>
      </w:r>
    </w:p>
    <w:p w14:paraId="35F0A8C0" w14:textId="10F4B9BC"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50" w:name="_Toc237511888"/>
      <w:bookmarkStart w:id="151" w:name="_Toc238023551"/>
      <w:r w:rsidRPr="008D7225">
        <w:rPr>
          <w:rFonts w:ascii="Times New Roman" w:eastAsia="Times New Roman" w:hAnsi="Times New Roman" w:cs="Times New Roman"/>
          <w:color w:val="auto"/>
        </w:rPr>
        <w:t>4.4</w:t>
      </w:r>
      <w:r w:rsidR="0070149B" w:rsidRPr="008D7225">
        <w:rPr>
          <w:rFonts w:ascii="Times New Roman" w:eastAsia="Times New Roman" w:hAnsi="Times New Roman" w:cs="Times New Roman"/>
          <w:color w:val="auto"/>
        </w:rPr>
        <w:t>. Phạm vi không gian quản lý</w:t>
      </w:r>
      <w:bookmarkEnd w:id="150"/>
      <w:bookmarkEnd w:id="151"/>
    </w:p>
    <w:p w14:paraId="6C86A15E" w14:textId="5F171C36" w:rsidR="00C779C2" w:rsidRPr="008D7225" w:rsidRDefault="002E01B4" w:rsidP="00293D74">
      <w:pPr>
        <w:spacing w:before="120" w:after="0" w:line="264" w:lineRule="auto"/>
        <w:ind w:firstLine="709"/>
        <w:contextualSpacing/>
        <w:jc w:val="both"/>
      </w:pPr>
      <w:r w:rsidRPr="008D7225">
        <w:t>Vùng 4</w:t>
      </w:r>
      <w:r w:rsidR="0070149B" w:rsidRPr="008D7225">
        <w:t xml:space="preserve"> bao gồm các hành lang giao thông và các đầu mối giao thông quan trọng của Thủ đô, trong đó tập trung vào các nhóm không gian sau:</w:t>
      </w:r>
    </w:p>
    <w:p w14:paraId="03E98844"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152" w:name="_Toc237511889"/>
      <w:bookmarkStart w:id="153" w:name="_Toc238023552"/>
      <w:r w:rsidRPr="008D7225">
        <w:rPr>
          <w:rFonts w:ascii="Times New Roman" w:eastAsia="Times New Roman" w:hAnsi="Times New Roman" w:cs="Times New Roman"/>
          <w:color w:val="auto"/>
        </w:rPr>
        <w:t>1. Nhóm các tuyến đường vành đai</w:t>
      </w:r>
      <w:bookmarkEnd w:id="152"/>
      <w:bookmarkEnd w:id="153"/>
    </w:p>
    <w:p w14:paraId="311D4895"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154" w:name="_Toc237511890"/>
      <w:bookmarkStart w:id="155" w:name="_Toc238023553"/>
      <w:r w:rsidRPr="008D7225">
        <w:rPr>
          <w:rFonts w:ascii="Times New Roman" w:eastAsia="Times New Roman" w:hAnsi="Times New Roman" w:cs="Times New Roman"/>
          <w:color w:val="auto"/>
        </w:rPr>
        <w:t>2. Nhóm các trục hướng tâm</w:t>
      </w:r>
      <w:bookmarkEnd w:id="154"/>
      <w:bookmarkEnd w:id="155"/>
    </w:p>
    <w:p w14:paraId="4B765897"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156" w:name="_Toc237511891"/>
      <w:bookmarkStart w:id="157" w:name="_Toc238023554"/>
      <w:r w:rsidRPr="008D7225">
        <w:rPr>
          <w:rFonts w:ascii="Times New Roman" w:eastAsia="Times New Roman" w:hAnsi="Times New Roman" w:cs="Times New Roman"/>
          <w:color w:val="auto"/>
        </w:rPr>
        <w:t>3. Nhóm hành lang đường sắt đô thị (TOD)</w:t>
      </w:r>
      <w:bookmarkEnd w:id="156"/>
      <w:bookmarkEnd w:id="157"/>
    </w:p>
    <w:p w14:paraId="1631783E"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158" w:name="_Toc237511892"/>
      <w:bookmarkStart w:id="159" w:name="_Toc238023555"/>
      <w:r w:rsidRPr="008D7225">
        <w:rPr>
          <w:rFonts w:ascii="Times New Roman" w:eastAsia="Times New Roman" w:hAnsi="Times New Roman" w:cs="Times New Roman"/>
          <w:color w:val="auto"/>
        </w:rPr>
        <w:t>4. Nhóm đầu mối giao thông</w:t>
      </w:r>
      <w:bookmarkEnd w:id="158"/>
      <w:bookmarkEnd w:id="159"/>
    </w:p>
    <w:p w14:paraId="02DE9EC5" w14:textId="2C6A6AFE" w:rsidR="00C779C2" w:rsidRPr="008D7225" w:rsidRDefault="0070149B" w:rsidP="00293D74">
      <w:pPr>
        <w:spacing w:before="120" w:after="0" w:line="264" w:lineRule="auto"/>
        <w:ind w:firstLine="709"/>
        <w:contextualSpacing/>
        <w:jc w:val="both"/>
      </w:pPr>
      <w:r w:rsidRPr="008D7225">
        <w:t xml:space="preserve">Danh mục chi tiết các tuyến đường và khu vực thuộc </w:t>
      </w:r>
      <w:r w:rsidR="002E01B4" w:rsidRPr="008D7225">
        <w:t>Vùng 4</w:t>
      </w:r>
      <w:r w:rsidRPr="008D7225">
        <w:t xml:space="preserve"> được quy định tại </w:t>
      </w:r>
      <w:r w:rsidR="00815198" w:rsidRPr="008D7225">
        <w:t xml:space="preserve">Phụ lục </w:t>
      </w:r>
      <w:r w:rsidRPr="008D7225">
        <w:t>Danh mục phân vùng không gian quảng cáo ban hành kèm theo Đề án.</w:t>
      </w:r>
    </w:p>
    <w:p w14:paraId="317DA08B" w14:textId="1786190C"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60" w:name="_Toc237511893"/>
      <w:bookmarkStart w:id="161" w:name="_Toc238023556"/>
      <w:r w:rsidRPr="008D7225">
        <w:rPr>
          <w:rFonts w:ascii="Times New Roman" w:eastAsia="Times New Roman" w:hAnsi="Times New Roman" w:cs="Times New Roman"/>
          <w:color w:val="auto"/>
        </w:rPr>
        <w:t>4.5</w:t>
      </w:r>
      <w:r w:rsidR="0070149B" w:rsidRPr="008D7225">
        <w:rPr>
          <w:rFonts w:ascii="Times New Roman" w:eastAsia="Times New Roman" w:hAnsi="Times New Roman" w:cs="Times New Roman"/>
          <w:color w:val="auto"/>
        </w:rPr>
        <w:t>. Định hướng quản lý</w:t>
      </w:r>
      <w:bookmarkEnd w:id="160"/>
      <w:bookmarkEnd w:id="161"/>
    </w:p>
    <w:p w14:paraId="3B84B816" w14:textId="1088CCCE" w:rsidR="00C779C2" w:rsidRPr="008D7225" w:rsidRDefault="002E01B4" w:rsidP="00293D74">
      <w:pPr>
        <w:spacing w:before="120" w:after="0" w:line="264" w:lineRule="auto"/>
        <w:ind w:firstLine="709"/>
        <w:contextualSpacing/>
        <w:jc w:val="both"/>
      </w:pPr>
      <w:r w:rsidRPr="008D7225">
        <w:t>Vùng 4</w:t>
      </w:r>
      <w:r w:rsidR="0070149B" w:rsidRPr="008D7225">
        <w:t xml:space="preserve"> được xác định là không gian quảng bá hình ảnh Thủ đô tại các cửa ngõ và hành lang phát triển, đồng thời là khu vực ưu tiên phát triển các mô hình quảng cáo hiện đại gắn với hạ tầng giao thông.</w:t>
      </w:r>
    </w:p>
    <w:p w14:paraId="6D96E853" w14:textId="224C05D4" w:rsidR="00C779C2" w:rsidRPr="008D7225" w:rsidRDefault="0070149B" w:rsidP="00293D74">
      <w:pPr>
        <w:spacing w:before="120" w:after="0" w:line="264" w:lineRule="auto"/>
        <w:ind w:firstLine="709"/>
        <w:contextualSpacing/>
        <w:jc w:val="both"/>
      </w:pPr>
      <w:r w:rsidRPr="008D7225">
        <w:t xml:space="preserve">Việc đầu tư, khai thác không gian quảng cáo trong </w:t>
      </w:r>
      <w:r w:rsidR="002E01B4" w:rsidRPr="008D7225">
        <w:t>Vùng 4</w:t>
      </w:r>
      <w:r w:rsidRPr="008D7225">
        <w:t xml:space="preserve"> phải hướng tới ba mục tiêu đồng thời:</w:t>
      </w:r>
    </w:p>
    <w:p w14:paraId="515BAB2B" w14:textId="77777777" w:rsidR="00C779C2" w:rsidRPr="008D7225" w:rsidRDefault="0070149B" w:rsidP="00B655B3">
      <w:pPr>
        <w:pStyle w:val="ListParagraph"/>
        <w:numPr>
          <w:ilvl w:val="0"/>
          <w:numId w:val="8"/>
        </w:numPr>
        <w:spacing w:before="120" w:after="0" w:line="264" w:lineRule="auto"/>
        <w:ind w:left="0" w:firstLine="709"/>
        <w:jc w:val="both"/>
      </w:pPr>
      <w:r w:rsidRPr="008D7225">
        <w:t>Bảo đảm an toàn giao thông là yêu cầu bắt buộc và ưu tiên hàng đầu.</w:t>
      </w:r>
    </w:p>
    <w:p w14:paraId="44C26391" w14:textId="77777777" w:rsidR="00C779C2" w:rsidRPr="008D7225" w:rsidRDefault="0070149B" w:rsidP="00B655B3">
      <w:pPr>
        <w:pStyle w:val="ListParagraph"/>
        <w:numPr>
          <w:ilvl w:val="0"/>
          <w:numId w:val="8"/>
        </w:numPr>
        <w:spacing w:before="120" w:after="0" w:line="264" w:lineRule="auto"/>
        <w:ind w:left="0" w:firstLine="709"/>
        <w:jc w:val="both"/>
      </w:pPr>
      <w:r w:rsidRPr="008D7225">
        <w:t>Nâng cao chất lượng cảnh quan đô thị, tạo dựng hình ảnh thống nhất, hiện đại tại các cửa ngõ và trục giao thông chính.</w:t>
      </w:r>
    </w:p>
    <w:p w14:paraId="70728E6F" w14:textId="77777777" w:rsidR="00C779C2" w:rsidRPr="008D7225" w:rsidRDefault="0070149B" w:rsidP="00B655B3">
      <w:pPr>
        <w:pStyle w:val="ListParagraph"/>
        <w:numPr>
          <w:ilvl w:val="0"/>
          <w:numId w:val="8"/>
        </w:numPr>
        <w:spacing w:before="120" w:after="0" w:line="264" w:lineRule="auto"/>
        <w:ind w:left="0" w:firstLine="709"/>
        <w:jc w:val="both"/>
      </w:pPr>
      <w:r w:rsidRPr="008D7225">
        <w:t>Khai thác hiệu quả nguồn lực từ hạ tầng giao thông, góp phần tăng nguồn thu, thúc đẩy xã hội hóa đầu tư và hỗ trợ phát triển kinh tế - xã hội của Thành phố.</w:t>
      </w:r>
    </w:p>
    <w:p w14:paraId="75CF3394" w14:textId="77777777" w:rsidR="00C779C2" w:rsidRPr="008D7225" w:rsidRDefault="0070149B" w:rsidP="00293D74">
      <w:pPr>
        <w:pStyle w:val="Heading2"/>
        <w:spacing w:before="120" w:line="264" w:lineRule="auto"/>
        <w:ind w:firstLine="709"/>
        <w:contextualSpacing/>
        <w:jc w:val="both"/>
        <w:rPr>
          <w:rFonts w:cs="Times New Roman"/>
          <w:szCs w:val="28"/>
        </w:rPr>
      </w:pPr>
      <w:bookmarkStart w:id="162" w:name="_Toc238023557"/>
      <w:r w:rsidRPr="008D7225">
        <w:rPr>
          <w:rFonts w:cs="Times New Roman"/>
          <w:szCs w:val="28"/>
        </w:rPr>
        <w:t>5. Vùng 5: Không gian đô thị mới, đô thị sáng tạo và các trung tâm phát triển mới của Thủ đô</w:t>
      </w:r>
      <w:bookmarkEnd w:id="162"/>
    </w:p>
    <w:p w14:paraId="33D82D08" w14:textId="2F362F07"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63" w:name="_Toc237511894"/>
      <w:bookmarkStart w:id="164" w:name="_Toc238023558"/>
      <w:r w:rsidRPr="008D7225">
        <w:rPr>
          <w:rFonts w:ascii="Times New Roman" w:eastAsia="Times New Roman" w:hAnsi="Times New Roman" w:cs="Times New Roman"/>
          <w:color w:val="auto"/>
        </w:rPr>
        <w:t>5.1</w:t>
      </w:r>
      <w:r w:rsidR="0070149B" w:rsidRPr="008D7225">
        <w:rPr>
          <w:rFonts w:ascii="Times New Roman" w:eastAsia="Times New Roman" w:hAnsi="Times New Roman" w:cs="Times New Roman"/>
          <w:color w:val="auto"/>
        </w:rPr>
        <w:t>. Quan điểm phát triển</w:t>
      </w:r>
      <w:bookmarkEnd w:id="163"/>
      <w:bookmarkEnd w:id="164"/>
    </w:p>
    <w:p w14:paraId="07446A9F" w14:textId="28A5E5DA" w:rsidR="00C779C2" w:rsidRPr="008D7225" w:rsidRDefault="00AB754F" w:rsidP="00293D74">
      <w:pPr>
        <w:spacing w:before="120" w:after="0" w:line="264" w:lineRule="auto"/>
        <w:ind w:firstLine="709"/>
        <w:contextualSpacing/>
        <w:jc w:val="both"/>
      </w:pPr>
      <w:r w:rsidRPr="008D7225">
        <w:t>Vùng 5</w:t>
      </w:r>
      <w:r w:rsidR="0070149B" w:rsidRPr="008D7225">
        <w:t xml:space="preserve"> là không gian phát triển mới của Thủ đô, bao gồm các khu đô thị mới, các trung tâm đổi mới sáng tạo, khu công nghệ cao, khu đô thị thông minh, </w:t>
      </w:r>
      <w:r w:rsidR="0070149B" w:rsidRPr="008D7225">
        <w:lastRenderedPageBreak/>
        <w:t>các khu phát triển theo quy hoạch và các cực tăng trưởng mới của Hà Nội. Đây là khu vực có điều kiện thuận lợi để áp dụng đồng bộ các mô hình tổ chức không gian quảng cáo hiện đại, góp phần hình thành diện mạo đô thị mới của Thủ đô.</w:t>
      </w:r>
    </w:p>
    <w:p w14:paraId="66BAF9A6" w14:textId="781DD1AD" w:rsidR="00C779C2" w:rsidRPr="008D7225" w:rsidRDefault="0070149B" w:rsidP="00293D74">
      <w:pPr>
        <w:spacing w:before="120" w:after="0" w:line="264" w:lineRule="auto"/>
        <w:ind w:firstLine="709"/>
        <w:contextualSpacing/>
        <w:jc w:val="both"/>
      </w:pPr>
      <w:r w:rsidRPr="008D7225">
        <w:t xml:space="preserve">Khác với các khu vực đô thị hiện hữu, </w:t>
      </w:r>
      <w:r w:rsidR="00AB754F" w:rsidRPr="008D7225">
        <w:t>Vùng 5</w:t>
      </w:r>
      <w:r w:rsidRPr="008D7225">
        <w:t xml:space="preserve"> được định hướng phát triển theo tư duy "quy hoạch đồng thời hạ tầng quảng cáo với hạ tầng đô thị", bảo đảm hoạt động quảng cáo được tích hợp ngay từ giai đoạn chuẩn bị đầu tư, lập quy hoạch chi tiết, thiết kế đô thị và xây dựng các khu đô thị mới.</w:t>
      </w:r>
    </w:p>
    <w:p w14:paraId="2E0855BC" w14:textId="001A01DB" w:rsidR="00C779C2" w:rsidRPr="008D7225" w:rsidRDefault="0070149B" w:rsidP="00293D74">
      <w:pPr>
        <w:spacing w:before="120" w:after="0" w:line="264" w:lineRule="auto"/>
        <w:ind w:firstLine="709"/>
        <w:contextualSpacing/>
        <w:jc w:val="both"/>
      </w:pPr>
      <w:r w:rsidRPr="008D7225">
        <w:t xml:space="preserve">Không gian quảng cáo trong </w:t>
      </w:r>
      <w:r w:rsidR="00AB754F" w:rsidRPr="008D7225">
        <w:t>Vùng 5</w:t>
      </w:r>
      <w:r w:rsidRPr="008D7225">
        <w:t xml:space="preserve"> không chỉ phục vụ hoạt động thương mại mà còn là một bộ phận của hạ tầng đô thị thông minh, góp phần nâng cao chất lượng môi trường sống, xây dựng hình ảnh đô thị hiện đại, thúc đẩy đổi mới sáng tạo và phát triển kinh tế số.</w:t>
      </w:r>
    </w:p>
    <w:p w14:paraId="10CDCD83" w14:textId="4D81AF4B"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65" w:name="_Toc237511895"/>
      <w:bookmarkStart w:id="166" w:name="_Toc238023559"/>
      <w:r w:rsidRPr="008D7225">
        <w:rPr>
          <w:rFonts w:ascii="Times New Roman" w:eastAsia="Times New Roman" w:hAnsi="Times New Roman" w:cs="Times New Roman"/>
          <w:color w:val="auto"/>
        </w:rPr>
        <w:t>5.2</w:t>
      </w:r>
      <w:r w:rsidR="0070149B" w:rsidRPr="008D7225">
        <w:rPr>
          <w:rFonts w:ascii="Times New Roman" w:eastAsia="Times New Roman" w:hAnsi="Times New Roman" w:cs="Times New Roman"/>
          <w:color w:val="auto"/>
        </w:rPr>
        <w:t>. Mục tiêu</w:t>
      </w:r>
      <w:bookmarkEnd w:id="165"/>
      <w:bookmarkEnd w:id="166"/>
    </w:p>
    <w:p w14:paraId="4251E79E" w14:textId="40527DE7" w:rsidR="00C779C2" w:rsidRPr="008D7225" w:rsidRDefault="0070149B" w:rsidP="00293D74">
      <w:pPr>
        <w:spacing w:before="120" w:after="0" w:line="264" w:lineRule="auto"/>
        <w:ind w:firstLine="709"/>
        <w:contextualSpacing/>
        <w:jc w:val="both"/>
      </w:pPr>
      <w:r w:rsidRPr="008D7225">
        <w:t xml:space="preserve">Một là, xây dựng </w:t>
      </w:r>
      <w:r w:rsidR="00AB754F" w:rsidRPr="008D7225">
        <w:t>Vùng 5</w:t>
      </w:r>
      <w:r w:rsidRPr="008D7225">
        <w:t xml:space="preserve"> trở thành khu vực tiên phong của Hà Nội trong việc tổ chức không gian quảng cáo hiện đại, đồng bộ với quy hoạch đô thị, kiến trúc và hạ tầng kỹ thuật.</w:t>
      </w:r>
    </w:p>
    <w:p w14:paraId="5B2F67BF" w14:textId="77777777" w:rsidR="00C779C2" w:rsidRPr="008D7225" w:rsidRDefault="0070149B" w:rsidP="00293D74">
      <w:pPr>
        <w:spacing w:before="120" w:after="0" w:line="264" w:lineRule="auto"/>
        <w:ind w:firstLine="709"/>
        <w:contextualSpacing/>
        <w:jc w:val="both"/>
      </w:pPr>
      <w:r w:rsidRPr="008D7225">
        <w:t>Hai là, tích hợp quy hoạch không gian quảng cáo với quy hoạch các khu đô thị mới, khu công nghệ cao, trung tâm đổi mới sáng tạo và các khu vực phát triển theo định hướng đô thị thông minh.</w:t>
      </w:r>
    </w:p>
    <w:p w14:paraId="44ABF1F0" w14:textId="77777777" w:rsidR="00C779C2" w:rsidRPr="008D7225" w:rsidRDefault="0070149B" w:rsidP="00293D74">
      <w:pPr>
        <w:spacing w:before="120" w:after="0" w:line="264" w:lineRule="auto"/>
        <w:ind w:firstLine="709"/>
        <w:contextualSpacing/>
        <w:jc w:val="both"/>
      </w:pPr>
      <w:r w:rsidRPr="008D7225">
        <w:t>Ba là, khuyến khích ứng dụng các công nghệ quảng cáo tiên tiến, quảng cáo số, trí tuệ nhân tạo, dữ liệu lớn và Internet vạn vật (IoT), tạo dựng môi trường truyền thông đô thị hiện đại, thân thiện và hiệu quả.</w:t>
      </w:r>
    </w:p>
    <w:p w14:paraId="136D5F14" w14:textId="77777777" w:rsidR="00C779C2" w:rsidRPr="008D7225" w:rsidRDefault="0070149B" w:rsidP="00293D74">
      <w:pPr>
        <w:spacing w:before="120" w:after="0" w:line="264" w:lineRule="auto"/>
        <w:ind w:firstLine="709"/>
        <w:contextualSpacing/>
        <w:jc w:val="both"/>
      </w:pPr>
      <w:r w:rsidRPr="008D7225">
        <w:t>Bốn là, thu hút đầu tư phát triển các mô hình quảng cáo mới, tạo điều kiện hình thành hệ sinh thái doanh nghiệp quảng cáo, công nghệ và công nghiệp sáng tạo gắn với các cực tăng trưởng mới của Thành phố.</w:t>
      </w:r>
    </w:p>
    <w:p w14:paraId="65E54267" w14:textId="77777777" w:rsidR="00C779C2" w:rsidRPr="008D7225" w:rsidRDefault="0070149B" w:rsidP="00293D74">
      <w:pPr>
        <w:spacing w:before="120" w:after="0" w:line="264" w:lineRule="auto"/>
        <w:ind w:firstLine="709"/>
        <w:contextualSpacing/>
        <w:jc w:val="both"/>
      </w:pPr>
      <w:r w:rsidRPr="008D7225">
        <w:t>Năm là, xây dựng mô hình quản trị số đối với toàn bộ không gian quảng cáo, bảo đảm đồng bộ với hệ thống quản lý đô thị thông minh và cơ sở dữ liệu dùng chung của Thành phố.</w:t>
      </w:r>
    </w:p>
    <w:p w14:paraId="273155D7" w14:textId="62589379"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67" w:name="_Toc237511896"/>
      <w:bookmarkStart w:id="168" w:name="_Toc238023560"/>
      <w:r w:rsidRPr="008D7225">
        <w:rPr>
          <w:rFonts w:ascii="Times New Roman" w:eastAsia="Times New Roman" w:hAnsi="Times New Roman" w:cs="Times New Roman"/>
          <w:color w:val="auto"/>
        </w:rPr>
        <w:t>5.3</w:t>
      </w:r>
      <w:r w:rsidR="0070149B" w:rsidRPr="008D7225">
        <w:rPr>
          <w:rFonts w:ascii="Times New Roman" w:eastAsia="Times New Roman" w:hAnsi="Times New Roman" w:cs="Times New Roman"/>
          <w:color w:val="auto"/>
        </w:rPr>
        <w:t>. Nguyên tắc tổ chức không gian quảng cáo</w:t>
      </w:r>
      <w:bookmarkEnd w:id="167"/>
      <w:bookmarkEnd w:id="168"/>
    </w:p>
    <w:p w14:paraId="2AB6EC94" w14:textId="77777777" w:rsidR="00C779C2" w:rsidRPr="008D7225" w:rsidRDefault="0070149B" w:rsidP="00293D74">
      <w:pPr>
        <w:spacing w:before="120" w:after="0" w:line="264" w:lineRule="auto"/>
        <w:ind w:firstLine="709"/>
        <w:contextualSpacing/>
        <w:jc w:val="both"/>
      </w:pPr>
      <w:r w:rsidRPr="008D7225">
        <w:t>Thứ nhất, không gian quảng cáo phải được xác định là một cấu phần của hạ tầng đô thị và được tích hợp ngay trong quá trình lập quy hoạch, thiết kế đô thị và đầu tư xây dựng các khu đô thị mới.</w:t>
      </w:r>
    </w:p>
    <w:p w14:paraId="469EAA94" w14:textId="77777777" w:rsidR="00C779C2" w:rsidRPr="008D7225" w:rsidRDefault="0070149B" w:rsidP="00293D74">
      <w:pPr>
        <w:spacing w:before="120" w:after="0" w:line="264" w:lineRule="auto"/>
        <w:ind w:firstLine="709"/>
        <w:contextualSpacing/>
        <w:jc w:val="both"/>
      </w:pPr>
      <w:r w:rsidRPr="008D7225">
        <w:t>Thứ hai, ưu tiên phát triển các loại hình quảng cáo hiện đại, quảng cáo số và các giải pháp truyền thông thông minh; khuyến khích tích hợp quảng cáo với các công trình hạ tầng đô thị, công trình công cộng và tiện ích phục vụ cộng đồng.</w:t>
      </w:r>
    </w:p>
    <w:p w14:paraId="5002CE2D" w14:textId="77777777" w:rsidR="00C779C2" w:rsidRPr="008D7225" w:rsidRDefault="0070149B" w:rsidP="00293D74">
      <w:pPr>
        <w:spacing w:before="120" w:after="0" w:line="264" w:lineRule="auto"/>
        <w:ind w:firstLine="709"/>
        <w:contextualSpacing/>
        <w:jc w:val="both"/>
      </w:pPr>
      <w:r w:rsidRPr="008D7225">
        <w:t xml:space="preserve">Thứ ba, việc tổ chức không gian quảng cáo phải bảo đảm đồng bộ với kiến trúc, cảnh quan, không gian xanh, chiếu sáng đô thị và các yêu cầu về phát triển </w:t>
      </w:r>
      <w:r w:rsidRPr="008D7225">
        <w:lastRenderedPageBreak/>
        <w:t>bền vững; hạn chế phát sinh các công trình quảng cáo riêng lẻ, thiếu tính kết nối hoặc làm ảnh hưởng đến chất lượng không gian đô thị.</w:t>
      </w:r>
    </w:p>
    <w:p w14:paraId="16AC6918" w14:textId="77777777" w:rsidR="00C779C2" w:rsidRPr="008D7225" w:rsidRDefault="0070149B" w:rsidP="00293D74">
      <w:pPr>
        <w:spacing w:before="120" w:after="0" w:line="264" w:lineRule="auto"/>
        <w:ind w:firstLine="709"/>
        <w:contextualSpacing/>
        <w:jc w:val="both"/>
      </w:pPr>
      <w:r w:rsidRPr="008D7225">
        <w:t>Thứ tư, khuyến khích xã hội hóa đầu tư, hợp tác công - tư và các mô hình đầu tư sáng tạo trong phát triển hạ tầng quảng cáo; bảo đảm hài hòa lợi ích của Nhà nước, doanh nghiệp và cộng đồng.</w:t>
      </w:r>
    </w:p>
    <w:p w14:paraId="6F4881E7" w14:textId="31AB9F55" w:rsidR="00C779C2" w:rsidRPr="008D7225" w:rsidRDefault="0070149B" w:rsidP="00293D74">
      <w:pPr>
        <w:spacing w:before="120" w:after="0" w:line="264" w:lineRule="auto"/>
        <w:ind w:firstLine="709"/>
        <w:contextualSpacing/>
        <w:jc w:val="both"/>
      </w:pPr>
      <w:r w:rsidRPr="008D7225">
        <w:t xml:space="preserve">Thứ năm, toàn bộ không gian quảng cáo trong </w:t>
      </w:r>
      <w:r w:rsidR="00AB754F" w:rsidRPr="008D7225">
        <w:t>Vùng 5</w:t>
      </w:r>
      <w:r w:rsidRPr="008D7225">
        <w:t xml:space="preserve"> được quản lý trên nền tảng số, bảo đảm kết nối với hệ thống quản lý đô thị thông minh của Thành phố, phục vụ công tác quản lý, khai thác và giám sát hiệu quả.</w:t>
      </w:r>
    </w:p>
    <w:p w14:paraId="4BAC5FFF" w14:textId="5CF463DA" w:rsidR="00C779C2" w:rsidRPr="008D7225" w:rsidRDefault="002420FD" w:rsidP="00293D74">
      <w:pPr>
        <w:pStyle w:val="Heading3"/>
        <w:spacing w:before="120" w:line="264" w:lineRule="auto"/>
        <w:ind w:firstLine="709"/>
        <w:contextualSpacing/>
        <w:jc w:val="both"/>
        <w:rPr>
          <w:rFonts w:ascii="Times New Roman" w:hAnsi="Times New Roman" w:cs="Times New Roman"/>
          <w:color w:val="auto"/>
        </w:rPr>
      </w:pPr>
      <w:bookmarkStart w:id="169" w:name="_Toc237511897"/>
      <w:bookmarkStart w:id="170" w:name="_Toc238023561"/>
      <w:r w:rsidRPr="008D7225">
        <w:rPr>
          <w:rFonts w:ascii="Times New Roman" w:eastAsia="Times New Roman" w:hAnsi="Times New Roman" w:cs="Times New Roman"/>
          <w:color w:val="auto"/>
        </w:rPr>
        <w:t>5.4</w:t>
      </w:r>
      <w:r w:rsidR="0070149B" w:rsidRPr="008D7225">
        <w:rPr>
          <w:rFonts w:ascii="Times New Roman" w:eastAsia="Times New Roman" w:hAnsi="Times New Roman" w:cs="Times New Roman"/>
          <w:color w:val="auto"/>
        </w:rPr>
        <w:t>. Phạm vi không gian quản lý</w:t>
      </w:r>
      <w:bookmarkEnd w:id="169"/>
      <w:bookmarkEnd w:id="170"/>
    </w:p>
    <w:p w14:paraId="2EEB94D3" w14:textId="158451E3" w:rsidR="00C779C2" w:rsidRPr="008D7225" w:rsidRDefault="00AB754F" w:rsidP="00293D74">
      <w:pPr>
        <w:spacing w:before="120" w:after="0" w:line="264" w:lineRule="auto"/>
        <w:ind w:firstLine="709"/>
        <w:contextualSpacing/>
        <w:jc w:val="both"/>
      </w:pPr>
      <w:r w:rsidRPr="008D7225">
        <w:t>Vùng 5</w:t>
      </w:r>
      <w:r w:rsidR="0070149B" w:rsidRPr="008D7225">
        <w:t xml:space="preserve"> bao gồm các khu đô thị mới, khu vực phát triển đô thị theo quy hoạch, các trung tâm đổi mới sáng tạo, khu công nghệ cao và các cực tăng trưởng mới của Thủ đô.</w:t>
      </w:r>
    </w:p>
    <w:p w14:paraId="1EB93EAB" w14:textId="77777777" w:rsidR="00C779C2" w:rsidRPr="008D7225" w:rsidRDefault="0070149B" w:rsidP="00293D74">
      <w:pPr>
        <w:spacing w:before="120" w:after="0" w:line="264" w:lineRule="auto"/>
        <w:ind w:firstLine="709"/>
        <w:contextualSpacing/>
        <w:jc w:val="both"/>
      </w:pPr>
      <w:r w:rsidRPr="008D7225">
        <w:t>Các nhóm không gian chủ yếu gồm:</w:t>
      </w:r>
    </w:p>
    <w:p w14:paraId="43A5DBB2" w14:textId="77777777" w:rsidR="00C779C2" w:rsidRPr="008D7225" w:rsidRDefault="0070149B" w:rsidP="00293D74">
      <w:pPr>
        <w:spacing w:before="120" w:after="0" w:line="264" w:lineRule="auto"/>
        <w:ind w:firstLine="709"/>
        <w:contextualSpacing/>
        <w:jc w:val="both"/>
        <w:rPr>
          <w:b/>
        </w:rPr>
      </w:pPr>
      <w:bookmarkStart w:id="171" w:name="_Toc237511898"/>
      <w:r w:rsidRPr="008D7225">
        <w:rPr>
          <w:b/>
        </w:rPr>
        <w:t>1. Nhóm khu đô thị mới</w:t>
      </w:r>
      <w:bookmarkEnd w:id="171"/>
    </w:p>
    <w:p w14:paraId="4CEA10A2" w14:textId="77777777" w:rsidR="00C779C2" w:rsidRPr="008D7225" w:rsidRDefault="0070149B" w:rsidP="00293D74">
      <w:pPr>
        <w:spacing w:before="120" w:after="0" w:line="264" w:lineRule="auto"/>
        <w:ind w:firstLine="709"/>
        <w:contextualSpacing/>
        <w:jc w:val="both"/>
        <w:rPr>
          <w:b/>
        </w:rPr>
      </w:pPr>
      <w:bookmarkStart w:id="172" w:name="_Toc237511899"/>
      <w:r w:rsidRPr="008D7225">
        <w:rPr>
          <w:b/>
        </w:rPr>
        <w:t>2. Nhóm trung tâm đổi mới sáng tạo và công nghệ cao</w:t>
      </w:r>
      <w:bookmarkEnd w:id="172"/>
    </w:p>
    <w:p w14:paraId="4A8CEFF1" w14:textId="77777777" w:rsidR="00C779C2" w:rsidRPr="008D7225" w:rsidRDefault="0070149B" w:rsidP="00293D74">
      <w:pPr>
        <w:spacing w:before="120" w:after="0" w:line="264" w:lineRule="auto"/>
        <w:ind w:firstLine="709"/>
        <w:contextualSpacing/>
        <w:jc w:val="both"/>
        <w:rPr>
          <w:b/>
        </w:rPr>
      </w:pPr>
      <w:bookmarkStart w:id="173" w:name="_Toc237511900"/>
      <w:r w:rsidRPr="008D7225">
        <w:rPr>
          <w:b/>
        </w:rPr>
        <w:t>3. Nhóm khu vực phát triển mới</w:t>
      </w:r>
      <w:bookmarkEnd w:id="173"/>
    </w:p>
    <w:p w14:paraId="1BDDC945" w14:textId="71C13828" w:rsidR="00C779C2" w:rsidRPr="008D7225" w:rsidRDefault="0070149B" w:rsidP="00293D74">
      <w:pPr>
        <w:spacing w:before="120" w:after="0" w:line="264" w:lineRule="auto"/>
        <w:ind w:firstLine="709"/>
        <w:contextualSpacing/>
        <w:jc w:val="both"/>
      </w:pPr>
      <w:r w:rsidRPr="008D7225">
        <w:t xml:space="preserve">Danh mục cụ thể các khu vực và tuyến đường thuộc </w:t>
      </w:r>
      <w:r w:rsidR="00AB754F" w:rsidRPr="008D7225">
        <w:t>Vùng 5</w:t>
      </w:r>
      <w:r w:rsidRPr="008D7225">
        <w:t xml:space="preserve"> được quy định tại </w:t>
      </w:r>
      <w:r w:rsidR="00815198" w:rsidRPr="008D7225">
        <w:t xml:space="preserve">Phụ lục </w:t>
      </w:r>
      <w:r w:rsidRPr="008D7225">
        <w:t>Danh mục phân vùng không gian quảng cáo ban hành kèm theo Đề án.</w:t>
      </w:r>
    </w:p>
    <w:p w14:paraId="267F11F1" w14:textId="6BF7FAE5" w:rsidR="00C779C2" w:rsidRPr="008D7225" w:rsidRDefault="00E7730F" w:rsidP="00293D74">
      <w:pPr>
        <w:pStyle w:val="Heading3"/>
        <w:spacing w:before="120" w:line="264" w:lineRule="auto"/>
        <w:ind w:firstLine="709"/>
        <w:contextualSpacing/>
        <w:jc w:val="both"/>
        <w:rPr>
          <w:rFonts w:ascii="Times New Roman" w:hAnsi="Times New Roman" w:cs="Times New Roman"/>
          <w:color w:val="auto"/>
        </w:rPr>
      </w:pPr>
      <w:bookmarkStart w:id="174" w:name="_Toc237511901"/>
      <w:bookmarkStart w:id="175" w:name="_Toc238023562"/>
      <w:r w:rsidRPr="008D7225">
        <w:rPr>
          <w:rFonts w:ascii="Times New Roman" w:eastAsia="Times New Roman" w:hAnsi="Times New Roman" w:cs="Times New Roman"/>
          <w:color w:val="auto"/>
        </w:rPr>
        <w:t>5.5</w:t>
      </w:r>
      <w:r w:rsidR="0070149B" w:rsidRPr="008D7225">
        <w:rPr>
          <w:rFonts w:ascii="Times New Roman" w:eastAsia="Times New Roman" w:hAnsi="Times New Roman" w:cs="Times New Roman"/>
          <w:color w:val="auto"/>
        </w:rPr>
        <w:t>. Định hướng quản lý</w:t>
      </w:r>
      <w:bookmarkEnd w:id="174"/>
      <w:bookmarkEnd w:id="175"/>
    </w:p>
    <w:p w14:paraId="73E01507" w14:textId="7D4F8FFA" w:rsidR="00C779C2" w:rsidRPr="008D7225" w:rsidRDefault="00AB754F" w:rsidP="00293D74">
      <w:pPr>
        <w:spacing w:before="120" w:after="0" w:line="264" w:lineRule="auto"/>
        <w:ind w:firstLine="709"/>
        <w:contextualSpacing/>
        <w:jc w:val="both"/>
      </w:pPr>
      <w:r w:rsidRPr="008D7225">
        <w:t>Vùng 5</w:t>
      </w:r>
      <w:r w:rsidR="0070149B" w:rsidRPr="008D7225">
        <w:t xml:space="preserve"> được xác định là không gian tiên phong đổi mới mô hình tổ chức không gian quảng cáo của Thủ đô, trong đó:</w:t>
      </w:r>
    </w:p>
    <w:p w14:paraId="28069F45" w14:textId="77777777" w:rsidR="00E22EFE" w:rsidRPr="008D7225" w:rsidRDefault="0070149B" w:rsidP="00293D74">
      <w:pPr>
        <w:spacing w:before="120" w:after="0" w:line="264" w:lineRule="auto"/>
        <w:ind w:firstLine="709"/>
        <w:contextualSpacing/>
        <w:jc w:val="both"/>
        <w:rPr>
          <w:spacing w:val="-2"/>
        </w:rPr>
      </w:pPr>
      <w:r w:rsidRPr="008D7225">
        <w:rPr>
          <w:spacing w:val="-2"/>
        </w:rPr>
        <w:t>Quảng cáo được tích hợp đồng bộ với quy hoạch và thiết kế đô thị ngay từ giai đoạn chuẩn bị đầu tư.</w:t>
      </w:r>
      <w:r w:rsidR="008E7DF8" w:rsidRPr="008D7225">
        <w:rPr>
          <w:spacing w:val="-2"/>
        </w:rPr>
        <w:t xml:space="preserve"> </w:t>
      </w:r>
      <w:r w:rsidRPr="008D7225">
        <w:rPr>
          <w:spacing w:val="-2"/>
        </w:rPr>
        <w:t>Ưu tiên áp dụng các công nghệ quảng cáo thông minh, quảng cáo số và các giải pháp truyền thông thân thiện với môi trường.</w:t>
      </w:r>
      <w:r w:rsidR="008E7DF8" w:rsidRPr="008D7225">
        <w:rPr>
          <w:spacing w:val="-2"/>
        </w:rPr>
        <w:t xml:space="preserve"> </w:t>
      </w:r>
      <w:r w:rsidRPr="008D7225">
        <w:rPr>
          <w:spacing w:val="-2"/>
        </w:rPr>
        <w:t>Hình thành các khu đô thị kiểu mẫu về tổ chức không gian quảng cáo, tạo chuẩn mực để nhân rộng trên địa bàn Thành phố.</w:t>
      </w:r>
      <w:r w:rsidR="008E7DF8" w:rsidRPr="008D7225">
        <w:rPr>
          <w:spacing w:val="-2"/>
        </w:rPr>
        <w:t xml:space="preserve"> </w:t>
      </w:r>
      <w:r w:rsidRPr="008D7225">
        <w:rPr>
          <w:spacing w:val="-2"/>
        </w:rPr>
        <w:t>Khuyến khích các mô hình hợp tác công - tư, thúc đẩy doanh nghiệp sáng tạo và phát triển công nghiệp quảng cáo gắn với chuyển đổi số.</w:t>
      </w:r>
    </w:p>
    <w:p w14:paraId="17E827E2" w14:textId="04E4DB40" w:rsidR="00C779C2" w:rsidRPr="008D7225" w:rsidRDefault="0070149B" w:rsidP="00293D74">
      <w:pPr>
        <w:pStyle w:val="Heading2"/>
        <w:spacing w:before="120" w:line="264" w:lineRule="auto"/>
        <w:ind w:firstLine="709"/>
        <w:contextualSpacing/>
        <w:jc w:val="both"/>
        <w:rPr>
          <w:rFonts w:cs="Times New Roman"/>
          <w:szCs w:val="28"/>
        </w:rPr>
      </w:pPr>
      <w:bookmarkStart w:id="176" w:name="_Toc238023563"/>
      <w:r w:rsidRPr="008D7225">
        <w:rPr>
          <w:rFonts w:cs="Times New Roman"/>
          <w:szCs w:val="28"/>
        </w:rPr>
        <w:t xml:space="preserve">6. </w:t>
      </w:r>
      <w:r w:rsidR="00BD351E" w:rsidRPr="008D7225">
        <w:rPr>
          <w:rFonts w:cs="Times New Roman"/>
          <w:szCs w:val="28"/>
        </w:rPr>
        <w:t>Vùng 6</w:t>
      </w:r>
      <w:r w:rsidRPr="008D7225">
        <w:rPr>
          <w:rFonts w:cs="Times New Roman"/>
          <w:szCs w:val="28"/>
        </w:rPr>
        <w:t>: Không gian cửa ngõ Thủ đô, hành lang phát triển và liên kết vùng</w:t>
      </w:r>
      <w:bookmarkEnd w:id="176"/>
    </w:p>
    <w:p w14:paraId="26F31375" w14:textId="5011E853"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177" w:name="_Toc237511902"/>
      <w:bookmarkStart w:id="178" w:name="_Toc238023564"/>
      <w:r w:rsidRPr="008D7225">
        <w:rPr>
          <w:rFonts w:ascii="Times New Roman" w:eastAsia="Times New Roman" w:hAnsi="Times New Roman" w:cs="Times New Roman"/>
          <w:color w:val="auto"/>
        </w:rPr>
        <w:t>6.</w:t>
      </w:r>
      <w:r w:rsidR="00E22EFE" w:rsidRPr="008D7225">
        <w:rPr>
          <w:rFonts w:ascii="Times New Roman" w:eastAsia="Times New Roman" w:hAnsi="Times New Roman" w:cs="Times New Roman"/>
          <w:color w:val="auto"/>
        </w:rPr>
        <w:t>1</w:t>
      </w:r>
      <w:r w:rsidR="0070149B" w:rsidRPr="008D7225">
        <w:rPr>
          <w:rFonts w:ascii="Times New Roman" w:eastAsia="Times New Roman" w:hAnsi="Times New Roman" w:cs="Times New Roman"/>
          <w:color w:val="auto"/>
        </w:rPr>
        <w:t>. Quan điểm phát triển</w:t>
      </w:r>
      <w:bookmarkEnd w:id="177"/>
      <w:bookmarkEnd w:id="178"/>
    </w:p>
    <w:p w14:paraId="563E3BDB" w14:textId="0EAF562B" w:rsidR="00C779C2" w:rsidRPr="008D7225" w:rsidRDefault="00AB754F" w:rsidP="00293D74">
      <w:pPr>
        <w:spacing w:before="120" w:after="0" w:line="264" w:lineRule="auto"/>
        <w:ind w:firstLine="709"/>
        <w:contextualSpacing/>
        <w:jc w:val="both"/>
      </w:pPr>
      <w:r w:rsidRPr="008D7225">
        <w:t xml:space="preserve">Vùng 6 </w:t>
      </w:r>
      <w:r w:rsidR="0070149B" w:rsidRPr="008D7225">
        <w:t xml:space="preserve">là không gian cửa ngõ của Thủ đô, bao gồm các hành lang phát triển kinh tế, các tuyến giao thông đối ngoại, các khu vực liên kết </w:t>
      </w:r>
      <w:r w:rsidRPr="008D7225">
        <w:t>Vùng 6 l</w:t>
      </w:r>
      <w:r w:rsidR="0070149B" w:rsidRPr="008D7225">
        <w:t xml:space="preserve">à các trục động lực kết nối Hà Nội với Vùng Thủ đô và các trung tâm kinh tế của cả nước. Đây là không gian có khả năng lan tỏa mạnh mẽ hình ảnh của Hà Nội, đồng thời là </w:t>
      </w:r>
      <w:r w:rsidR="0070149B" w:rsidRPr="008D7225">
        <w:lastRenderedPageBreak/>
        <w:t>khu vực có tiềm năng lớn trong việc khai thác hoạt động quảng cáo gắn với hạ tầng giao thông và phát triển kinh tế.</w:t>
      </w:r>
    </w:p>
    <w:p w14:paraId="2C8B1DEC" w14:textId="6549D15D" w:rsidR="00C779C2" w:rsidRPr="008D7225" w:rsidRDefault="0070149B" w:rsidP="00293D74">
      <w:pPr>
        <w:spacing w:before="120" w:after="0" w:line="264" w:lineRule="auto"/>
        <w:ind w:firstLine="709"/>
        <w:contextualSpacing/>
        <w:jc w:val="both"/>
      </w:pPr>
      <w:r w:rsidRPr="008D7225">
        <w:t xml:space="preserve">Việc tổ chức không gian quảng cáo trong </w:t>
      </w:r>
      <w:r w:rsidR="00AB754F" w:rsidRPr="008D7225">
        <w:t xml:space="preserve">Vùng 6 </w:t>
      </w:r>
      <w:r w:rsidRPr="008D7225">
        <w:t>phải được thực hiện theo hướng đồng bộ với định hướng phát triển không gian của Thủ đô; bảo đảm hài hòa giữa yêu cầu quảng bá, phát triển thương mại, dịch vụ, logistics với yêu cầu bảo đảm an toàn giao thông, mỹ quan đô thị và cảnh quan cửa ngõ.</w:t>
      </w:r>
    </w:p>
    <w:p w14:paraId="7007A6A5" w14:textId="676196F8" w:rsidR="00C779C2" w:rsidRPr="008D7225" w:rsidRDefault="0070149B" w:rsidP="00293D74">
      <w:pPr>
        <w:spacing w:before="120" w:after="0" w:line="264" w:lineRule="auto"/>
        <w:ind w:firstLine="709"/>
        <w:contextualSpacing/>
        <w:jc w:val="both"/>
      </w:pPr>
      <w:r w:rsidRPr="008D7225">
        <w:t xml:space="preserve">Không gian quảng cáo tại </w:t>
      </w:r>
      <w:r w:rsidR="00AB754F" w:rsidRPr="008D7225">
        <w:t xml:space="preserve">Vùng 6 </w:t>
      </w:r>
      <w:r w:rsidRPr="008D7225">
        <w:t>được xác định là một bộ phận của hệ thống hạ tầng kinh tế đô thị, góp phần nâng cao năng lực cạnh tranh, thu hút đầu tư, quảng bá hình ảnh Thủ đô và khai thác hiệu quả các nguồn lực từ không gian công.</w:t>
      </w:r>
    </w:p>
    <w:p w14:paraId="709105D1" w14:textId="6C526BC3"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179" w:name="_Toc237511903"/>
      <w:bookmarkStart w:id="180" w:name="_Toc238023565"/>
      <w:r w:rsidRPr="008D7225">
        <w:rPr>
          <w:rFonts w:ascii="Times New Roman" w:eastAsia="Times New Roman" w:hAnsi="Times New Roman" w:cs="Times New Roman"/>
          <w:color w:val="auto"/>
        </w:rPr>
        <w:t>6.</w:t>
      </w:r>
      <w:r w:rsidR="00E22EFE" w:rsidRPr="008D7225">
        <w:rPr>
          <w:rFonts w:ascii="Times New Roman" w:eastAsia="Times New Roman" w:hAnsi="Times New Roman" w:cs="Times New Roman"/>
          <w:color w:val="auto"/>
        </w:rPr>
        <w:t>2</w:t>
      </w:r>
      <w:r w:rsidR="0070149B" w:rsidRPr="008D7225">
        <w:rPr>
          <w:rFonts w:ascii="Times New Roman" w:eastAsia="Times New Roman" w:hAnsi="Times New Roman" w:cs="Times New Roman"/>
          <w:color w:val="auto"/>
        </w:rPr>
        <w:t>. Mục tiêu</w:t>
      </w:r>
      <w:bookmarkEnd w:id="179"/>
      <w:bookmarkEnd w:id="180"/>
      <w:r w:rsidR="0070149B" w:rsidRPr="008D7225">
        <w:rPr>
          <w:rFonts w:ascii="Times New Roman" w:eastAsia="Times New Roman" w:hAnsi="Times New Roman" w:cs="Times New Roman"/>
          <w:color w:val="auto"/>
        </w:rPr>
        <w:t xml:space="preserve"> </w:t>
      </w:r>
    </w:p>
    <w:p w14:paraId="06992920" w14:textId="77777777" w:rsidR="00C779C2" w:rsidRPr="008D7225" w:rsidRDefault="0070149B" w:rsidP="00293D74">
      <w:pPr>
        <w:spacing w:before="120" w:after="0" w:line="264" w:lineRule="auto"/>
        <w:ind w:firstLine="709"/>
        <w:contextualSpacing/>
        <w:jc w:val="both"/>
      </w:pPr>
      <w:r w:rsidRPr="008D7225">
        <w:t>Một là, xây dựng các cửa ngõ Thủ đô trở thành không gian quảng bá hiện đại, văn minh và thống nhất về nhận diện đô thị, góp phần tạo ấn tượng tích cực đối với người dân, du khách và nhà đầu tư khi đến với Hà Nội.</w:t>
      </w:r>
    </w:p>
    <w:p w14:paraId="3CCB7064" w14:textId="77777777" w:rsidR="00C779C2" w:rsidRPr="008D7225" w:rsidRDefault="0070149B" w:rsidP="00293D74">
      <w:pPr>
        <w:spacing w:before="120" w:after="0" w:line="264" w:lineRule="auto"/>
        <w:ind w:firstLine="709"/>
        <w:contextualSpacing/>
        <w:jc w:val="both"/>
      </w:pPr>
      <w:r w:rsidRPr="008D7225">
        <w:t>Hai là, tổ chức không gian quảng cáo dọc các hành lang phát triển kinh tế theo hướng đồng bộ với quy hoạch hạ tầng giao thông, logistics, công nghiệp và dịch vụ; phát huy hiệu quả sử dụng đất và kết cấu hạ tầng.</w:t>
      </w:r>
    </w:p>
    <w:p w14:paraId="63A375E8" w14:textId="77777777" w:rsidR="00C779C2" w:rsidRPr="008D7225" w:rsidRDefault="0070149B" w:rsidP="00293D74">
      <w:pPr>
        <w:spacing w:before="120" w:after="0" w:line="264" w:lineRule="auto"/>
        <w:ind w:firstLine="709"/>
        <w:contextualSpacing/>
        <w:jc w:val="both"/>
      </w:pPr>
      <w:r w:rsidRPr="008D7225">
        <w:t>Ba là, khai thác hợp lý giá trị thương mại của các trục giao thông đối ngoại, các nút giao lớn và khu vực cửa ngõ; ưu tiên các hình thức hợp tác công - tư để phát triển hạ tầng quảng cáo hiện đại.</w:t>
      </w:r>
    </w:p>
    <w:p w14:paraId="10EF2D5C" w14:textId="77777777" w:rsidR="00C779C2" w:rsidRPr="008D7225" w:rsidRDefault="0070149B" w:rsidP="00293D74">
      <w:pPr>
        <w:spacing w:before="120" w:after="0" w:line="264" w:lineRule="auto"/>
        <w:ind w:firstLine="709"/>
        <w:contextualSpacing/>
        <w:jc w:val="both"/>
      </w:pPr>
      <w:r w:rsidRPr="008D7225">
        <w:t>Bốn là, tăng cường liên kết giữa không gian quảng cáo với phát triển du lịch, xúc tiến đầu tư, quảng bá thương hiệu Hà Nội và các chương trình phát triển kinh tế - xã hội của Thành phố.</w:t>
      </w:r>
    </w:p>
    <w:p w14:paraId="42ABE15D" w14:textId="77777777" w:rsidR="00C779C2" w:rsidRPr="008D7225" w:rsidRDefault="0070149B" w:rsidP="00293D74">
      <w:pPr>
        <w:spacing w:before="120" w:after="0" w:line="264" w:lineRule="auto"/>
        <w:ind w:firstLine="709"/>
        <w:contextualSpacing/>
        <w:jc w:val="both"/>
      </w:pPr>
      <w:r w:rsidRPr="008D7225">
        <w:t>Năm là, ứng dụng công nghệ số trong quản lý và khai thác không gian quảng cáo; xây dựng cơ sở dữ liệu số, kết nối với hệ thống quản lý đô thị thông minh và bảo đảm công khai, minh bạch trong tổ chức thực hiện.</w:t>
      </w:r>
    </w:p>
    <w:p w14:paraId="56F17670" w14:textId="74A7DCBF"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181" w:name="_Toc237511904"/>
      <w:bookmarkStart w:id="182" w:name="_Toc238023566"/>
      <w:r w:rsidRPr="008D7225">
        <w:rPr>
          <w:rFonts w:ascii="Times New Roman" w:eastAsia="Times New Roman" w:hAnsi="Times New Roman" w:cs="Times New Roman"/>
          <w:color w:val="auto"/>
        </w:rPr>
        <w:t>6.</w:t>
      </w:r>
      <w:r w:rsidR="00E22EFE" w:rsidRPr="008D7225">
        <w:rPr>
          <w:rFonts w:ascii="Times New Roman" w:eastAsia="Times New Roman" w:hAnsi="Times New Roman" w:cs="Times New Roman"/>
          <w:color w:val="auto"/>
        </w:rPr>
        <w:t>3</w:t>
      </w:r>
      <w:r w:rsidR="0070149B" w:rsidRPr="008D7225">
        <w:rPr>
          <w:rFonts w:ascii="Times New Roman" w:eastAsia="Times New Roman" w:hAnsi="Times New Roman" w:cs="Times New Roman"/>
          <w:color w:val="auto"/>
        </w:rPr>
        <w:t>. Nguyên tắc tổ chức không gian quảng cáo</w:t>
      </w:r>
      <w:bookmarkEnd w:id="181"/>
      <w:bookmarkEnd w:id="182"/>
    </w:p>
    <w:p w14:paraId="085995BC" w14:textId="77777777" w:rsidR="00C779C2" w:rsidRPr="008D7225" w:rsidRDefault="0070149B" w:rsidP="00293D74">
      <w:pPr>
        <w:spacing w:before="120" w:after="0" w:line="264" w:lineRule="auto"/>
        <w:ind w:firstLine="709"/>
        <w:contextualSpacing/>
        <w:jc w:val="both"/>
      </w:pPr>
      <w:r w:rsidRPr="008D7225">
        <w:t>Thứ nhất, tổ chức không gian quảng cáo theo các hành lang phát triển, cửa ngõ và trục giao thông đối ngoại; bảo đảm thống nhất với định hướng phát triển không gian của Quy hoạch Thủ đô và Quy hoạch Vùng Thủ đô.</w:t>
      </w:r>
    </w:p>
    <w:p w14:paraId="6FD2081D" w14:textId="77777777" w:rsidR="00C779C2" w:rsidRPr="008D7225" w:rsidRDefault="0070149B" w:rsidP="00293D74">
      <w:pPr>
        <w:spacing w:before="120" w:after="0" w:line="264" w:lineRule="auto"/>
        <w:ind w:firstLine="709"/>
        <w:contextualSpacing/>
        <w:jc w:val="both"/>
      </w:pPr>
      <w:r w:rsidRPr="008D7225">
        <w:t>Thứ hai, việc bố trí công trình quảng cáo phải bảo đảm tuyệt đối các yêu cầu về an toàn giao thông, hành lang bảo vệ kết cấu hạ tầng giao thông, không ảnh hưởng đến tầm nhìn và hệ thống báo hiệu giao thông.</w:t>
      </w:r>
    </w:p>
    <w:p w14:paraId="678E30ED" w14:textId="77777777" w:rsidR="00C779C2" w:rsidRPr="008D7225" w:rsidRDefault="0070149B" w:rsidP="00293D74">
      <w:pPr>
        <w:spacing w:before="120" w:after="0" w:line="264" w:lineRule="auto"/>
        <w:ind w:firstLine="709"/>
        <w:contextualSpacing/>
        <w:jc w:val="both"/>
      </w:pPr>
      <w:r w:rsidRPr="008D7225">
        <w:t>Thứ ba, ưu tiên các loại hình quảng cáo hiện đại, quy mô phù hợp với đặc điểm của từng hành lang phát triển; khuyến khích ứng dụng công nghệ số, tiết kiệm năng lượng và các giải pháp thiết kế thân thiện với môi trường.</w:t>
      </w:r>
    </w:p>
    <w:p w14:paraId="54F7DF9E" w14:textId="77777777" w:rsidR="00C779C2" w:rsidRPr="008D7225" w:rsidRDefault="0070149B" w:rsidP="00293D74">
      <w:pPr>
        <w:spacing w:before="120" w:after="0" w:line="264" w:lineRule="auto"/>
        <w:ind w:firstLine="709"/>
        <w:contextualSpacing/>
        <w:jc w:val="both"/>
      </w:pPr>
      <w:r w:rsidRPr="008D7225">
        <w:lastRenderedPageBreak/>
        <w:t>Thứ tư, gắn hoạt động quảng cáo với quảng bá hình ảnh Thủ đô, xúc tiến đầu tư, phát triển du lịch và xây dựng thương hiệu thành phố; hạn chế các hình thức quảng cáo gây mất mỹ quan hoặc ảnh hưởng đến cảnh quan cửa ngõ.</w:t>
      </w:r>
    </w:p>
    <w:p w14:paraId="444AA357" w14:textId="77777777" w:rsidR="00C779C2" w:rsidRPr="008D7225" w:rsidRDefault="0070149B" w:rsidP="00293D74">
      <w:pPr>
        <w:spacing w:before="120" w:after="0" w:line="264" w:lineRule="auto"/>
        <w:ind w:firstLine="709"/>
        <w:contextualSpacing/>
        <w:jc w:val="both"/>
      </w:pPr>
      <w:r w:rsidRPr="008D7225">
        <w:t>Thứ năm, quản lý thống nhất theo các hành lang phát triển và danh mục tuyến đường ban hành kèm theo Đề án; bảo đảm tạo thuận lợi cho hoạt động đầu tư, khai thác và quản lý nhà nước.</w:t>
      </w:r>
    </w:p>
    <w:p w14:paraId="7E690C81" w14:textId="2FF802E6"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183" w:name="_Toc237511905"/>
      <w:bookmarkStart w:id="184" w:name="_Toc238023567"/>
      <w:r w:rsidRPr="008D7225">
        <w:rPr>
          <w:rFonts w:ascii="Times New Roman" w:eastAsia="Times New Roman" w:hAnsi="Times New Roman" w:cs="Times New Roman"/>
          <w:color w:val="auto"/>
        </w:rPr>
        <w:t>6.</w:t>
      </w:r>
      <w:r w:rsidR="00AB0112" w:rsidRPr="008D7225">
        <w:rPr>
          <w:rFonts w:ascii="Times New Roman" w:eastAsia="Times New Roman" w:hAnsi="Times New Roman" w:cs="Times New Roman"/>
          <w:color w:val="auto"/>
        </w:rPr>
        <w:t>4</w:t>
      </w:r>
      <w:r w:rsidR="0070149B" w:rsidRPr="008D7225">
        <w:rPr>
          <w:rFonts w:ascii="Times New Roman" w:eastAsia="Times New Roman" w:hAnsi="Times New Roman" w:cs="Times New Roman"/>
          <w:color w:val="auto"/>
        </w:rPr>
        <w:t>. Phạm vi không gian quản lý</w:t>
      </w:r>
      <w:bookmarkEnd w:id="183"/>
      <w:bookmarkEnd w:id="184"/>
    </w:p>
    <w:p w14:paraId="1F11B125" w14:textId="0E99EC6A" w:rsidR="00C779C2" w:rsidRPr="008D7225" w:rsidRDefault="00AB754F" w:rsidP="00293D74">
      <w:pPr>
        <w:spacing w:before="120" w:after="0" w:line="264" w:lineRule="auto"/>
        <w:ind w:firstLine="709"/>
        <w:contextualSpacing/>
        <w:jc w:val="both"/>
      </w:pPr>
      <w:r w:rsidRPr="008D7225">
        <w:t xml:space="preserve">Vùng 6 </w:t>
      </w:r>
      <w:r w:rsidR="0070149B" w:rsidRPr="008D7225">
        <w:t>bao gồm các cửa ngõ Thủ đô, các hành lang phát triển và các tuyến giao thông đối ngoại có vai trò kết nối liên vùng.</w:t>
      </w:r>
    </w:p>
    <w:p w14:paraId="04C58AB9" w14:textId="77777777" w:rsidR="00C779C2" w:rsidRPr="008D7225" w:rsidRDefault="0070149B" w:rsidP="00293D74">
      <w:pPr>
        <w:spacing w:before="120" w:after="0" w:line="264" w:lineRule="auto"/>
        <w:ind w:firstLine="709"/>
        <w:contextualSpacing/>
        <w:jc w:val="both"/>
      </w:pPr>
      <w:r w:rsidRPr="008D7225">
        <w:t>Các nhóm không gian chủ yếu gồm:</w:t>
      </w:r>
    </w:p>
    <w:p w14:paraId="29678A1D"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185" w:name="_Toc237511906"/>
      <w:bookmarkStart w:id="186" w:name="_Toc238023568"/>
      <w:r w:rsidRPr="008D7225">
        <w:rPr>
          <w:rFonts w:ascii="Times New Roman" w:eastAsia="Times New Roman" w:hAnsi="Times New Roman" w:cs="Times New Roman"/>
          <w:color w:val="auto"/>
        </w:rPr>
        <w:t>1. Nhóm cửa ngõ Thủ đô</w:t>
      </w:r>
      <w:bookmarkEnd w:id="185"/>
      <w:bookmarkEnd w:id="186"/>
    </w:p>
    <w:p w14:paraId="042A4924"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187" w:name="_Toc237511907"/>
      <w:bookmarkStart w:id="188" w:name="_Toc238023569"/>
      <w:r w:rsidRPr="008D7225">
        <w:rPr>
          <w:rFonts w:ascii="Times New Roman" w:eastAsia="Times New Roman" w:hAnsi="Times New Roman" w:cs="Times New Roman"/>
          <w:color w:val="auto"/>
        </w:rPr>
        <w:t>2. Nhóm hành lang phát triển</w:t>
      </w:r>
      <w:bookmarkEnd w:id="187"/>
      <w:bookmarkEnd w:id="188"/>
    </w:p>
    <w:p w14:paraId="65448BF2"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189" w:name="_Toc237511908"/>
      <w:bookmarkStart w:id="190" w:name="_Toc238023570"/>
      <w:r w:rsidRPr="008D7225">
        <w:rPr>
          <w:rFonts w:ascii="Times New Roman" w:eastAsia="Times New Roman" w:hAnsi="Times New Roman" w:cs="Times New Roman"/>
          <w:color w:val="auto"/>
        </w:rPr>
        <w:t>3. Nhóm khu vực logistics và trung chuyển</w:t>
      </w:r>
      <w:bookmarkEnd w:id="189"/>
      <w:bookmarkEnd w:id="190"/>
    </w:p>
    <w:p w14:paraId="11B9A0A7" w14:textId="63FC3D5C" w:rsidR="00C779C2" w:rsidRPr="008D7225" w:rsidRDefault="0070149B" w:rsidP="00293D74">
      <w:pPr>
        <w:spacing w:before="120" w:after="0" w:line="264" w:lineRule="auto"/>
        <w:ind w:firstLine="709"/>
        <w:contextualSpacing/>
        <w:jc w:val="both"/>
      </w:pPr>
      <w:r w:rsidRPr="008D7225">
        <w:t xml:space="preserve">Danh mục chi tiết các tuyến đường và khu vực thuộc </w:t>
      </w:r>
      <w:r w:rsidR="00AB754F" w:rsidRPr="008D7225">
        <w:t xml:space="preserve">Vùng 6 </w:t>
      </w:r>
      <w:r w:rsidRPr="008D7225">
        <w:t xml:space="preserve">được quy định tại </w:t>
      </w:r>
      <w:r w:rsidR="00815198" w:rsidRPr="008D7225">
        <w:t xml:space="preserve">Phụ lục </w:t>
      </w:r>
      <w:r w:rsidRPr="008D7225">
        <w:t>Danh mục phân vùng không gian quảng cáo ban hành kèm theo Đề án.</w:t>
      </w:r>
    </w:p>
    <w:p w14:paraId="1954E310" w14:textId="13489852" w:rsidR="00C779C2" w:rsidRPr="008D7225" w:rsidRDefault="00BD351E" w:rsidP="00293D74">
      <w:pPr>
        <w:pStyle w:val="Heading3"/>
        <w:spacing w:before="120" w:line="264" w:lineRule="auto"/>
        <w:ind w:firstLine="709"/>
        <w:contextualSpacing/>
        <w:jc w:val="both"/>
        <w:rPr>
          <w:rFonts w:ascii="Times New Roman" w:hAnsi="Times New Roman" w:cs="Times New Roman"/>
          <w:color w:val="auto"/>
        </w:rPr>
      </w:pPr>
      <w:bookmarkStart w:id="191" w:name="_Toc237511909"/>
      <w:bookmarkStart w:id="192" w:name="_Toc238023571"/>
      <w:r w:rsidRPr="008D7225">
        <w:rPr>
          <w:rFonts w:ascii="Times New Roman" w:eastAsia="Times New Roman" w:hAnsi="Times New Roman" w:cs="Times New Roman"/>
          <w:color w:val="auto"/>
        </w:rPr>
        <w:t>6.</w:t>
      </w:r>
      <w:r w:rsidR="00AB0112" w:rsidRPr="008D7225">
        <w:rPr>
          <w:rFonts w:ascii="Times New Roman" w:eastAsia="Times New Roman" w:hAnsi="Times New Roman" w:cs="Times New Roman"/>
          <w:color w:val="auto"/>
        </w:rPr>
        <w:t>5</w:t>
      </w:r>
      <w:r w:rsidR="0070149B" w:rsidRPr="008D7225">
        <w:rPr>
          <w:rFonts w:ascii="Times New Roman" w:eastAsia="Times New Roman" w:hAnsi="Times New Roman" w:cs="Times New Roman"/>
          <w:color w:val="auto"/>
        </w:rPr>
        <w:t>. Định hướng quản lý</w:t>
      </w:r>
      <w:bookmarkEnd w:id="191"/>
      <w:bookmarkEnd w:id="192"/>
    </w:p>
    <w:p w14:paraId="68979FB9" w14:textId="272FFF50" w:rsidR="00C779C2" w:rsidRPr="008D7225" w:rsidRDefault="00AB754F" w:rsidP="00293D74">
      <w:pPr>
        <w:spacing w:before="120" w:after="0" w:line="264" w:lineRule="auto"/>
        <w:ind w:firstLine="709"/>
        <w:contextualSpacing/>
        <w:jc w:val="both"/>
      </w:pPr>
      <w:r w:rsidRPr="008D7225">
        <w:t xml:space="preserve">Vùng 6 </w:t>
      </w:r>
      <w:r w:rsidR="0070149B" w:rsidRPr="008D7225">
        <w:t>được xác định là không gian quảng bá hình ảnh và cửa ngõ phát triển của Thủ đô, trong đó:</w:t>
      </w:r>
    </w:p>
    <w:p w14:paraId="1BD75DEB" w14:textId="77777777" w:rsidR="00C779C2" w:rsidRPr="008D7225" w:rsidRDefault="0070149B" w:rsidP="00B655B3">
      <w:pPr>
        <w:pStyle w:val="ListParagraph"/>
        <w:numPr>
          <w:ilvl w:val="0"/>
          <w:numId w:val="9"/>
        </w:numPr>
        <w:spacing w:before="120" w:after="0" w:line="264" w:lineRule="auto"/>
        <w:ind w:left="0" w:firstLine="709"/>
        <w:jc w:val="both"/>
      </w:pPr>
      <w:r w:rsidRPr="008D7225">
        <w:t>Xây dựng hệ thống nhận diện thống nhất tại các cửa ngõ Hà Nội.</w:t>
      </w:r>
    </w:p>
    <w:p w14:paraId="303AAE74" w14:textId="77777777" w:rsidR="00C779C2" w:rsidRPr="008D7225" w:rsidRDefault="0070149B" w:rsidP="00B655B3">
      <w:pPr>
        <w:pStyle w:val="ListParagraph"/>
        <w:numPr>
          <w:ilvl w:val="0"/>
          <w:numId w:val="9"/>
        </w:numPr>
        <w:spacing w:before="120" w:after="0" w:line="264" w:lineRule="auto"/>
        <w:ind w:left="0" w:firstLine="709"/>
        <w:jc w:val="both"/>
      </w:pPr>
      <w:r w:rsidRPr="008D7225">
        <w:t>Hình thành các hành lang quảng cáo hiện đại gắn với các tuyến giao thông đối ngoại.</w:t>
      </w:r>
    </w:p>
    <w:p w14:paraId="564366D0" w14:textId="77777777" w:rsidR="00C779C2" w:rsidRPr="008D7225" w:rsidRDefault="0070149B" w:rsidP="00B655B3">
      <w:pPr>
        <w:pStyle w:val="ListParagraph"/>
        <w:numPr>
          <w:ilvl w:val="0"/>
          <w:numId w:val="9"/>
        </w:numPr>
        <w:spacing w:before="120" w:after="0" w:line="264" w:lineRule="auto"/>
        <w:ind w:left="0" w:firstLine="709"/>
        <w:jc w:val="both"/>
      </w:pPr>
      <w:r w:rsidRPr="008D7225">
        <w:t>Khai thác hiệu quả không gian quảng cáo trên cơ sở bảo đảm an toàn, mỹ quan và phát triển bền vững.</w:t>
      </w:r>
    </w:p>
    <w:p w14:paraId="72CC2F1F" w14:textId="77777777" w:rsidR="00C779C2" w:rsidRPr="008D7225" w:rsidRDefault="0070149B" w:rsidP="00B655B3">
      <w:pPr>
        <w:pStyle w:val="ListParagraph"/>
        <w:numPr>
          <w:ilvl w:val="0"/>
          <w:numId w:val="9"/>
        </w:numPr>
        <w:spacing w:before="120" w:after="0" w:line="264" w:lineRule="auto"/>
        <w:ind w:left="0" w:firstLine="709"/>
        <w:jc w:val="both"/>
      </w:pPr>
      <w:r w:rsidRPr="008D7225">
        <w:t>Tăng cường xã hội hóa đầu tư và ứng dụng công nghệ trong quản lý, khai thác không gian quảng cáo.</w:t>
      </w:r>
    </w:p>
    <w:p w14:paraId="1E38B83E" w14:textId="1BD43D19" w:rsidR="00C779C2" w:rsidRPr="008D7225" w:rsidRDefault="00461727" w:rsidP="00293D74">
      <w:pPr>
        <w:pStyle w:val="Heading2"/>
        <w:spacing w:before="120" w:line="264" w:lineRule="auto"/>
        <w:ind w:firstLine="709"/>
        <w:contextualSpacing/>
        <w:jc w:val="both"/>
        <w:rPr>
          <w:rFonts w:cs="Times New Roman"/>
          <w:szCs w:val="28"/>
        </w:rPr>
      </w:pPr>
      <w:bookmarkStart w:id="193" w:name="_Toc238023572"/>
      <w:r w:rsidRPr="008D7225">
        <w:rPr>
          <w:rFonts w:cs="Times New Roman"/>
          <w:szCs w:val="28"/>
        </w:rPr>
        <w:t>7</w:t>
      </w:r>
      <w:r w:rsidR="0070149B" w:rsidRPr="008D7225">
        <w:rPr>
          <w:rFonts w:cs="Times New Roman"/>
          <w:szCs w:val="28"/>
        </w:rPr>
        <w:t>. Vùng 7: Không gian công nghiệp, logistics, sản xuất và dịch vụ hậu cần</w:t>
      </w:r>
      <w:bookmarkEnd w:id="193"/>
    </w:p>
    <w:p w14:paraId="1982FFA3" w14:textId="40A5FFF7"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194" w:name="_Toc237511910"/>
      <w:bookmarkStart w:id="195" w:name="_Toc238023573"/>
      <w:r w:rsidRPr="008D7225">
        <w:rPr>
          <w:rFonts w:ascii="Times New Roman" w:eastAsia="Times New Roman" w:hAnsi="Times New Roman" w:cs="Times New Roman"/>
          <w:color w:val="auto"/>
        </w:rPr>
        <w:t>7.</w:t>
      </w:r>
      <w:r w:rsidR="00067F52" w:rsidRPr="008D7225">
        <w:rPr>
          <w:rFonts w:ascii="Times New Roman" w:eastAsia="Times New Roman" w:hAnsi="Times New Roman" w:cs="Times New Roman"/>
          <w:color w:val="auto"/>
        </w:rPr>
        <w:t>1</w:t>
      </w:r>
      <w:r w:rsidR="0070149B" w:rsidRPr="008D7225">
        <w:rPr>
          <w:rFonts w:ascii="Times New Roman" w:eastAsia="Times New Roman" w:hAnsi="Times New Roman" w:cs="Times New Roman"/>
          <w:color w:val="auto"/>
        </w:rPr>
        <w:t>. Quan điểm phát triển</w:t>
      </w:r>
      <w:bookmarkEnd w:id="194"/>
      <w:bookmarkEnd w:id="195"/>
    </w:p>
    <w:p w14:paraId="5195DD51" w14:textId="3E0852D8" w:rsidR="00C779C2" w:rsidRPr="008D7225" w:rsidRDefault="00AB754F" w:rsidP="00293D74">
      <w:pPr>
        <w:spacing w:before="120" w:after="0" w:line="264" w:lineRule="auto"/>
        <w:ind w:firstLine="709"/>
        <w:contextualSpacing/>
        <w:jc w:val="both"/>
      </w:pPr>
      <w:r w:rsidRPr="008D7225">
        <w:t>Vùng 7</w:t>
      </w:r>
      <w:r w:rsidR="0070149B" w:rsidRPr="008D7225">
        <w:t xml:space="preserve"> là không gian tập trung các khu công nghiệp, cụm công nghiệp, trung tâm logistics, kho vận, đầu mối sản xuất và các khu vực dịch vụ hậu cần của Thủ đô; là khu vực gắn với hoạt động sản xuất, lưu thông hàng hóa, chuỗi cung ứng và phát triển kinh tế tư nhân.</w:t>
      </w:r>
    </w:p>
    <w:p w14:paraId="7D584E3E" w14:textId="1C5B5902" w:rsidR="00C779C2" w:rsidRPr="008D7225" w:rsidRDefault="0070149B" w:rsidP="00293D74">
      <w:pPr>
        <w:spacing w:before="120" w:after="0" w:line="264" w:lineRule="auto"/>
        <w:ind w:firstLine="709"/>
        <w:contextualSpacing/>
        <w:jc w:val="both"/>
      </w:pPr>
      <w:r w:rsidRPr="008D7225">
        <w:t xml:space="preserve">Việc tổ chức không gian quảng cáo trong </w:t>
      </w:r>
      <w:r w:rsidR="00AB754F" w:rsidRPr="008D7225">
        <w:t>Vùng 7</w:t>
      </w:r>
      <w:r w:rsidRPr="008D7225">
        <w:t xml:space="preserve"> không hướng đến mục tiêu tạo điểm nhấn cảnh quan đô thị như khu vực trung tâm, mà tập trung phục vụ hoạt </w:t>
      </w:r>
      <w:r w:rsidRPr="008D7225">
        <w:lastRenderedPageBreak/>
        <w:t>động sản xuất, kinh doanh, xúc tiến thương mại, quảng bá thương hiệu doanh nghiệp và nâng cao hiệu quả khai thác hạ tầng công nghiệp, logistics.</w:t>
      </w:r>
      <w:r w:rsidR="008E7DF8" w:rsidRPr="008D7225">
        <w:t xml:space="preserve"> </w:t>
      </w:r>
      <w:r w:rsidRPr="008D7225">
        <w:t xml:space="preserve">Không gian quảng cáo trong </w:t>
      </w:r>
      <w:r w:rsidR="00AB754F" w:rsidRPr="008D7225">
        <w:t>Vùng 7</w:t>
      </w:r>
      <w:r w:rsidRPr="008D7225">
        <w:t xml:space="preserve"> phải được tổ chức đồng bộ với quy hoạch phát triển công nghiệp, logistics và hạ tầng kỹ thuật; bảo đảm yêu cầu về an toàn sản xuất, </w:t>
      </w:r>
      <w:proofErr w:type="gramStart"/>
      <w:r w:rsidRPr="008D7225">
        <w:t>an</w:t>
      </w:r>
      <w:proofErr w:type="gramEnd"/>
      <w:r w:rsidRPr="008D7225">
        <w:t xml:space="preserve"> toàn giao thông, phòng cháy chữa cháy, bảo vệ môi trường và phát triển bền vững.</w:t>
      </w:r>
    </w:p>
    <w:p w14:paraId="3FBE9291" w14:textId="1898113B"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196" w:name="_Toc237511911"/>
      <w:bookmarkStart w:id="197" w:name="_Toc238023574"/>
      <w:r w:rsidRPr="008D7225">
        <w:rPr>
          <w:rFonts w:ascii="Times New Roman" w:eastAsia="Times New Roman" w:hAnsi="Times New Roman" w:cs="Times New Roman"/>
          <w:color w:val="auto"/>
        </w:rPr>
        <w:t>7.</w:t>
      </w:r>
      <w:r w:rsidR="00067F52" w:rsidRPr="008D7225">
        <w:rPr>
          <w:rFonts w:ascii="Times New Roman" w:eastAsia="Times New Roman" w:hAnsi="Times New Roman" w:cs="Times New Roman"/>
          <w:color w:val="auto"/>
        </w:rPr>
        <w:t>2</w:t>
      </w:r>
      <w:r w:rsidR="0070149B" w:rsidRPr="008D7225">
        <w:rPr>
          <w:rFonts w:ascii="Times New Roman" w:eastAsia="Times New Roman" w:hAnsi="Times New Roman" w:cs="Times New Roman"/>
          <w:color w:val="auto"/>
        </w:rPr>
        <w:t>. Mục tiêu</w:t>
      </w:r>
      <w:bookmarkEnd w:id="196"/>
      <w:bookmarkEnd w:id="197"/>
      <w:r w:rsidR="0070149B" w:rsidRPr="008D7225">
        <w:rPr>
          <w:rFonts w:ascii="Times New Roman" w:eastAsia="Times New Roman" w:hAnsi="Times New Roman" w:cs="Times New Roman"/>
          <w:color w:val="auto"/>
        </w:rPr>
        <w:t xml:space="preserve"> </w:t>
      </w:r>
    </w:p>
    <w:p w14:paraId="0D0989D7" w14:textId="77777777" w:rsidR="00C779C2" w:rsidRPr="008D7225" w:rsidRDefault="0070149B" w:rsidP="00293D74">
      <w:pPr>
        <w:spacing w:before="120" w:after="0" w:line="264" w:lineRule="auto"/>
        <w:ind w:firstLine="709"/>
        <w:contextualSpacing/>
        <w:jc w:val="both"/>
      </w:pPr>
      <w:r w:rsidRPr="008D7225">
        <w:t>Tổ chức không gian quảng cáo phục vụ hoạt động sản xuất, logistics và thương mại theo hướng hiện đại, chuyên nghiệp, góp phần nâng cao năng lực cạnh tranh của doanh nghiệp và thu hút đầu tư. Khai thác hiệu quả không gian quảng cáo tại các khu công nghiệp, trung tâm logistics và các đầu mối giao thông hàng hóa; tạo nguồn lực phục vụ phát triển hạ tầng và dịch vụ. Xây dựng môi trường quảng bá thương hiệu doanh nghiệp, sản phẩm công nghiệp và dịch vụ logistics của Thủ đô; hỗ trợ xúc tiến đầu tư, kết nối thị trường và phát triển kinh tế tư nhân. Ứng dụng công nghệ số trong quản lý, vận hành và khai thác hệ thống quảng cáo; tăng cường chuyển đổi số trong công tác quản lý nhà nước và cung cấp dịch vụ. Bảo đảm hoạt động quảng cáo phù hợp với quy hoạch phát triển công nghiệp, logistics, bảo vệ môi trường và yêu cầu phát triển xanh.</w:t>
      </w:r>
    </w:p>
    <w:p w14:paraId="41F9A352" w14:textId="68236F4C"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198" w:name="_Toc237511912"/>
      <w:bookmarkStart w:id="199" w:name="_Toc238023575"/>
      <w:r w:rsidRPr="008D7225">
        <w:rPr>
          <w:rFonts w:ascii="Times New Roman" w:eastAsia="Times New Roman" w:hAnsi="Times New Roman" w:cs="Times New Roman"/>
          <w:color w:val="auto"/>
        </w:rPr>
        <w:t>7.</w:t>
      </w:r>
      <w:r w:rsidR="00067F52" w:rsidRPr="008D7225">
        <w:rPr>
          <w:rFonts w:ascii="Times New Roman" w:eastAsia="Times New Roman" w:hAnsi="Times New Roman" w:cs="Times New Roman"/>
          <w:color w:val="auto"/>
        </w:rPr>
        <w:t>3</w:t>
      </w:r>
      <w:r w:rsidR="0070149B" w:rsidRPr="008D7225">
        <w:rPr>
          <w:rFonts w:ascii="Times New Roman" w:eastAsia="Times New Roman" w:hAnsi="Times New Roman" w:cs="Times New Roman"/>
          <w:color w:val="auto"/>
        </w:rPr>
        <w:t>. Nguyên tắc tổ chức không gian quảng cáo</w:t>
      </w:r>
      <w:bookmarkEnd w:id="198"/>
      <w:bookmarkEnd w:id="199"/>
    </w:p>
    <w:p w14:paraId="20FB4CB2" w14:textId="77777777" w:rsidR="00C779C2" w:rsidRPr="008D7225" w:rsidRDefault="0070149B" w:rsidP="00293D74">
      <w:pPr>
        <w:spacing w:before="120" w:after="0" w:line="264" w:lineRule="auto"/>
        <w:ind w:firstLine="709"/>
        <w:contextualSpacing/>
        <w:jc w:val="both"/>
      </w:pPr>
      <w:r w:rsidRPr="008D7225">
        <w:t>Thứ nhất, tổ chức không gian quảng cáo phù hợp với chức năng sản xuất, công nghiệp và logistics của từng khu vực; không làm ảnh hưởng đến hoạt động sản xuất, vận hành hạ tầng kỹ thuật và lưu thông hàng hóa.</w:t>
      </w:r>
    </w:p>
    <w:p w14:paraId="63B9FC36" w14:textId="77777777" w:rsidR="00C779C2" w:rsidRPr="008D7225" w:rsidRDefault="0070149B" w:rsidP="00293D74">
      <w:pPr>
        <w:spacing w:before="120" w:after="0" w:line="264" w:lineRule="auto"/>
        <w:ind w:firstLine="709"/>
        <w:contextualSpacing/>
        <w:jc w:val="both"/>
      </w:pPr>
      <w:r w:rsidRPr="008D7225">
        <w:t>Thứ hai, ưu tiên quảng bá thương hiệu doanh nghiệp, sản phẩm công nghiệp, dịch vụ logistics, đổi mới sáng tạo và các hoạt động xúc tiến đầu tư; khuyến khích ứng dụng công nghệ hiện đại trong các công trình quảng cáo.</w:t>
      </w:r>
    </w:p>
    <w:p w14:paraId="710DA29E" w14:textId="77777777" w:rsidR="00C779C2" w:rsidRPr="008D7225" w:rsidRDefault="0070149B" w:rsidP="00293D74">
      <w:pPr>
        <w:spacing w:before="120" w:after="0" w:line="264" w:lineRule="auto"/>
        <w:ind w:firstLine="709"/>
        <w:contextualSpacing/>
        <w:jc w:val="both"/>
      </w:pPr>
      <w:r w:rsidRPr="008D7225">
        <w:t>Thứ ba, bảo đảm yêu cầu về an toàn lao động, phòng cháy chữa cháy, bảo vệ môi trường và an toàn giao thông; hạn chế các công trình quảng cáo ảnh hưởng đến hệ thống hạ tầng kỹ thuật hoặc hành lang bảo vệ công trình.</w:t>
      </w:r>
    </w:p>
    <w:p w14:paraId="33248308" w14:textId="77777777" w:rsidR="00C779C2" w:rsidRPr="008D7225" w:rsidRDefault="0070149B" w:rsidP="00293D74">
      <w:pPr>
        <w:spacing w:before="120" w:after="0" w:line="264" w:lineRule="auto"/>
        <w:ind w:firstLine="709"/>
        <w:contextualSpacing/>
        <w:jc w:val="both"/>
      </w:pPr>
      <w:r w:rsidRPr="008D7225">
        <w:t>Thứ tư, khuyến khích xã hội hóa đầu tư, khai thác hiệu quả tài sản công và hạ tầng trong các khu công nghiệp, trung tâm logistics theo quy định của pháp luật.</w:t>
      </w:r>
    </w:p>
    <w:p w14:paraId="1AC398A9" w14:textId="77777777" w:rsidR="00C779C2" w:rsidRPr="008D7225" w:rsidRDefault="0070149B" w:rsidP="00293D74">
      <w:pPr>
        <w:spacing w:before="120" w:after="0" w:line="264" w:lineRule="auto"/>
        <w:ind w:firstLine="709"/>
        <w:contextualSpacing/>
        <w:jc w:val="both"/>
      </w:pPr>
      <w:r w:rsidRPr="008D7225">
        <w:t>Thứ năm, quản lý thống nhất theo danh mục các khu công nghiệp, cụm công nghiệp, trung tâm logistics và các hành lang sản xuất, dịch vụ hậu cần được ban hành kèm theo Đề án.</w:t>
      </w:r>
    </w:p>
    <w:p w14:paraId="5CC43B33" w14:textId="4BA247B9"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200" w:name="_Toc237511913"/>
      <w:bookmarkStart w:id="201" w:name="_Toc238023576"/>
      <w:r w:rsidRPr="008D7225">
        <w:rPr>
          <w:rFonts w:ascii="Times New Roman" w:eastAsia="Times New Roman" w:hAnsi="Times New Roman" w:cs="Times New Roman"/>
          <w:color w:val="auto"/>
        </w:rPr>
        <w:t>7.</w:t>
      </w:r>
      <w:r w:rsidR="00067F52" w:rsidRPr="008D7225">
        <w:rPr>
          <w:rFonts w:ascii="Times New Roman" w:eastAsia="Times New Roman" w:hAnsi="Times New Roman" w:cs="Times New Roman"/>
          <w:color w:val="auto"/>
        </w:rPr>
        <w:t>4</w:t>
      </w:r>
      <w:r w:rsidR="0070149B" w:rsidRPr="008D7225">
        <w:rPr>
          <w:rFonts w:ascii="Times New Roman" w:eastAsia="Times New Roman" w:hAnsi="Times New Roman" w:cs="Times New Roman"/>
          <w:color w:val="auto"/>
        </w:rPr>
        <w:t>. Phạm vi không gian quản lý</w:t>
      </w:r>
      <w:bookmarkEnd w:id="200"/>
      <w:bookmarkEnd w:id="201"/>
    </w:p>
    <w:p w14:paraId="6F1FE905" w14:textId="790D541E" w:rsidR="00C779C2" w:rsidRPr="008D7225" w:rsidRDefault="00AB754F" w:rsidP="00293D74">
      <w:pPr>
        <w:spacing w:before="120" w:after="0" w:line="264" w:lineRule="auto"/>
        <w:ind w:firstLine="709"/>
        <w:contextualSpacing/>
        <w:jc w:val="both"/>
      </w:pPr>
      <w:r w:rsidRPr="008D7225">
        <w:t>Vùng 7</w:t>
      </w:r>
      <w:r w:rsidR="0070149B" w:rsidRPr="008D7225">
        <w:t xml:space="preserve"> bao gồm các khu công nghiệp, cụm công nghiệp, trung tâm logistics, kho vận và các khu vực sản xuất tập trung theo quy hoạch của Thành phố.</w:t>
      </w:r>
    </w:p>
    <w:p w14:paraId="363B4852" w14:textId="77777777" w:rsidR="00C779C2" w:rsidRPr="008D7225" w:rsidRDefault="0070149B" w:rsidP="00293D74">
      <w:pPr>
        <w:spacing w:before="120" w:after="0" w:line="264" w:lineRule="auto"/>
        <w:ind w:firstLine="709"/>
        <w:contextualSpacing/>
        <w:jc w:val="both"/>
      </w:pPr>
      <w:r w:rsidRPr="008D7225">
        <w:lastRenderedPageBreak/>
        <w:t>Các nhóm không gian chủ yếu gồm:</w:t>
      </w:r>
    </w:p>
    <w:p w14:paraId="1B525406" w14:textId="77777777" w:rsidR="00C779C2" w:rsidRPr="008D7225" w:rsidRDefault="0070149B" w:rsidP="00293D74">
      <w:pPr>
        <w:spacing w:before="120" w:after="0" w:line="264" w:lineRule="auto"/>
        <w:ind w:firstLine="709"/>
        <w:contextualSpacing/>
        <w:jc w:val="both"/>
        <w:rPr>
          <w:b/>
        </w:rPr>
      </w:pPr>
      <w:bookmarkStart w:id="202" w:name="_Toc237511914"/>
      <w:r w:rsidRPr="008D7225">
        <w:rPr>
          <w:b/>
        </w:rPr>
        <w:t>1. Nhóm khu công nghiệp</w:t>
      </w:r>
      <w:bookmarkEnd w:id="202"/>
    </w:p>
    <w:p w14:paraId="406E22AD" w14:textId="77777777" w:rsidR="00C779C2" w:rsidRPr="008D7225" w:rsidRDefault="0070149B" w:rsidP="00293D74">
      <w:pPr>
        <w:spacing w:before="120" w:after="0" w:line="264" w:lineRule="auto"/>
        <w:ind w:firstLine="709"/>
        <w:contextualSpacing/>
        <w:jc w:val="both"/>
        <w:rPr>
          <w:b/>
        </w:rPr>
      </w:pPr>
      <w:bookmarkStart w:id="203" w:name="_Toc237511915"/>
      <w:r w:rsidRPr="008D7225">
        <w:rPr>
          <w:b/>
        </w:rPr>
        <w:t>2. Nhóm cụm công nghiệp</w:t>
      </w:r>
      <w:bookmarkEnd w:id="203"/>
    </w:p>
    <w:p w14:paraId="5C351F09" w14:textId="77777777" w:rsidR="00C779C2" w:rsidRPr="008D7225" w:rsidRDefault="0070149B" w:rsidP="00293D74">
      <w:pPr>
        <w:spacing w:before="120" w:after="0" w:line="264" w:lineRule="auto"/>
        <w:ind w:firstLine="709"/>
        <w:contextualSpacing/>
        <w:jc w:val="both"/>
      </w:pPr>
      <w:r w:rsidRPr="008D7225">
        <w:t>Các cụm công nghiệp trên địa bàn các xã, phường theo quy hoạch được cấp có thẩm quyền phê duyệt.</w:t>
      </w:r>
    </w:p>
    <w:p w14:paraId="7CF49473" w14:textId="77777777" w:rsidR="00C779C2" w:rsidRPr="008D7225" w:rsidRDefault="0070149B" w:rsidP="00293D74">
      <w:pPr>
        <w:spacing w:before="120" w:after="0" w:line="264" w:lineRule="auto"/>
        <w:ind w:firstLine="709"/>
        <w:contextualSpacing/>
        <w:jc w:val="both"/>
        <w:rPr>
          <w:b/>
        </w:rPr>
      </w:pPr>
      <w:bookmarkStart w:id="204" w:name="_Toc237511916"/>
      <w:r w:rsidRPr="008D7225">
        <w:rPr>
          <w:b/>
        </w:rPr>
        <w:t>3. Nhóm trung tâm logistics và kho vận</w:t>
      </w:r>
      <w:bookmarkEnd w:id="204"/>
    </w:p>
    <w:p w14:paraId="4DF00D77" w14:textId="1DBB8B27" w:rsidR="00C779C2" w:rsidRPr="008D7225" w:rsidRDefault="0070149B" w:rsidP="00293D74">
      <w:pPr>
        <w:spacing w:before="120" w:after="0" w:line="264" w:lineRule="auto"/>
        <w:ind w:firstLine="709"/>
        <w:contextualSpacing/>
        <w:jc w:val="both"/>
        <w:rPr>
          <w:b/>
        </w:rPr>
      </w:pPr>
      <w:bookmarkStart w:id="205" w:name="_Toc237511917"/>
      <w:r w:rsidRPr="008D7225">
        <w:rPr>
          <w:b/>
        </w:rPr>
        <w:t>4. Nhóm khu vực sản xuất và đầu mối thương mại</w:t>
      </w:r>
      <w:bookmarkEnd w:id="205"/>
    </w:p>
    <w:p w14:paraId="3ED62804" w14:textId="0A34E842" w:rsidR="008E006B" w:rsidRPr="008D7225" w:rsidRDefault="008E006B" w:rsidP="00293D74">
      <w:pPr>
        <w:pStyle w:val="Heading3"/>
        <w:spacing w:before="120" w:line="264" w:lineRule="auto"/>
        <w:ind w:firstLine="709"/>
        <w:rPr>
          <w:rFonts w:ascii="Times New Roman" w:hAnsi="Times New Roman" w:cs="Times New Roman"/>
          <w:color w:val="auto"/>
        </w:rPr>
      </w:pPr>
      <w:bookmarkStart w:id="206" w:name="_Toc238023577"/>
      <w:r w:rsidRPr="008D7225">
        <w:rPr>
          <w:rFonts w:ascii="Times New Roman" w:hAnsi="Times New Roman" w:cs="Times New Roman"/>
          <w:color w:val="auto"/>
        </w:rPr>
        <w:t>7.5. Định hướng quản lý</w:t>
      </w:r>
      <w:bookmarkEnd w:id="206"/>
    </w:p>
    <w:p w14:paraId="21B09490" w14:textId="69539A11" w:rsidR="00BD351E" w:rsidRPr="008D7225" w:rsidRDefault="00BD351E" w:rsidP="00BD351E">
      <w:pPr>
        <w:ind w:firstLine="709"/>
        <w:jc w:val="both"/>
      </w:pPr>
      <w:r w:rsidRPr="008D7225">
        <w:t>Vùng 7 được xác định là không gian quảng cáo phục vụ sản xuất, công nghiệp, logistics và dịch vụ hậu cần của Thủ đô, trong đó tập trung thực hiện các định hướng sau:</w:t>
      </w:r>
    </w:p>
    <w:p w14:paraId="5A6E47A2" w14:textId="34B44D40" w:rsidR="00BD351E" w:rsidRPr="008D7225" w:rsidRDefault="00BD351E" w:rsidP="00BD351E">
      <w:pPr>
        <w:ind w:firstLine="709"/>
        <w:jc w:val="both"/>
      </w:pPr>
      <w:r w:rsidRPr="008D7225">
        <w:t>Tổ chức hệ thống quảng cáo phù hợp với tính chất, chức năng của từng khu công nghiệp, cụm công nghiệp, trung tâm logistics, kho vận và khu vực sản xuất tập trung; ưu tiên bố trí tại các trục giao thông nội bộ, khu vực cổng vào, trung tâm điều hành, khu dịch vụ và các vị trí có nhu cầu quảng bá, xúc tiến thương mại, bảo đảm không ảnh hưởng đến hoạt động sản xuất và vận hành hạ tầng.</w:t>
      </w:r>
    </w:p>
    <w:p w14:paraId="53BEF4D5" w14:textId="44F41942" w:rsidR="00BD351E" w:rsidRPr="008D7225" w:rsidRDefault="00BD351E" w:rsidP="00BD351E">
      <w:pPr>
        <w:ind w:firstLine="709"/>
        <w:jc w:val="both"/>
      </w:pPr>
      <w:r w:rsidRPr="008D7225">
        <w:t>Ưu tiên các loại hình quảng cáo phục vụ hoạt động sản xuất, kinh doanh, xúc tiến thương mại và quảng bá thương hiệu, sản phẩm, dịch vụ của doanh nghiệp; khuyến khích hình thành các không gian giới thiệu sản phẩm, thương hiệu, thành tựu công nghiệp, logistics, khoa học - công nghệ và đổi mới sáng tạo của Thủ đô.</w:t>
      </w:r>
    </w:p>
    <w:p w14:paraId="665ABE81" w14:textId="02C4D51E" w:rsidR="00BD351E" w:rsidRPr="008D7225" w:rsidRDefault="00BD351E" w:rsidP="00BD351E">
      <w:pPr>
        <w:ind w:firstLine="709"/>
        <w:jc w:val="both"/>
      </w:pPr>
      <w:r w:rsidRPr="008D7225">
        <w:t>Khuyến khích phát triển các loại hình quảng cáo hiện đại, ứng dụng công nghệ số, màn hình điện tử và các phương tiện quảng cáo có khả năng quản lý, vận hành tập trung; từng bước kết nối thông tin về vị trí, công trình quảng cáo với cơ sở dữ liệu quản lý hoạt động quảng cáo của Thành phố.</w:t>
      </w:r>
    </w:p>
    <w:p w14:paraId="5F4D9438" w14:textId="7FA388B6" w:rsidR="00BD351E" w:rsidRPr="008D7225" w:rsidRDefault="00BD351E" w:rsidP="00BD351E">
      <w:pPr>
        <w:ind w:firstLine="709"/>
        <w:jc w:val="both"/>
      </w:pPr>
      <w:r w:rsidRPr="008D7225">
        <w:t xml:space="preserve">Khai thác hợp lý các vị trí có tiềm năng thương mại, nhất là tại khu vực cổng khu công nghiệp, cụm công nghiệp, trung tâm logistics, các trục giao thông chính và đầu mối giao nhận hàng hóa; đồng thời bảo đảm yêu cầu về an toàn giao thông, phòng cháy, chữa cháy, </w:t>
      </w:r>
      <w:proofErr w:type="gramStart"/>
      <w:r w:rsidRPr="008D7225">
        <w:t>an</w:t>
      </w:r>
      <w:proofErr w:type="gramEnd"/>
      <w:r w:rsidRPr="008D7225">
        <w:t xml:space="preserve"> toàn sản xuất, bảo vệ môi trường và hành lang bảo vệ công trình hạ tầng kỹ thuật.</w:t>
      </w:r>
    </w:p>
    <w:p w14:paraId="1FD06F60" w14:textId="03847A85" w:rsidR="00BD351E" w:rsidRPr="008D7225" w:rsidRDefault="00BD351E" w:rsidP="00BD351E">
      <w:pPr>
        <w:ind w:firstLine="709"/>
        <w:jc w:val="both"/>
      </w:pPr>
      <w:r w:rsidRPr="008D7225">
        <w:t xml:space="preserve">Tăng cường xã hội hóa nguồn lực đầu tư, khuyến khích doanh nghiệp tham gia đầu tư, xây dựng, cải tạo và khai thác hệ thống quảng cáo gắn với chỉnh trang hạ tầng, cảnh quan khu công nghiệp, cụm công nghiệp và trung tâm logistics; việc </w:t>
      </w:r>
      <w:r w:rsidRPr="008D7225">
        <w:lastRenderedPageBreak/>
        <w:t>quản lý, khai thác vị trí, công trình quảng cáo thuộc phạm vi quản lý của Nhà nước được thực hiện theo quy định của pháp luật và cơ chế của Thành phố.</w:t>
      </w:r>
    </w:p>
    <w:p w14:paraId="2BC8DA14" w14:textId="4A80E6AB" w:rsidR="00BD351E" w:rsidRPr="008D7225" w:rsidRDefault="00BD351E" w:rsidP="00BD351E">
      <w:pPr>
        <w:ind w:firstLine="709"/>
        <w:jc w:val="both"/>
      </w:pPr>
      <w:r w:rsidRPr="008D7225">
        <w:t>Tăng cường quản lý thống nhất đối với hình thức, quy mô và vị trí công trình quảng cáo, hạn chế tình trạng bố trí tự phát, manh mún, chồng chéo hoặc ảnh hưởng đến cảnh quan, môi trường sản xuất; từng bước chuẩn hóa hệ thống quảng cáo tại các khu công nghiệp, cụm công nghiệp và khu vực logistics.</w:t>
      </w:r>
    </w:p>
    <w:p w14:paraId="7F7F37A3" w14:textId="6949E294" w:rsidR="00BD351E" w:rsidRPr="008D7225" w:rsidRDefault="00BD351E" w:rsidP="00BD351E">
      <w:pPr>
        <w:ind w:firstLine="709"/>
        <w:jc w:val="both"/>
      </w:pPr>
      <w:r w:rsidRPr="008D7225">
        <w:t>Gắn phát triển quảng cáo với định hướng phát triển công nghiệp xanh, logistics xanh và kinh tế tuần hoàn; khuyến khích sử dụng vật liệu bền vững, công nghệ tiết kiệm năng lượng và các giải pháp quảng cáo có mức tiêu thụ năng lượng thấp, phù hợp với yêu cầu phát triển bền vững của Thủ đô.</w:t>
      </w:r>
    </w:p>
    <w:p w14:paraId="2ABEE85F" w14:textId="101B4B2D" w:rsidR="00BD351E" w:rsidRPr="008D7225" w:rsidRDefault="00BD351E" w:rsidP="00BD351E">
      <w:pPr>
        <w:ind w:firstLine="709"/>
        <w:jc w:val="both"/>
      </w:pPr>
      <w:r w:rsidRPr="008D7225">
        <w:t>Thực hiện quản lý theo danh mục khu vực và vị trí cụ thể, làm cơ sở cho việc đầu tư, khai thác, kiểm tra và giám sát hoạt động quảng cáo; đồng thời thường xuyên rà soát, cập nhật theo sự phát triển của các khu công nghiệp, cụm công nghiệp, trung tâm logistics và các khu sản xuất tập trung trên địa bàn Thành phố.</w:t>
      </w:r>
    </w:p>
    <w:p w14:paraId="0D417AA8" w14:textId="77777777" w:rsidR="00C779C2" w:rsidRPr="008D7225" w:rsidRDefault="0070149B" w:rsidP="00293D74">
      <w:pPr>
        <w:pStyle w:val="Heading2"/>
        <w:spacing w:before="120" w:line="264" w:lineRule="auto"/>
        <w:ind w:firstLine="709"/>
        <w:contextualSpacing/>
        <w:jc w:val="both"/>
        <w:rPr>
          <w:rFonts w:cs="Times New Roman"/>
          <w:szCs w:val="28"/>
        </w:rPr>
      </w:pPr>
      <w:bookmarkStart w:id="207" w:name="_Toc238023578"/>
      <w:r w:rsidRPr="008D7225">
        <w:rPr>
          <w:rFonts w:cs="Times New Roman"/>
          <w:szCs w:val="28"/>
        </w:rPr>
        <w:t>8. Vùng 8: Không gian văn hóa, du lịch, sinh thái và trải nghiệm đô thị</w:t>
      </w:r>
      <w:bookmarkEnd w:id="207"/>
    </w:p>
    <w:p w14:paraId="5BA921E4" w14:textId="68BD016E"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208" w:name="_Toc237511918"/>
      <w:bookmarkStart w:id="209" w:name="_Toc238023579"/>
      <w:r w:rsidRPr="008D7225">
        <w:rPr>
          <w:rFonts w:ascii="Times New Roman" w:eastAsia="Times New Roman" w:hAnsi="Times New Roman" w:cs="Times New Roman"/>
          <w:color w:val="auto"/>
        </w:rPr>
        <w:t>8.</w:t>
      </w:r>
      <w:r w:rsidR="00067F52" w:rsidRPr="008D7225">
        <w:rPr>
          <w:rFonts w:ascii="Times New Roman" w:eastAsia="Times New Roman" w:hAnsi="Times New Roman" w:cs="Times New Roman"/>
          <w:color w:val="auto"/>
        </w:rPr>
        <w:t>1</w:t>
      </w:r>
      <w:r w:rsidR="0070149B" w:rsidRPr="008D7225">
        <w:rPr>
          <w:rFonts w:ascii="Times New Roman" w:eastAsia="Times New Roman" w:hAnsi="Times New Roman" w:cs="Times New Roman"/>
          <w:color w:val="auto"/>
        </w:rPr>
        <w:t>. Quan điểm phát triển</w:t>
      </w:r>
      <w:bookmarkEnd w:id="208"/>
      <w:bookmarkEnd w:id="209"/>
    </w:p>
    <w:p w14:paraId="0286063E" w14:textId="5AD90BC0" w:rsidR="00C779C2" w:rsidRPr="008D7225" w:rsidRDefault="00AB754F" w:rsidP="00293D74">
      <w:pPr>
        <w:spacing w:before="120" w:after="0" w:line="264" w:lineRule="auto"/>
        <w:ind w:firstLine="709"/>
        <w:contextualSpacing/>
        <w:jc w:val="both"/>
      </w:pPr>
      <w:r w:rsidRPr="008D7225">
        <w:t>Vùng 8</w:t>
      </w:r>
      <w:r w:rsidR="0070149B" w:rsidRPr="008D7225">
        <w:t xml:space="preserve"> là không gian tập trung các khu vực văn hóa, du lịch, sinh thái, vui chơi giải trí, các không gian sáng tạo, phố đi bộ, khu du lịch trọng điểm và các khu vực có giá trị cảnh quan đặc sắc của Thủ đô. Đây là khu vực trực tiếp góp phần quảng bá hình ảnh Hà Nội, phát triển công nghiệp văn hóa, du lịch và kinh tế dịch vụ.</w:t>
      </w:r>
    </w:p>
    <w:p w14:paraId="6AAA26E7" w14:textId="6BC554C5" w:rsidR="00C779C2" w:rsidRPr="008D7225" w:rsidRDefault="0070149B" w:rsidP="00293D74">
      <w:pPr>
        <w:spacing w:before="120" w:after="0" w:line="264" w:lineRule="auto"/>
        <w:ind w:firstLine="709"/>
        <w:contextualSpacing/>
        <w:jc w:val="both"/>
      </w:pPr>
      <w:r w:rsidRPr="008D7225">
        <w:t xml:space="preserve">Việc tổ chức không gian quảng cáo trong </w:t>
      </w:r>
      <w:r w:rsidR="00AB754F" w:rsidRPr="008D7225">
        <w:t>Vùng 8</w:t>
      </w:r>
      <w:r w:rsidRPr="008D7225">
        <w:t xml:space="preserve"> phải bảo đảm hài hòa giữa phát triển kinh tế với bảo tồn giá trị văn hóa, cảnh quan và môi trường sinh thái; lấy con người và trải nghiệm của người dân, du khách làm trung tâm; xây dựng không gian quảng cáo trở thành một thành tố của không gian văn hóa và cảnh quan đô thị, góp phần nâng cao sức hấp dẫn của Thủ đô.</w:t>
      </w:r>
      <w:r w:rsidR="008E7DF8" w:rsidRPr="008D7225">
        <w:t xml:space="preserve"> </w:t>
      </w:r>
      <w:r w:rsidRPr="008D7225">
        <w:t xml:space="preserve">Không gian quảng cáo tại </w:t>
      </w:r>
      <w:r w:rsidR="00AB754F" w:rsidRPr="008D7225">
        <w:t>Vùng 8</w:t>
      </w:r>
      <w:r w:rsidRPr="008D7225">
        <w:t xml:space="preserve"> được định hướng theo hướng sáng tạo, hiện đại, có bản sắc, kết hợp hài hòa giữa công nghệ, nghệ thuật và các giá trị truyền thống, góp phần xây dựng Hà Nội trở thành trung tâm sáng tạo, du lịch và công nghiệp văn hóa của cả nước.</w:t>
      </w:r>
    </w:p>
    <w:p w14:paraId="1CA35679" w14:textId="55045A90"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210" w:name="_Toc237511919"/>
      <w:bookmarkStart w:id="211" w:name="_Toc238023580"/>
      <w:r w:rsidRPr="008D7225">
        <w:rPr>
          <w:rFonts w:ascii="Times New Roman" w:eastAsia="Times New Roman" w:hAnsi="Times New Roman" w:cs="Times New Roman"/>
          <w:color w:val="auto"/>
        </w:rPr>
        <w:t>8.</w:t>
      </w:r>
      <w:r w:rsidR="00067F52" w:rsidRPr="008D7225">
        <w:rPr>
          <w:rFonts w:ascii="Times New Roman" w:eastAsia="Times New Roman" w:hAnsi="Times New Roman" w:cs="Times New Roman"/>
          <w:color w:val="auto"/>
        </w:rPr>
        <w:t>2</w:t>
      </w:r>
      <w:r w:rsidR="0070149B" w:rsidRPr="008D7225">
        <w:rPr>
          <w:rFonts w:ascii="Times New Roman" w:eastAsia="Times New Roman" w:hAnsi="Times New Roman" w:cs="Times New Roman"/>
          <w:color w:val="auto"/>
        </w:rPr>
        <w:t>. Mục tiêu</w:t>
      </w:r>
      <w:bookmarkEnd w:id="210"/>
      <w:bookmarkEnd w:id="211"/>
    </w:p>
    <w:p w14:paraId="41390F50" w14:textId="77777777" w:rsidR="00C779C2" w:rsidRPr="008D7225" w:rsidRDefault="0070149B" w:rsidP="00293D74">
      <w:pPr>
        <w:spacing w:before="120" w:after="0" w:line="264" w:lineRule="auto"/>
        <w:ind w:firstLine="709"/>
        <w:contextualSpacing/>
        <w:jc w:val="both"/>
      </w:pPr>
      <w:r w:rsidRPr="008D7225">
        <w:t>Một là, tổ chức không gian quảng cáo gắn với phát triển văn hóa, du lịch, công nghiệp văn hóa và kinh tế ban đêm; quảng bá hiệu quả hình ảnh Thủ đô, các giá trị lịch sử, văn hóa và con người Hà Nội.</w:t>
      </w:r>
    </w:p>
    <w:p w14:paraId="450D421C" w14:textId="77777777" w:rsidR="00C779C2" w:rsidRPr="008D7225" w:rsidRDefault="0070149B" w:rsidP="00293D74">
      <w:pPr>
        <w:spacing w:before="120" w:after="0" w:line="264" w:lineRule="auto"/>
        <w:ind w:firstLine="709"/>
        <w:contextualSpacing/>
        <w:jc w:val="both"/>
      </w:pPr>
      <w:r w:rsidRPr="008D7225">
        <w:lastRenderedPageBreak/>
        <w:t>Hai là, xây dựng các không gian quảng cáo mang tính nghệ thuật, tạo điểm nhấn cảnh quan, nâng cao trải nghiệm của người dân và du khách; khuyến khích các hình thức trình diễn ánh sáng, nghệ thuật số và quảng cáo sáng tạo tại các khu vực phù hợp.</w:t>
      </w:r>
    </w:p>
    <w:p w14:paraId="28AE020B" w14:textId="77777777" w:rsidR="00C779C2" w:rsidRPr="008D7225" w:rsidRDefault="0070149B" w:rsidP="00293D74">
      <w:pPr>
        <w:spacing w:before="120" w:after="0" w:line="264" w:lineRule="auto"/>
        <w:ind w:firstLine="709"/>
        <w:contextualSpacing/>
        <w:jc w:val="both"/>
      </w:pPr>
      <w:r w:rsidRPr="008D7225">
        <w:t>Ba là, khai thác hợp lý giá trị thương mại của các khu vực du lịch, vui chơi giải trí và không gian công cộng trên cơ sở bảo đảm hài hòa với cảnh quan, môi trường và lợi ích cộng đồng.</w:t>
      </w:r>
    </w:p>
    <w:p w14:paraId="3691199E" w14:textId="77777777" w:rsidR="00C779C2" w:rsidRPr="008D7225" w:rsidRDefault="0070149B" w:rsidP="00293D74">
      <w:pPr>
        <w:spacing w:before="120" w:after="0" w:line="264" w:lineRule="auto"/>
        <w:ind w:firstLine="709"/>
        <w:contextualSpacing/>
        <w:jc w:val="both"/>
      </w:pPr>
      <w:r w:rsidRPr="008D7225">
        <w:t>Bốn là, phát triển các mô hình quảng cáo phục vụ các sự kiện văn hóa, lễ hội, thể thao, hội chợ, triển lãm và các hoạt động đối ngoại của Thành phố; góp phần xây dựng thương hiệu Hà Nội là Thành phố sáng tạo.</w:t>
      </w:r>
    </w:p>
    <w:p w14:paraId="77909005" w14:textId="77777777" w:rsidR="008E7DF8" w:rsidRPr="008D7225" w:rsidRDefault="0070149B" w:rsidP="00293D74">
      <w:pPr>
        <w:spacing w:before="120" w:after="0" w:line="264" w:lineRule="auto"/>
        <w:ind w:firstLine="709"/>
        <w:contextualSpacing/>
        <w:jc w:val="both"/>
      </w:pPr>
      <w:r w:rsidRPr="008D7225">
        <w:t xml:space="preserve">Năm là, tăng cường ứng dụng công nghệ số trong tổ chức, quản lý và khai thác không gian quảng cáo; xây dựng môi trường truyền thông hiện đại, thân thiện, </w:t>
      </w:r>
      <w:proofErr w:type="gramStart"/>
      <w:r w:rsidRPr="008D7225">
        <w:t>an</w:t>
      </w:r>
      <w:proofErr w:type="gramEnd"/>
      <w:r w:rsidRPr="008D7225">
        <w:t xml:space="preserve"> toàn và phù hợp với xu hướng phát triển của các đô thị lớn trên thế giới.</w:t>
      </w:r>
    </w:p>
    <w:p w14:paraId="7FF216E9" w14:textId="332962C9"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212" w:name="_Toc238023581"/>
      <w:r w:rsidRPr="008D7225">
        <w:rPr>
          <w:rFonts w:ascii="Times New Roman" w:hAnsi="Times New Roman" w:cs="Times New Roman"/>
          <w:color w:val="auto"/>
        </w:rPr>
        <w:t>8.</w:t>
      </w:r>
      <w:r w:rsidR="00067F52" w:rsidRPr="008D7225">
        <w:rPr>
          <w:rFonts w:ascii="Times New Roman" w:hAnsi="Times New Roman" w:cs="Times New Roman"/>
          <w:color w:val="auto"/>
        </w:rPr>
        <w:t>3</w:t>
      </w:r>
      <w:r w:rsidR="0070149B" w:rsidRPr="008D7225">
        <w:rPr>
          <w:rFonts w:ascii="Times New Roman" w:hAnsi="Times New Roman" w:cs="Times New Roman"/>
          <w:color w:val="auto"/>
        </w:rPr>
        <w:t>. Nguyên tắc tổ chức không gian quảng cáo</w:t>
      </w:r>
      <w:bookmarkEnd w:id="212"/>
    </w:p>
    <w:p w14:paraId="0565D5AB" w14:textId="77777777" w:rsidR="00C779C2" w:rsidRPr="008D7225" w:rsidRDefault="0070149B" w:rsidP="00293D74">
      <w:pPr>
        <w:spacing w:before="120" w:after="0" w:line="264" w:lineRule="auto"/>
        <w:ind w:firstLine="709"/>
        <w:contextualSpacing/>
        <w:jc w:val="both"/>
      </w:pPr>
      <w:r w:rsidRPr="008D7225">
        <w:t>Hoạt động quảng cáo phải góp phần tôn vinh giá trị văn hóa, cảnh quan và môi trường sinh thái; không làm ảnh hưởng đến các di tích, danh lam thắng cảnh, không gian công cộng và các khu vực có giá trị đặc biệt về văn hóa, lịch sử.</w:t>
      </w:r>
    </w:p>
    <w:p w14:paraId="2EC2BFB0" w14:textId="77777777" w:rsidR="00C779C2" w:rsidRPr="008D7225" w:rsidRDefault="0070149B" w:rsidP="00293D74">
      <w:pPr>
        <w:spacing w:before="120" w:after="0" w:line="264" w:lineRule="auto"/>
        <w:ind w:firstLine="709"/>
        <w:contextualSpacing/>
        <w:jc w:val="both"/>
      </w:pPr>
      <w:r w:rsidRPr="008D7225">
        <w:t>Ưu tiên các loại hình quảng cáo có giá trị thẩm mỹ, sáng tạo, ứng dụng công nghệ hiện đại, kết hợp với nghệ thuật công cộng, chiếu sáng đô thị và các hoạt động văn hóa; khuyến khích các hình thức quảng cáo phục vụ quảng bá du lịch, sự kiện và hình ảnh Thủ đô.</w:t>
      </w:r>
    </w:p>
    <w:p w14:paraId="0040901E" w14:textId="77777777" w:rsidR="00C779C2" w:rsidRPr="008D7225" w:rsidRDefault="0070149B" w:rsidP="00293D74">
      <w:pPr>
        <w:spacing w:before="120" w:after="0" w:line="264" w:lineRule="auto"/>
        <w:ind w:firstLine="709"/>
        <w:contextualSpacing/>
        <w:jc w:val="both"/>
      </w:pPr>
      <w:r w:rsidRPr="008D7225">
        <w:t>Tổ chức không gian quảng cáo theo đặc trưng của từng khu vực văn hóa, du lịch, sinh thái và kinh tế ban đêm; bảo đảm hài hòa giữa khai thác thương mại với yêu cầu bảo vệ môi trường, cảnh quan và chất lượng không gian công cộng.</w:t>
      </w:r>
    </w:p>
    <w:p w14:paraId="47E585D2" w14:textId="77777777" w:rsidR="00C779C2" w:rsidRPr="008D7225" w:rsidRDefault="0070149B" w:rsidP="00293D74">
      <w:pPr>
        <w:spacing w:before="120" w:after="0" w:line="264" w:lineRule="auto"/>
        <w:ind w:firstLine="709"/>
        <w:contextualSpacing/>
        <w:jc w:val="both"/>
      </w:pPr>
      <w:r w:rsidRPr="008D7225">
        <w:t>Khuyến khích xã hội hóa đầu tư, huy động nguồn lực từ doanh nghiệp và cộng đồng để phát triển các công trình quảng cáo kết hợp chỉnh trang đô thị, nghệ thuật công cộng và các tiện ích phục vụ người dân, du khách.</w:t>
      </w:r>
    </w:p>
    <w:p w14:paraId="4B4BA899" w14:textId="77777777" w:rsidR="00C779C2" w:rsidRPr="008D7225" w:rsidRDefault="0070149B" w:rsidP="00293D74">
      <w:pPr>
        <w:spacing w:before="120" w:after="0" w:line="264" w:lineRule="auto"/>
        <w:ind w:firstLine="709"/>
        <w:contextualSpacing/>
        <w:jc w:val="both"/>
      </w:pPr>
      <w:r w:rsidRPr="008D7225">
        <w:t>Quản lý thống nhất theo danh mục các khu vực văn hóa, du lịch, sinh thái và không gian sáng tạo ban hành kèm theo Đề án; bảo đảm công khai, minh bạch và phù hợp với chiến lược phát triển công nghiệp văn hóa của Thủ đô.</w:t>
      </w:r>
    </w:p>
    <w:p w14:paraId="308FDF9B" w14:textId="2ED6F199" w:rsidR="00C779C2" w:rsidRPr="008D7225" w:rsidRDefault="00AB754F" w:rsidP="00293D74">
      <w:pPr>
        <w:pStyle w:val="Heading3"/>
        <w:spacing w:before="120" w:line="264" w:lineRule="auto"/>
        <w:ind w:firstLine="709"/>
        <w:contextualSpacing/>
        <w:jc w:val="both"/>
        <w:rPr>
          <w:rFonts w:ascii="Times New Roman" w:hAnsi="Times New Roman" w:cs="Times New Roman"/>
          <w:color w:val="auto"/>
        </w:rPr>
      </w:pPr>
      <w:bookmarkStart w:id="213" w:name="_Toc237511920"/>
      <w:bookmarkStart w:id="214" w:name="_Toc238023582"/>
      <w:r w:rsidRPr="008D7225">
        <w:rPr>
          <w:rFonts w:ascii="Times New Roman" w:eastAsia="Times New Roman" w:hAnsi="Times New Roman" w:cs="Times New Roman"/>
          <w:color w:val="auto"/>
        </w:rPr>
        <w:t>8.</w:t>
      </w:r>
      <w:r w:rsidR="002E7187" w:rsidRPr="008D7225">
        <w:rPr>
          <w:rFonts w:ascii="Times New Roman" w:eastAsia="Times New Roman" w:hAnsi="Times New Roman" w:cs="Times New Roman"/>
          <w:color w:val="auto"/>
        </w:rPr>
        <w:t>4</w:t>
      </w:r>
      <w:r w:rsidR="0070149B" w:rsidRPr="008D7225">
        <w:rPr>
          <w:rFonts w:ascii="Times New Roman" w:eastAsia="Times New Roman" w:hAnsi="Times New Roman" w:cs="Times New Roman"/>
          <w:color w:val="auto"/>
        </w:rPr>
        <w:t>. Phạm vi không gian quản lý</w:t>
      </w:r>
      <w:bookmarkEnd w:id="213"/>
      <w:bookmarkEnd w:id="214"/>
    </w:p>
    <w:p w14:paraId="1A8217F9" w14:textId="4039D450" w:rsidR="00C779C2" w:rsidRPr="008D7225" w:rsidRDefault="00AB754F" w:rsidP="00293D74">
      <w:pPr>
        <w:spacing w:before="120" w:after="0" w:line="264" w:lineRule="auto"/>
        <w:ind w:firstLine="709"/>
        <w:contextualSpacing/>
        <w:jc w:val="both"/>
      </w:pPr>
      <w:r w:rsidRPr="008D7225">
        <w:t>Vùng 8</w:t>
      </w:r>
      <w:r w:rsidR="0070149B" w:rsidRPr="008D7225">
        <w:t xml:space="preserve"> bao gồm các khu vực có chức năng văn hóa, du lịch, sinh thái, vui chơi giải trí và không gian sáng tạo của Thành phố.</w:t>
      </w:r>
    </w:p>
    <w:p w14:paraId="0BDE7D0F" w14:textId="77777777" w:rsidR="00C779C2" w:rsidRPr="008D7225" w:rsidRDefault="0070149B" w:rsidP="00293D74">
      <w:pPr>
        <w:spacing w:before="120" w:after="0" w:line="264" w:lineRule="auto"/>
        <w:ind w:firstLine="709"/>
        <w:contextualSpacing/>
        <w:jc w:val="both"/>
      </w:pPr>
      <w:r w:rsidRPr="008D7225">
        <w:t>Các nhóm không gian chủ yếu gồm:</w:t>
      </w:r>
    </w:p>
    <w:p w14:paraId="71705481" w14:textId="77777777" w:rsidR="00C779C2" w:rsidRPr="008D7225" w:rsidRDefault="0070149B" w:rsidP="00293D74">
      <w:pPr>
        <w:spacing w:before="120" w:after="0" w:line="264" w:lineRule="auto"/>
        <w:ind w:firstLine="709"/>
        <w:contextualSpacing/>
        <w:jc w:val="both"/>
        <w:rPr>
          <w:b/>
        </w:rPr>
      </w:pPr>
      <w:bookmarkStart w:id="215" w:name="_Toc237511921"/>
      <w:r w:rsidRPr="008D7225">
        <w:rPr>
          <w:b/>
        </w:rPr>
        <w:t>1. Nhóm không gian văn hóa và du lịch</w:t>
      </w:r>
      <w:bookmarkEnd w:id="215"/>
    </w:p>
    <w:p w14:paraId="7D66D192" w14:textId="77777777" w:rsidR="00C779C2" w:rsidRPr="008D7225" w:rsidRDefault="0070149B" w:rsidP="00293D74">
      <w:pPr>
        <w:spacing w:before="120" w:after="0" w:line="264" w:lineRule="auto"/>
        <w:ind w:firstLine="709"/>
        <w:contextualSpacing/>
        <w:jc w:val="both"/>
        <w:rPr>
          <w:b/>
        </w:rPr>
      </w:pPr>
      <w:bookmarkStart w:id="216" w:name="_Toc237511922"/>
      <w:r w:rsidRPr="008D7225">
        <w:rPr>
          <w:b/>
        </w:rPr>
        <w:t>2. Nhóm không gian sinh thái</w:t>
      </w:r>
      <w:bookmarkEnd w:id="216"/>
    </w:p>
    <w:p w14:paraId="6C82BFDA" w14:textId="77777777" w:rsidR="00C779C2" w:rsidRPr="008D7225" w:rsidRDefault="0070149B" w:rsidP="00293D74">
      <w:pPr>
        <w:spacing w:before="120" w:after="0" w:line="264" w:lineRule="auto"/>
        <w:ind w:firstLine="709"/>
        <w:contextualSpacing/>
        <w:jc w:val="both"/>
        <w:rPr>
          <w:b/>
        </w:rPr>
      </w:pPr>
      <w:bookmarkStart w:id="217" w:name="_Toc237511923"/>
      <w:r w:rsidRPr="008D7225">
        <w:rPr>
          <w:b/>
        </w:rPr>
        <w:lastRenderedPageBreak/>
        <w:t>3. Nhóm không gian sáng tạo và kinh tế ban đêm</w:t>
      </w:r>
      <w:bookmarkEnd w:id="217"/>
    </w:p>
    <w:p w14:paraId="6F070B19" w14:textId="7A8B4300" w:rsidR="00C779C2" w:rsidRPr="008D7225" w:rsidRDefault="0070149B" w:rsidP="00293D74">
      <w:pPr>
        <w:tabs>
          <w:tab w:val="left" w:pos="5370"/>
        </w:tabs>
        <w:spacing w:before="120" w:after="0" w:line="264" w:lineRule="auto"/>
        <w:ind w:firstLine="709"/>
        <w:contextualSpacing/>
        <w:jc w:val="both"/>
        <w:rPr>
          <w:b/>
        </w:rPr>
      </w:pPr>
      <w:bookmarkStart w:id="218" w:name="_Toc237511924"/>
      <w:r w:rsidRPr="008D7225">
        <w:rPr>
          <w:b/>
        </w:rPr>
        <w:t>4. Nhóm không gian sự kiện và lễ hội</w:t>
      </w:r>
      <w:bookmarkEnd w:id="218"/>
      <w:r w:rsidR="002E7187" w:rsidRPr="008D7225">
        <w:rPr>
          <w:b/>
        </w:rPr>
        <w:tab/>
      </w:r>
    </w:p>
    <w:p w14:paraId="7C41B67D" w14:textId="24C4674C" w:rsidR="00C779C2" w:rsidRPr="008D7225" w:rsidRDefault="008E006B" w:rsidP="00293D74">
      <w:pPr>
        <w:pStyle w:val="Heading3"/>
        <w:spacing w:before="120" w:line="264" w:lineRule="auto"/>
        <w:ind w:firstLine="709"/>
        <w:contextualSpacing/>
        <w:jc w:val="both"/>
        <w:rPr>
          <w:rFonts w:ascii="Times New Roman" w:hAnsi="Times New Roman" w:cs="Times New Roman"/>
          <w:color w:val="auto"/>
        </w:rPr>
      </w:pPr>
      <w:bookmarkStart w:id="219" w:name="_Toc237511925"/>
      <w:bookmarkStart w:id="220" w:name="_Toc238023583"/>
      <w:r w:rsidRPr="008D7225">
        <w:rPr>
          <w:rFonts w:ascii="Times New Roman" w:eastAsia="Times New Roman" w:hAnsi="Times New Roman" w:cs="Times New Roman"/>
          <w:color w:val="auto"/>
        </w:rPr>
        <w:t>8.</w:t>
      </w:r>
      <w:r w:rsidR="002E7187" w:rsidRPr="008D7225">
        <w:rPr>
          <w:rFonts w:ascii="Times New Roman" w:eastAsia="Times New Roman" w:hAnsi="Times New Roman" w:cs="Times New Roman"/>
          <w:color w:val="auto"/>
        </w:rPr>
        <w:t>5</w:t>
      </w:r>
      <w:r w:rsidR="0070149B" w:rsidRPr="008D7225">
        <w:rPr>
          <w:rFonts w:ascii="Times New Roman" w:eastAsia="Times New Roman" w:hAnsi="Times New Roman" w:cs="Times New Roman"/>
          <w:color w:val="auto"/>
        </w:rPr>
        <w:t>. Định hướng quản lý</w:t>
      </w:r>
      <w:bookmarkEnd w:id="219"/>
      <w:bookmarkEnd w:id="220"/>
    </w:p>
    <w:p w14:paraId="0002D5B8" w14:textId="6F2F32B7" w:rsidR="00C779C2" w:rsidRPr="008D7225" w:rsidRDefault="00AB754F" w:rsidP="00293D74">
      <w:pPr>
        <w:spacing w:before="120" w:after="0" w:line="264" w:lineRule="auto"/>
        <w:ind w:firstLine="709"/>
        <w:contextualSpacing/>
        <w:jc w:val="both"/>
      </w:pPr>
      <w:r w:rsidRPr="008D7225">
        <w:t>Vùng 8</w:t>
      </w:r>
      <w:r w:rsidR="0070149B" w:rsidRPr="008D7225">
        <w:t xml:space="preserve"> được xác định là không gian quảng bá bản sắc văn hóa và hình ảnh Thủ đô, trong đó:</w:t>
      </w:r>
    </w:p>
    <w:p w14:paraId="07CDB483" w14:textId="77777777" w:rsidR="00C779C2" w:rsidRPr="008D7225" w:rsidRDefault="0070149B" w:rsidP="00293D74">
      <w:pPr>
        <w:spacing w:before="120" w:after="0" w:line="264" w:lineRule="auto"/>
        <w:ind w:firstLine="709"/>
        <w:contextualSpacing/>
        <w:jc w:val="both"/>
      </w:pPr>
      <w:r w:rsidRPr="008D7225">
        <w:t>Ưu tiên quảng bá văn hóa, du lịch, lễ hội, công nghiệp văn hóa và các giá trị đặc trưng của Hà Nội. Khuyến khích các mô hình quảng cáo kết hợp nghệ thuật công cộng, trình diễn ánh sáng, công nghệ số và trải nghiệm tương tác. Khai thác hợp lý không gian quảng cáo phục vụ phát triển kinh tế ban đêm, du lịch và dịch vụ, đồng thời bảo đảm giữ gìn cảnh quan, môi trường và bản sắc văn hóa. Tăng cường xã hội hóa đầu tư, huy động nguồn lực để phát triển các không gian văn hóa sáng tạo và nâng cao chất lượng không gian công cộng.</w:t>
      </w:r>
    </w:p>
    <w:p w14:paraId="3221AE8C" w14:textId="77777777" w:rsidR="00AD3B02" w:rsidRPr="008D7225" w:rsidRDefault="00AD3B02" w:rsidP="00293D74">
      <w:pPr>
        <w:pStyle w:val="Heading1"/>
        <w:spacing w:before="120" w:line="264" w:lineRule="auto"/>
        <w:ind w:firstLine="709"/>
        <w:contextualSpacing/>
        <w:jc w:val="both"/>
        <w:rPr>
          <w:rFonts w:cs="Times New Roman"/>
        </w:rPr>
      </w:pPr>
      <w:r w:rsidRPr="008D7225">
        <w:rPr>
          <w:rFonts w:cs="Times New Roman"/>
        </w:rPr>
        <w:br w:type="page"/>
      </w:r>
    </w:p>
    <w:p w14:paraId="791C07A2" w14:textId="2A6560D4" w:rsidR="00C779C2" w:rsidRPr="008D7225" w:rsidRDefault="0070149B" w:rsidP="00293D74">
      <w:pPr>
        <w:pStyle w:val="Heading1"/>
        <w:spacing w:before="120" w:line="264" w:lineRule="auto"/>
        <w:contextualSpacing/>
        <w:jc w:val="center"/>
        <w:rPr>
          <w:rFonts w:cs="Times New Roman"/>
        </w:rPr>
      </w:pPr>
      <w:bookmarkStart w:id="221" w:name="_Toc238023584"/>
      <w:r w:rsidRPr="008D7225">
        <w:rPr>
          <w:rFonts w:cs="Times New Roman"/>
        </w:rPr>
        <w:lastRenderedPageBreak/>
        <w:t>PHẦN IV</w:t>
      </w:r>
      <w:r w:rsidR="00931DC4" w:rsidRPr="008D7225">
        <w:rPr>
          <w:rFonts w:cs="Times New Roman"/>
        </w:rPr>
        <w:t>:</w:t>
      </w:r>
      <w:r w:rsidR="00797103" w:rsidRPr="008D7225">
        <w:rPr>
          <w:rFonts w:cs="Times New Roman"/>
        </w:rPr>
        <w:t xml:space="preserve"> </w:t>
      </w:r>
      <w:r w:rsidRPr="008D7225">
        <w:rPr>
          <w:rFonts w:cs="Times New Roman"/>
        </w:rPr>
        <w:t>NHIỆM VỤ VÀ GIẢI PHÁP THỰC HIỆN</w:t>
      </w:r>
      <w:bookmarkEnd w:id="221"/>
    </w:p>
    <w:p w14:paraId="435DC192" w14:textId="77777777" w:rsidR="00C779C2" w:rsidRPr="008D7225" w:rsidRDefault="0070149B" w:rsidP="00293D74">
      <w:pPr>
        <w:spacing w:before="120" w:after="0" w:line="264" w:lineRule="auto"/>
        <w:ind w:firstLine="709"/>
        <w:contextualSpacing/>
        <w:jc w:val="both"/>
      </w:pPr>
      <w:r w:rsidRPr="008D7225">
        <w:t>Những quan điểm, mục tiêu và định hướng phát triển được xác định tại Phần III là cơ sở định hướng cho sự phát triển hoạt động quảng cáo của Thủ đô trong giai đoạn đến năm 2030, tầm nhìn đến năm 2045. Tuy nhiên, để các định hướng đó trở thành hiện thực, cần được cụ thể hóa bằng hệ thống nhiệm vụ, giải pháp đồng bộ, có trọng tâm, trọng điểm và phù hợp với điều kiện thực tiễn của Thành phố.</w:t>
      </w:r>
    </w:p>
    <w:p w14:paraId="7ED7D148" w14:textId="77777777" w:rsidR="00C779C2" w:rsidRPr="008D7225" w:rsidRDefault="0070149B" w:rsidP="00293D74">
      <w:pPr>
        <w:spacing w:before="120" w:after="0" w:line="264" w:lineRule="auto"/>
        <w:ind w:firstLine="709"/>
        <w:contextualSpacing/>
        <w:jc w:val="both"/>
      </w:pPr>
      <w:r w:rsidRPr="008D7225">
        <w:t>Thực tiễn phát triển hoạt động quảng cáo trên địa bàn thành phố Hà Nội cho thấy, bên cạnh những kết quả đã đạt được, vẫn còn những hạn chế về thể chế, quy hoạch không gian quảng cáo, chất lượng thị trường, năng lực cạnh tranh của doanh nghiệp, chuyển đổi số, nguồn nhân lực và cơ chế phối hợp trong tổ chức thực hiện. Những vấn đề này có mối quan hệ chặt chẽ với nhau, đòi hỏi phải được giải quyết bằng một hệ thống giải pháp tổng thể, bảo đảm sự thống nhất từ hoàn thiện thể chế, đổi mới phương thức quản lý đến phát triển thị trường, ứng dụng khoa học, công nghệ, huy động nguồn lực và tăng cường hợp tác quốc tế.</w:t>
      </w:r>
    </w:p>
    <w:p w14:paraId="3884AFCB" w14:textId="77777777" w:rsidR="00C779C2" w:rsidRPr="008D7225" w:rsidRDefault="0070149B" w:rsidP="00293D74">
      <w:pPr>
        <w:spacing w:before="120" w:after="0" w:line="264" w:lineRule="auto"/>
        <w:ind w:firstLine="709"/>
        <w:contextualSpacing/>
        <w:jc w:val="both"/>
      </w:pPr>
      <w:r w:rsidRPr="008D7225">
        <w:t xml:space="preserve">Trong bối cảnh Hà </w:t>
      </w:r>
      <w:r w:rsidR="00C569DE" w:rsidRPr="008D7225">
        <w:t>Nội đang triển khai Luật Thủ đô</w:t>
      </w:r>
      <w:r w:rsidRPr="008D7225">
        <w:t>, Quy hoạch Thủ đô thời kỳ 2021-2030, tầm nhìn đến năm 2050, Điều chỉnh Quy hoạch chung Thủ đô đến năm 2045, tầm nhìn đến năm 2065 và các chủ trương lớn của Đảng về phát triển công nghiệp văn hóa, khoa học, công nghệ, đổi mới sáng tạo và kinh tế tư nhân, việc phát triển hoạt động quảng cáo không chỉ nhằm đáp ứng yêu cầu quản lý nhà nước mà còn hướng tới xây dựng một ngành dịch vụ hiện đại, có giá trị gia tăng cao, góp phần thúc đẩy tăng trưởng kinh tế, phát triển công nghiệp văn hóa, nâng cao chất lượng không gian đô thị và xây dựng hình ảnh Thủ đô trong thời kỳ phát triển mới.</w:t>
      </w:r>
    </w:p>
    <w:p w14:paraId="02A2094B" w14:textId="77777777" w:rsidR="00C275B5" w:rsidRPr="008D7225" w:rsidRDefault="00C275B5" w:rsidP="00C275B5">
      <w:pPr>
        <w:pStyle w:val="Heading2"/>
        <w:ind w:firstLine="709"/>
        <w:jc w:val="both"/>
        <w:rPr>
          <w:rFonts w:cs="Times New Roman"/>
          <w:szCs w:val="28"/>
        </w:rPr>
      </w:pPr>
      <w:bookmarkStart w:id="222" w:name="_Toc238023585"/>
      <w:r w:rsidRPr="008D7225">
        <w:rPr>
          <w:rFonts w:cs="Times New Roman"/>
          <w:szCs w:val="28"/>
        </w:rPr>
        <w:t>I. TUYÊN TRUYỀN, PHỔ BIẾN PHÁP LUẬT</w:t>
      </w:r>
      <w:bookmarkEnd w:id="222"/>
    </w:p>
    <w:p w14:paraId="1D4B3B1E" w14:textId="77777777" w:rsidR="00C275B5" w:rsidRPr="008D7225" w:rsidRDefault="00C275B5" w:rsidP="00C275B5">
      <w:pPr>
        <w:ind w:firstLine="709"/>
        <w:jc w:val="both"/>
      </w:pPr>
      <w:r w:rsidRPr="008D7225">
        <w:t xml:space="preserve">- Tổ chức tuyên truyền, phổ biến sâu rộng mục tiêu, nhiệm vụ, giải pháp của Đề án và các quy định pháp luật có liên quan đến hoạt động quảng cáo bằng hình thức phù hợp; </w:t>
      </w:r>
    </w:p>
    <w:p w14:paraId="6A27C291" w14:textId="77777777" w:rsidR="00C275B5" w:rsidRPr="008D7225" w:rsidRDefault="00C275B5" w:rsidP="00C275B5">
      <w:pPr>
        <w:ind w:firstLine="709"/>
        <w:jc w:val="both"/>
      </w:pPr>
      <w:r w:rsidRPr="008D7225">
        <w:t xml:space="preserve">- Biên soạn tài liệu hướng dẫn, tổ chức đào tạo, tập huấn, bồi dưỡng chuyên môn, nghiệp vụ cho đội ngũ cán bộ quản lý, chính quyền cơ sở, doanh nghiệp, tổ chức và cá nhân tham gia hoạt động quảng cáo. </w:t>
      </w:r>
    </w:p>
    <w:p w14:paraId="12602F43" w14:textId="77777777" w:rsidR="00C275B5" w:rsidRPr="008D7225" w:rsidRDefault="00C275B5" w:rsidP="00C275B5">
      <w:pPr>
        <w:ind w:firstLine="709"/>
        <w:jc w:val="both"/>
      </w:pPr>
      <w:r w:rsidRPr="008D7225">
        <w:t xml:space="preserve">- Tăng cường thông tin trên báo chí, cổng thông tin điện tử, nền tảng số và mạng xã hội nhằm nâng cao nhận thức, ý thức chấp hành pháp luật, trách nhiệm của các chủ thể trong xây dựng môi trường quảng cáo văn minh, hiện đại, </w:t>
      </w:r>
      <w:proofErr w:type="gramStart"/>
      <w:r w:rsidRPr="008D7225">
        <w:t>an</w:t>
      </w:r>
      <w:proofErr w:type="gramEnd"/>
      <w:r w:rsidRPr="008D7225">
        <w:t xml:space="preserve"> toàn, phù hợp với kiến trúc, cảnh quan Thủ đô. </w:t>
      </w:r>
    </w:p>
    <w:p w14:paraId="0F01D71D" w14:textId="77777777" w:rsidR="00C275B5" w:rsidRPr="008D7225" w:rsidRDefault="00C275B5" w:rsidP="00C275B5">
      <w:pPr>
        <w:ind w:firstLine="709"/>
        <w:jc w:val="both"/>
      </w:pPr>
      <w:r w:rsidRPr="008D7225">
        <w:lastRenderedPageBreak/>
        <w:t>- Định kỳ tổ chức sơ kết, tổng kết, đánh giá kết quả thực hiện; báo cáo UBND Thành phố và đề xuất điều chỉnh, bổ sung nhiệm vụ, giải pháp phù hợp với yêu cầu thực tiễn.</w:t>
      </w:r>
    </w:p>
    <w:p w14:paraId="2049DFB4" w14:textId="04D5A7BA" w:rsidR="00C779C2" w:rsidRPr="008D7225" w:rsidRDefault="00B648E8" w:rsidP="00293D74">
      <w:pPr>
        <w:pStyle w:val="Heading2"/>
        <w:spacing w:before="120" w:line="264" w:lineRule="auto"/>
        <w:ind w:firstLine="709"/>
        <w:contextualSpacing/>
        <w:jc w:val="both"/>
        <w:rPr>
          <w:rFonts w:cs="Times New Roman"/>
          <w:szCs w:val="28"/>
        </w:rPr>
      </w:pPr>
      <w:bookmarkStart w:id="223" w:name="_Toc238023586"/>
      <w:r w:rsidRPr="008D7225">
        <w:rPr>
          <w:rFonts w:cs="Times New Roman"/>
          <w:szCs w:val="28"/>
        </w:rPr>
        <w:t>II</w:t>
      </w:r>
      <w:r w:rsidR="008F259D" w:rsidRPr="008D7225">
        <w:rPr>
          <w:rFonts w:cs="Times New Roman"/>
          <w:szCs w:val="28"/>
        </w:rPr>
        <w:t>. RÀ SOÁT, HOÀN THIỆN CƠ CHẾ, CHÍNH SÁCH VÀ QUY ĐỊNH PHÁP LUẬT</w:t>
      </w:r>
      <w:bookmarkEnd w:id="223"/>
    </w:p>
    <w:p w14:paraId="494968E4" w14:textId="77777777" w:rsidR="00C779C2" w:rsidRPr="008D7225" w:rsidRDefault="0070149B" w:rsidP="00293D74">
      <w:pPr>
        <w:spacing w:before="120" w:after="0" w:line="264" w:lineRule="auto"/>
        <w:ind w:firstLine="709"/>
        <w:contextualSpacing/>
        <w:jc w:val="both"/>
      </w:pPr>
      <w:r w:rsidRPr="008D7225">
        <w:t>Hoàn thiện thể chế là nhiệm vụ có ý nghĩa nền tảng, tạo lập môi trường pháp lý ổn định, minh bạch và thuận lợi cho sự phát triển của hoạt động quảng cáo trong giai đoạn mới. Việc hoàn thiện thể chế không chỉ nhằm nâng cao hiệu lực, hiệu quả quản lý nhà nước mà còn hướng tới xây dựng cơ chế khuyến khích đổi mới sáng tạo, phát triển thị trường, huy động các nguồn lực xã hội và nâng cao năng lực cạnh tranh của ngành quảng cáo Thủ đô.</w:t>
      </w:r>
    </w:p>
    <w:p w14:paraId="4D17ACF2" w14:textId="77777777" w:rsidR="00C779C2" w:rsidRPr="008D7225" w:rsidRDefault="0070149B" w:rsidP="00293D74">
      <w:pPr>
        <w:spacing w:before="120" w:after="0" w:line="264" w:lineRule="auto"/>
        <w:ind w:firstLine="709"/>
        <w:contextualSpacing/>
        <w:jc w:val="both"/>
      </w:pPr>
      <w:r w:rsidRPr="008D7225">
        <w:t>Tổ chức rà soát toàn diện các văn bản quy phạm pháp luật, quy chế, quy định và quy trình quản lý hoạt động quảng cáo trên địa bàn Thành phố; đánh giá mức độ phù hợp với Luật Quảng cáo, Luật Thủ đô, Luật Quy hoạch đô thị và nông thôn, Luật Thủ đô và các quy định pháp luật có liên quan để kịp thời sửa đổi, bổ sung hoặc kiến nghị cấp có thẩm quyền điều chỉnh những nội dung không còn phù hợp với yêu cầu phát triển. Trên cơ sở các cơ chế đặc thù của Luật Thủ đô, nghiên cứu, đề xuất ban hành các quy định của Thành phố về quản lý không gian quảng cáo; tiêu chí tổ chức quảng cáo ngoài trời; quảng cáo trên tài sản công; quảng cáo số ngoài trời; biển hiệu và các loại hình quảng cáo mới phát sinh trong quá trình chuyển đổi số, bảo đảm đồng bộ với quy hoạch, kiến trúc, cảnh quan và định hướng phát triển đô thị.</w:t>
      </w:r>
    </w:p>
    <w:p w14:paraId="20528E5E" w14:textId="43140E00" w:rsidR="00C779C2" w:rsidRPr="008D7225" w:rsidRDefault="0070149B" w:rsidP="00293D74">
      <w:pPr>
        <w:spacing w:before="120" w:after="0" w:line="264" w:lineRule="auto"/>
        <w:ind w:firstLine="709"/>
        <w:contextualSpacing/>
        <w:jc w:val="both"/>
      </w:pPr>
      <w:r w:rsidRPr="008D7225">
        <w:t>Đồng thời, nghiên cứu xây dựng các chính sách khuyến khích doanh nghiệp đầu tư công nghệ, phát triển quảng cáo xanh, quảng cáo thông minh, ứng dụng trí tuệ nhân tạo và các mô hình quảng cáo sáng tạo; tạo môi trường đầu tư thông thoáng, bình đẳng và thuận lợi cho các doanh nghiệp thuộc mọi thành phần kinh tế.</w:t>
      </w:r>
    </w:p>
    <w:p w14:paraId="7F25E324" w14:textId="13904564" w:rsidR="00C779C2" w:rsidRPr="008D7225" w:rsidRDefault="008F259D" w:rsidP="00293D74">
      <w:pPr>
        <w:pStyle w:val="Heading2"/>
        <w:spacing w:before="120" w:line="264" w:lineRule="auto"/>
        <w:ind w:firstLine="709"/>
        <w:contextualSpacing/>
        <w:jc w:val="both"/>
        <w:rPr>
          <w:rFonts w:cs="Times New Roman"/>
          <w:szCs w:val="28"/>
        </w:rPr>
      </w:pPr>
      <w:bookmarkStart w:id="224" w:name="_Toc238023587"/>
      <w:r w:rsidRPr="008D7225">
        <w:rPr>
          <w:rFonts w:cs="Times New Roman"/>
          <w:szCs w:val="28"/>
        </w:rPr>
        <w:t>I</w:t>
      </w:r>
      <w:r w:rsidR="00B648E8" w:rsidRPr="008D7225">
        <w:rPr>
          <w:rFonts w:cs="Times New Roman"/>
          <w:szCs w:val="28"/>
        </w:rPr>
        <w:t>I</w:t>
      </w:r>
      <w:r w:rsidRPr="008D7225">
        <w:rPr>
          <w:rFonts w:cs="Times New Roman"/>
          <w:szCs w:val="28"/>
        </w:rPr>
        <w:t>I. PHÂN CẤP, PHÂN QUYỀN VÀ NÂNG CAO NĂNG LỰC QUẢN LÝ NHÀ NƯỚC</w:t>
      </w:r>
      <w:bookmarkEnd w:id="224"/>
    </w:p>
    <w:p w14:paraId="6B87CECA" w14:textId="77777777" w:rsidR="00C779C2" w:rsidRPr="008D7225" w:rsidRDefault="0070149B" w:rsidP="00293D74">
      <w:pPr>
        <w:spacing w:before="120" w:after="0" w:line="264" w:lineRule="auto"/>
        <w:ind w:firstLine="709"/>
        <w:contextualSpacing/>
        <w:jc w:val="both"/>
      </w:pPr>
      <w:r w:rsidRPr="008D7225">
        <w:t>Đổi mới phương thức quản lý theo hướng lấy dữ liệu làm nền tảng, lấy công nghệ làm công cụ và lấy hiệu quả phục vụ người dân, doanh nghiệp làm mục tiêu.</w:t>
      </w:r>
    </w:p>
    <w:p w14:paraId="54151F2E" w14:textId="77777777" w:rsidR="00C779C2" w:rsidRPr="008D7225" w:rsidRDefault="0070149B" w:rsidP="00293D74">
      <w:pPr>
        <w:spacing w:before="120" w:after="0" w:line="264" w:lineRule="auto"/>
        <w:ind w:firstLine="709"/>
        <w:contextualSpacing/>
        <w:jc w:val="both"/>
      </w:pPr>
      <w:r w:rsidRPr="008D7225">
        <w:t>Tiếp tục cải cách thủ tục hành chính, chuẩn hóa quy trình giải quyết thủ tục trong lĩnh vực quảng cáo; mở rộng dịch vụ công trực tuyến, tăng cường chia sẻ dữ liệu giữa các cơ quan quản lý; từng bước xây dựng môi trường quản lý số, giảm chi phí tuân thủ và rút ngắn thời gian thực hiện thủ tục hành chính.</w:t>
      </w:r>
    </w:p>
    <w:p w14:paraId="495A1508" w14:textId="77777777" w:rsidR="00C779C2" w:rsidRPr="008D7225" w:rsidRDefault="0070149B" w:rsidP="00293D74">
      <w:pPr>
        <w:spacing w:before="120" w:after="0" w:line="264" w:lineRule="auto"/>
        <w:ind w:firstLine="709"/>
        <w:contextualSpacing/>
        <w:jc w:val="both"/>
      </w:pPr>
      <w:r w:rsidRPr="008D7225">
        <w:t xml:space="preserve">Chuyển mạnh từ phương thức tiền kiểm sang tăng cường hậu kiểm trên cơ sở phân tích dữ liệu và đánh giá rủi ro; kết hợp giữa quản lý nhà nước với nâng cao </w:t>
      </w:r>
      <w:r w:rsidRPr="008D7225">
        <w:lastRenderedPageBreak/>
        <w:t>trách nhiệm tuân thủ của doanh nghiệp; bảo đảm vừa tạo điều kiện thuận lợi cho hoạt động đầu tư, kinh doanh, vừa nâng cao hiệu lực, hiệu quả quản lý.</w:t>
      </w:r>
    </w:p>
    <w:p w14:paraId="09C3C49F" w14:textId="77777777" w:rsidR="00C779C2" w:rsidRPr="008D7225" w:rsidRDefault="0070149B" w:rsidP="00293D74">
      <w:pPr>
        <w:spacing w:before="120" w:after="0" w:line="264" w:lineRule="auto"/>
        <w:ind w:firstLine="709"/>
        <w:contextualSpacing/>
        <w:jc w:val="both"/>
      </w:pPr>
      <w:r w:rsidRPr="008D7225">
        <w:t>Tiếp tục rà soát, hoàn thiện cơ chế phân cấp, phân quyền trong quản lý hoạt động quảng cáo theo hướng rõ thẩm quyền, rõ trách nhiệm, rõ quy trình và rõ kết quả; phù hợp với mô hình tổ chức chính quyền địa phương hai cấp và yêu cầu cải cách hành chính.</w:t>
      </w:r>
    </w:p>
    <w:p w14:paraId="365AB88A" w14:textId="301AC718" w:rsidR="00C779C2" w:rsidRPr="008D7225" w:rsidRDefault="0070149B" w:rsidP="00293D74">
      <w:pPr>
        <w:spacing w:before="120" w:after="0" w:line="264" w:lineRule="auto"/>
        <w:ind w:firstLine="709"/>
        <w:contextualSpacing/>
        <w:jc w:val="both"/>
      </w:pPr>
      <w:r w:rsidRPr="008D7225">
        <w:t>Xây dựng quy chế phối hợp giữa các sở, ngành và chính quyền địa phương trong công tác quy hoạch, cấp phép, quản lý không gian quảng cáo, thanh tra, kiểm tra và xử lý vi phạm; tăng cường chia sẻ dữ liệu, thống nhất đầu mối xử lý các vấn đề phát sinh, hạn chế tình trạng chồng chéo hoặc bỏ sót trách nhiệm.</w:t>
      </w:r>
    </w:p>
    <w:p w14:paraId="1FE5AE46" w14:textId="5F9285B4" w:rsidR="00C779C2" w:rsidRPr="008D7225" w:rsidRDefault="0070149B" w:rsidP="00293D74">
      <w:pPr>
        <w:pStyle w:val="Heading2"/>
        <w:spacing w:before="120" w:line="264" w:lineRule="auto"/>
        <w:ind w:firstLine="709"/>
        <w:contextualSpacing/>
        <w:jc w:val="both"/>
        <w:rPr>
          <w:rFonts w:cs="Times New Roman"/>
          <w:szCs w:val="28"/>
        </w:rPr>
      </w:pPr>
      <w:bookmarkStart w:id="225" w:name="_Toc238023588"/>
      <w:r w:rsidRPr="008D7225">
        <w:rPr>
          <w:rFonts w:cs="Times New Roman"/>
          <w:szCs w:val="28"/>
        </w:rPr>
        <w:t>I</w:t>
      </w:r>
      <w:r w:rsidR="00B648E8" w:rsidRPr="008D7225">
        <w:rPr>
          <w:rFonts w:cs="Times New Roman"/>
          <w:szCs w:val="28"/>
        </w:rPr>
        <w:t>V</w:t>
      </w:r>
      <w:r w:rsidRPr="008D7225">
        <w:rPr>
          <w:rFonts w:cs="Times New Roman"/>
          <w:szCs w:val="28"/>
        </w:rPr>
        <w:t>. ĐẦU TƯ HẠ TẦNG, CÔNG NGHỆ VÀ XÂY DỰNG CƠ SỞ DỮ LIỆU SỐ VỀ QUẢNG CÁO</w:t>
      </w:r>
      <w:bookmarkEnd w:id="225"/>
    </w:p>
    <w:p w14:paraId="495B6927" w14:textId="77777777" w:rsidR="00C779C2" w:rsidRPr="008D7225" w:rsidRDefault="0070149B" w:rsidP="00293D74">
      <w:pPr>
        <w:spacing w:before="120" w:after="0" w:line="264" w:lineRule="auto"/>
        <w:ind w:firstLine="709"/>
        <w:contextualSpacing/>
        <w:jc w:val="both"/>
      </w:pPr>
      <w:r w:rsidRPr="008D7225">
        <w:t xml:space="preserve">Đầu tư phát triển hệ thống hạ tầng quảng cáo theo hướng hiện đại, đồng bộ, </w:t>
      </w:r>
      <w:proofErr w:type="gramStart"/>
      <w:r w:rsidRPr="008D7225">
        <w:t>an</w:t>
      </w:r>
      <w:proofErr w:type="gramEnd"/>
      <w:r w:rsidRPr="008D7225">
        <w:t xml:space="preserve"> toàn và thân thiện với môi trường; ưu tiên ứng dụng các công nghệ mới trong quảng cáo số ngoài trời (DOOH), hệ thống màn hình điện tử, biển quảng cáo thông minh và các giải pháp tiết kiệm năng lượng.</w:t>
      </w:r>
    </w:p>
    <w:p w14:paraId="52DDE013" w14:textId="77777777" w:rsidR="00C779C2" w:rsidRPr="008D7225" w:rsidRDefault="0070149B" w:rsidP="00293D74">
      <w:pPr>
        <w:spacing w:before="120" w:after="0" w:line="264" w:lineRule="auto"/>
        <w:ind w:firstLine="709"/>
        <w:contextualSpacing/>
        <w:jc w:val="both"/>
      </w:pPr>
      <w:r w:rsidRPr="008D7225">
        <w:t>Nghiên cứu khai thác hiệu quả quảng cáo trên tài sản công, hạ tầng giao thông, nhà chờ xe buýt, bãi đỗ xe, các công trình công cộng và các thiết chế văn hóa, thể thao theo quy định của pháp luật; bảo đảm công khai, minh bạch trong lựa chọn nhà đầu tư và sử dụng hiệu quả nguồn thu cho chỉnh trang đô thị, phát triển văn hóa và hạ tầng công cộng.</w:t>
      </w:r>
    </w:p>
    <w:p w14:paraId="4184E437" w14:textId="77777777" w:rsidR="00C779C2" w:rsidRPr="008D7225" w:rsidRDefault="0070149B" w:rsidP="00293D74">
      <w:pPr>
        <w:spacing w:before="120" w:after="0" w:line="264" w:lineRule="auto"/>
        <w:ind w:firstLine="709"/>
        <w:contextualSpacing/>
        <w:jc w:val="both"/>
      </w:pPr>
      <w:r w:rsidRPr="008D7225">
        <w:t>Tổ chức điều tra, cập nhật và số hóa toàn bộ hệ thống vị trí quảng cáo trên địa bàn Thành phố; xây dựng cơ sở dữ liệu tập trung, kết nối với hệ thống thông tin quy hoạch, đất đai, giao thông và quản lý đô thị.</w:t>
      </w:r>
    </w:p>
    <w:p w14:paraId="2233E72D" w14:textId="70990167" w:rsidR="00C779C2" w:rsidRPr="008D7225" w:rsidRDefault="0070149B" w:rsidP="00293D74">
      <w:pPr>
        <w:spacing w:before="120" w:after="0" w:line="264" w:lineRule="auto"/>
        <w:ind w:firstLine="709"/>
        <w:contextualSpacing/>
        <w:jc w:val="both"/>
      </w:pPr>
      <w:r w:rsidRPr="008D7225">
        <w:t>Ứng dụng hệ thống thông tin địa lý (GIS) để quản lý, giám sát và khai thác không gian quảng cáo; từng bước hình thành bản đồ số không gian quảng cáo của Hà Nội phục vụ công tác quản lý, quy hoạch, cấp phép, thanh tra, kiểm tra và cung cấp thông tin cho doanh nghiệp.</w:t>
      </w:r>
    </w:p>
    <w:p w14:paraId="5166697D" w14:textId="0E0D3A57" w:rsidR="00C779C2" w:rsidRPr="008D7225" w:rsidRDefault="008F259D" w:rsidP="00293D74">
      <w:pPr>
        <w:pStyle w:val="Heading2"/>
        <w:spacing w:before="120" w:line="264" w:lineRule="auto"/>
        <w:ind w:firstLine="709"/>
        <w:contextualSpacing/>
        <w:jc w:val="both"/>
        <w:rPr>
          <w:rFonts w:cs="Times New Roman"/>
          <w:szCs w:val="28"/>
        </w:rPr>
      </w:pPr>
      <w:bookmarkStart w:id="226" w:name="_Toc238023589"/>
      <w:r w:rsidRPr="008D7225">
        <w:rPr>
          <w:rFonts w:cs="Times New Roman"/>
          <w:szCs w:val="28"/>
        </w:rPr>
        <w:t>V. TĂNG CƯỜNG THANH TRA, KIỂM TRA, XỬ LÝ VI PHẠM</w:t>
      </w:r>
      <w:bookmarkEnd w:id="226"/>
    </w:p>
    <w:p w14:paraId="60E9B4B4" w14:textId="77777777" w:rsidR="00C779C2" w:rsidRPr="008D7225" w:rsidRDefault="0070149B" w:rsidP="00293D74">
      <w:pPr>
        <w:spacing w:before="120" w:after="0" w:line="264" w:lineRule="auto"/>
        <w:ind w:firstLine="709"/>
        <w:contextualSpacing/>
        <w:jc w:val="both"/>
      </w:pPr>
      <w:r w:rsidRPr="008D7225">
        <w:t>Đổi mới hoạt động thanh tra, kiểm tra theo hướng có trọng tâm, trọng điểm; kết hợp giữa kiểm tra định kỳ và kiểm tra theo chuyên đề trên cơ sở phân tích dữ liệu và mức độ rủi ro.</w:t>
      </w:r>
    </w:p>
    <w:p w14:paraId="00C6447F" w14:textId="77777777" w:rsidR="00C779C2" w:rsidRPr="008D7225" w:rsidRDefault="0070149B" w:rsidP="00293D74">
      <w:pPr>
        <w:spacing w:before="120" w:after="0" w:line="264" w:lineRule="auto"/>
        <w:ind w:firstLine="709"/>
        <w:contextualSpacing/>
        <w:jc w:val="both"/>
      </w:pPr>
      <w:r w:rsidRPr="008D7225">
        <w:t>Ứng dụng công nghệ số trong tiếp nhận phản ánh, giám sát hoạt động quảng cáo; tăng cường công khai kết quả xử lý vi phạm; đồng thời đẩy mạnh công tác tuyên truyền, hướng dẫn để nâng cao ý thức chấp hành pháp luật của tổ chức, cá nhân tham gia hoạt động quảng cáo.</w:t>
      </w:r>
    </w:p>
    <w:p w14:paraId="4C79A08D" w14:textId="77777777" w:rsidR="009A71EA" w:rsidRPr="008D7225" w:rsidRDefault="009A71EA" w:rsidP="00293D74">
      <w:pPr>
        <w:pStyle w:val="Heading1"/>
        <w:spacing w:before="120" w:line="264" w:lineRule="auto"/>
        <w:contextualSpacing/>
        <w:jc w:val="center"/>
        <w:rPr>
          <w:rFonts w:cs="Times New Roman"/>
        </w:rPr>
      </w:pPr>
      <w:r w:rsidRPr="008D7225">
        <w:rPr>
          <w:rFonts w:cs="Times New Roman"/>
        </w:rPr>
        <w:lastRenderedPageBreak/>
        <w:br w:type="page"/>
      </w:r>
    </w:p>
    <w:p w14:paraId="6226668F" w14:textId="6C10682E" w:rsidR="00C779C2" w:rsidRPr="008D7225" w:rsidRDefault="0070149B" w:rsidP="00293D74">
      <w:pPr>
        <w:pStyle w:val="Heading1"/>
        <w:spacing w:before="120" w:line="264" w:lineRule="auto"/>
        <w:contextualSpacing/>
        <w:jc w:val="center"/>
        <w:rPr>
          <w:rFonts w:cs="Times New Roman"/>
        </w:rPr>
      </w:pPr>
      <w:bookmarkStart w:id="227" w:name="_Toc238023590"/>
      <w:r w:rsidRPr="008D7225">
        <w:rPr>
          <w:rFonts w:cs="Times New Roman"/>
        </w:rPr>
        <w:lastRenderedPageBreak/>
        <w:t>PHẦN V</w:t>
      </w:r>
      <w:r w:rsidR="00546DAD" w:rsidRPr="008D7225">
        <w:rPr>
          <w:rFonts w:cs="Times New Roman"/>
        </w:rPr>
        <w:t xml:space="preserve">. </w:t>
      </w:r>
      <w:r w:rsidRPr="008D7225">
        <w:rPr>
          <w:rFonts w:cs="Times New Roman"/>
        </w:rPr>
        <w:t>TỔ CHỨC THỰC HIỆN, NGUỒN LỰC VÀ LỘ TRÌNH</w:t>
      </w:r>
      <w:bookmarkEnd w:id="227"/>
    </w:p>
    <w:p w14:paraId="763954E3" w14:textId="7BF526B7" w:rsidR="00C779C2" w:rsidRPr="008D7225" w:rsidRDefault="00640DC8" w:rsidP="00293D74">
      <w:pPr>
        <w:pStyle w:val="Heading2"/>
        <w:spacing w:before="120" w:line="264" w:lineRule="auto"/>
        <w:ind w:firstLine="709"/>
        <w:contextualSpacing/>
        <w:jc w:val="both"/>
        <w:rPr>
          <w:rFonts w:cs="Times New Roman"/>
          <w:szCs w:val="28"/>
        </w:rPr>
      </w:pPr>
      <w:bookmarkStart w:id="228" w:name="_Toc238023591"/>
      <w:r w:rsidRPr="008D7225">
        <w:rPr>
          <w:rFonts w:cs="Times New Roman"/>
          <w:szCs w:val="28"/>
        </w:rPr>
        <w:t>I. NGUYÊN TẮC TỔ CHỨC THỰC HIỆN</w:t>
      </w:r>
      <w:bookmarkEnd w:id="228"/>
    </w:p>
    <w:p w14:paraId="107A799C" w14:textId="77777777" w:rsidR="00C779C2" w:rsidRPr="008D7225" w:rsidRDefault="0070149B" w:rsidP="00293D74">
      <w:pPr>
        <w:spacing w:before="120" w:after="0" w:line="264" w:lineRule="auto"/>
        <w:ind w:firstLine="709"/>
        <w:contextualSpacing/>
        <w:jc w:val="both"/>
      </w:pPr>
      <w:r w:rsidRPr="008D7225">
        <w:t>Việc tổ chức thực hiện Đề án được triển khai theo nguyên tắc thống nhất trong chỉ đạo, rõ trách nhiệm trong tổ chức thực hiện, tăng cường phân cấp, phân quyền gắn với kiểm tra, giám sát, bảo đảm rõ người, rõ việc, rõ đầu mối, rõ kết quả, rõ thẩm quyền, tạo sự phối hợp đồng bộ, hiệu quả giữa các cơ quan, đơn vị trong toàn Thành phố.</w:t>
      </w:r>
    </w:p>
    <w:p w14:paraId="459813F0" w14:textId="4A96A0E8" w:rsidR="00C779C2" w:rsidRPr="008D7225" w:rsidRDefault="00B40D32" w:rsidP="00293D74">
      <w:pPr>
        <w:spacing w:before="120" w:after="0" w:line="264" w:lineRule="auto"/>
        <w:ind w:firstLine="709"/>
        <w:contextualSpacing/>
        <w:jc w:val="both"/>
      </w:pPr>
      <w:r w:rsidRPr="008D7225">
        <w:t>Sở Văn hoá, Thể thao và Du lịch</w:t>
      </w:r>
      <w:r w:rsidR="0070149B" w:rsidRPr="008D7225">
        <w:t xml:space="preserve"> Hà Nội là cơ quan chủ trì, cơ quan thường trực tổ chức thực hiện Đề án, có trách nhiệm tham mưu UBND Thành phố chỉ đạo triển khai thống nhất các nhiệm vụ của Đề án; chủ trì điều phối hoạt động giữa các sở, ban, ngành, UBND cấp xã và các cơ quan, đơn vị có liên quan; theo dõi, kiểm tra, đôn đốc, đánh giá kết quả thực hiện và định kỳ báo cáo UBND Thành phố theo quy định.</w:t>
      </w:r>
    </w:p>
    <w:p w14:paraId="7641B5DA" w14:textId="77777777" w:rsidR="00C779C2" w:rsidRPr="008D7225" w:rsidRDefault="0070149B" w:rsidP="00293D74">
      <w:pPr>
        <w:spacing w:before="120" w:after="0" w:line="264" w:lineRule="auto"/>
        <w:ind w:firstLine="709"/>
        <w:contextualSpacing/>
        <w:jc w:val="both"/>
      </w:pPr>
      <w:r w:rsidRPr="008D7225">
        <w:t>Các sở, ban, ngành, UBND cấp xã và các cơ quan, đơn vị liên quan có trách nhiệm phối hợp tổ chức thực hiện các nhiệm vụ được giao theo đúng chức năng, nhiệm vụ và thẩm quyền; bảo đảm sự phối hợp chặt chẽ, đồng bộ, không chồng chéo, không bỏ sót nhiệm vụ và chịu trách nhiệm về kết quả thực hiện đối với lĩnh vực được phân công.</w:t>
      </w:r>
    </w:p>
    <w:p w14:paraId="25F6619D" w14:textId="698A936C" w:rsidR="00C779C2" w:rsidRPr="008D7225" w:rsidRDefault="0070149B" w:rsidP="00293D74">
      <w:pPr>
        <w:pStyle w:val="Heading2"/>
        <w:spacing w:before="120" w:line="264" w:lineRule="auto"/>
        <w:ind w:firstLine="709"/>
        <w:contextualSpacing/>
        <w:jc w:val="both"/>
        <w:rPr>
          <w:rFonts w:cs="Times New Roman"/>
          <w:szCs w:val="28"/>
        </w:rPr>
      </w:pPr>
      <w:bookmarkStart w:id="229" w:name="_Toc238023592"/>
      <w:r w:rsidRPr="008D7225">
        <w:rPr>
          <w:rFonts w:cs="Times New Roman"/>
          <w:szCs w:val="28"/>
        </w:rPr>
        <w:t>I</w:t>
      </w:r>
      <w:r w:rsidR="00640DC8" w:rsidRPr="008D7225">
        <w:rPr>
          <w:rFonts w:cs="Times New Roman"/>
          <w:szCs w:val="28"/>
        </w:rPr>
        <w:t>I</w:t>
      </w:r>
      <w:r w:rsidRPr="008D7225">
        <w:rPr>
          <w:rFonts w:cs="Times New Roman"/>
          <w:szCs w:val="28"/>
        </w:rPr>
        <w:t>. LỘ TRÌNH TRIỂN KHAI THỰC HIỆN</w:t>
      </w:r>
      <w:bookmarkEnd w:id="229"/>
    </w:p>
    <w:p w14:paraId="780B867E" w14:textId="77777777" w:rsidR="00C779C2" w:rsidRPr="008D7225" w:rsidRDefault="0070149B" w:rsidP="00293D74">
      <w:pPr>
        <w:spacing w:before="120" w:after="0" w:line="264" w:lineRule="auto"/>
        <w:ind w:firstLine="709"/>
        <w:contextualSpacing/>
        <w:jc w:val="both"/>
      </w:pPr>
      <w:r w:rsidRPr="008D7225">
        <w:t>Việc triển khai Đề án được thực hiện theo lộ trình phù hợp với yêu cầu phát triển của Thủ đô, bảo đảm tính kế thừa, đồng bộ với Quy hoạch Thủ đô Hà Nội thời kỳ 2021-2030, tầm nhìn đến năm 2050, các quy hoạch chuyên ngành và kế hoạch phát triển kinh tế - xã hội của Thành phố.</w:t>
      </w:r>
    </w:p>
    <w:p w14:paraId="6D339465" w14:textId="77777777" w:rsidR="00C779C2" w:rsidRPr="008D7225" w:rsidRDefault="0070149B" w:rsidP="00293D74">
      <w:pPr>
        <w:spacing w:before="120" w:after="0" w:line="264" w:lineRule="auto"/>
        <w:ind w:firstLine="709"/>
        <w:contextualSpacing/>
        <w:jc w:val="both"/>
      </w:pPr>
      <w:r w:rsidRPr="008D7225">
        <w:t>Lộ trình triển khai được thực hiện theo phương châm "xây dựng thể chế đi trước - hoàn thiện hạ tầng quản lý - triển khai đồng bộ - đánh giá, điều chỉnh và phát triển bền vững", bảo đảm mỗi giai đoạn đều có mục tiêu, nhiệm vụ và sản phẩm cụ thể.</w:t>
      </w:r>
    </w:p>
    <w:p w14:paraId="6ED0D402" w14:textId="77777777" w:rsidR="00C779C2" w:rsidRPr="008D7225" w:rsidRDefault="0070149B" w:rsidP="00293D74">
      <w:pPr>
        <w:spacing w:before="120" w:after="0" w:line="264" w:lineRule="auto"/>
        <w:ind w:firstLine="709"/>
        <w:contextualSpacing/>
        <w:jc w:val="both"/>
      </w:pPr>
      <w:r w:rsidRPr="008D7225">
        <w:t>Giai đoạn 1 (2026-2027)</w:t>
      </w:r>
    </w:p>
    <w:p w14:paraId="5C625187" w14:textId="77777777" w:rsidR="00C779C2" w:rsidRPr="008D7225" w:rsidRDefault="0070149B" w:rsidP="00293D74">
      <w:pPr>
        <w:spacing w:before="120" w:after="0" w:line="264" w:lineRule="auto"/>
        <w:ind w:firstLine="709"/>
        <w:contextualSpacing/>
        <w:jc w:val="both"/>
      </w:pPr>
      <w:r w:rsidRPr="008D7225">
        <w:t>Hoàn thiện thể chế và chuẩn bị điều kiện triển khai</w:t>
      </w:r>
    </w:p>
    <w:p w14:paraId="42DE8B2C" w14:textId="77777777" w:rsidR="00C779C2" w:rsidRPr="008D7225" w:rsidRDefault="0070149B" w:rsidP="00293D74">
      <w:pPr>
        <w:spacing w:before="120" w:after="0" w:line="264" w:lineRule="auto"/>
        <w:ind w:firstLine="709"/>
        <w:contextualSpacing/>
        <w:jc w:val="both"/>
      </w:pPr>
      <w:r w:rsidRPr="008D7225">
        <w:t>Mục tiêu: Hoàn thiện khung pháp lý, xây dựng nền tảng quản lý thống nhất và chuẩn bị đầy đủ các điều kiện để triển khai Đề án trên phạm vi toàn Thành phố.</w:t>
      </w:r>
    </w:p>
    <w:p w14:paraId="6E8DFCBC" w14:textId="77777777" w:rsidR="00C779C2" w:rsidRPr="008D7225" w:rsidRDefault="0070149B" w:rsidP="00293D74">
      <w:pPr>
        <w:spacing w:before="120" w:after="0" w:line="264" w:lineRule="auto"/>
        <w:ind w:firstLine="709"/>
        <w:contextualSpacing/>
        <w:jc w:val="both"/>
      </w:pPr>
      <w:r w:rsidRPr="008D7225">
        <w:t>Nhiệm vụ trọng tâm</w:t>
      </w:r>
    </w:p>
    <w:p w14:paraId="5825ABC3" w14:textId="77777777" w:rsidR="00C779C2" w:rsidRPr="008D7225" w:rsidRDefault="0070149B" w:rsidP="00293D74">
      <w:pPr>
        <w:spacing w:before="120" w:after="0" w:line="264" w:lineRule="auto"/>
        <w:ind w:firstLine="709"/>
        <w:contextualSpacing/>
        <w:jc w:val="both"/>
      </w:pPr>
      <w:r w:rsidRPr="008D7225">
        <w:t xml:space="preserve">Ban hành Kế hoạch triển khai Đề án. Xây dựng và ban hành Quy chế quản lý hoạt động quảng cáo của Thành phố. Rà soát, điều chỉnh các quy định, quy hoạch và văn bản có liên quan. Hoàn thành việc phân vùng quản lý không gian quảng cáo. Ban hành hệ thống phụ lục, danh mục và bộ tiêu chí quản lý. Xây dựng cơ sở dữ </w:t>
      </w:r>
      <w:r w:rsidRPr="008D7225">
        <w:lastRenderedPageBreak/>
        <w:t>liệu số và bản đồ số quản lý hoạt động quảng cáo. Xây dựng phần mềm quản lý, cấp phép và theo dõi hoạt động quảng cáo. Đào tạo, tập huấn cho đội ngũ cán bộ các cấp.</w:t>
      </w:r>
    </w:p>
    <w:p w14:paraId="383B2E3C" w14:textId="77777777" w:rsidR="00C779C2" w:rsidRPr="008D7225" w:rsidRDefault="0070149B" w:rsidP="00293D74">
      <w:pPr>
        <w:spacing w:before="120" w:after="0" w:line="264" w:lineRule="auto"/>
        <w:ind w:firstLine="709"/>
        <w:contextualSpacing/>
        <w:jc w:val="both"/>
      </w:pPr>
      <w:r w:rsidRPr="008D7225">
        <w:t>Sản phẩm đầu ra</w:t>
      </w:r>
    </w:p>
    <w:p w14:paraId="516977D5" w14:textId="77777777" w:rsidR="00C779C2" w:rsidRPr="008D7225" w:rsidRDefault="0070149B" w:rsidP="00293D74">
      <w:pPr>
        <w:spacing w:before="120" w:after="0" w:line="264" w:lineRule="auto"/>
        <w:ind w:firstLine="709"/>
        <w:contextualSpacing/>
        <w:jc w:val="both"/>
      </w:pPr>
      <w:r w:rsidRPr="008D7225">
        <w:t>Quy chế quản lý hoạt động quảng cáo.</w:t>
      </w:r>
    </w:p>
    <w:p w14:paraId="5626FD85" w14:textId="77777777" w:rsidR="00C779C2" w:rsidRPr="008D7225" w:rsidRDefault="0070149B" w:rsidP="00293D74">
      <w:pPr>
        <w:spacing w:before="120" w:after="0" w:line="264" w:lineRule="auto"/>
        <w:ind w:firstLine="709"/>
        <w:contextualSpacing/>
        <w:jc w:val="both"/>
      </w:pPr>
      <w:r w:rsidRPr="008D7225">
        <w:t>Bộ tiêu chí quản lý.</w:t>
      </w:r>
    </w:p>
    <w:p w14:paraId="30D8BAAC" w14:textId="77777777" w:rsidR="00C779C2" w:rsidRPr="008D7225" w:rsidRDefault="0070149B" w:rsidP="00293D74">
      <w:pPr>
        <w:spacing w:before="120" w:after="0" w:line="264" w:lineRule="auto"/>
        <w:ind w:firstLine="709"/>
        <w:contextualSpacing/>
        <w:jc w:val="both"/>
      </w:pPr>
      <w:r w:rsidRPr="008D7225">
        <w:t>Hệ thống phụ lục.</w:t>
      </w:r>
    </w:p>
    <w:p w14:paraId="057E2CC8" w14:textId="77777777" w:rsidR="00C779C2" w:rsidRPr="008D7225" w:rsidRDefault="0070149B" w:rsidP="00293D74">
      <w:pPr>
        <w:spacing w:before="120" w:after="0" w:line="264" w:lineRule="auto"/>
        <w:ind w:firstLine="709"/>
        <w:contextualSpacing/>
        <w:jc w:val="both"/>
      </w:pPr>
      <w:r w:rsidRPr="008D7225">
        <w:t>Cơ sở dữ liệu số.</w:t>
      </w:r>
    </w:p>
    <w:p w14:paraId="5488B565" w14:textId="77777777" w:rsidR="00C779C2" w:rsidRPr="008D7225" w:rsidRDefault="0070149B" w:rsidP="00293D74">
      <w:pPr>
        <w:spacing w:before="120" w:after="0" w:line="264" w:lineRule="auto"/>
        <w:ind w:firstLine="709"/>
        <w:contextualSpacing/>
        <w:jc w:val="both"/>
      </w:pPr>
      <w:r w:rsidRPr="008D7225">
        <w:t>Bản đồ số quản lý.</w:t>
      </w:r>
    </w:p>
    <w:p w14:paraId="1BA3BB23" w14:textId="77777777" w:rsidR="00C779C2" w:rsidRPr="008D7225" w:rsidRDefault="0070149B" w:rsidP="00293D74">
      <w:pPr>
        <w:spacing w:before="120" w:after="0" w:line="264" w:lineRule="auto"/>
        <w:ind w:firstLine="709"/>
        <w:contextualSpacing/>
        <w:jc w:val="both"/>
      </w:pPr>
      <w:r w:rsidRPr="008D7225">
        <w:t>Phần mềm quản lý.</w:t>
      </w:r>
    </w:p>
    <w:p w14:paraId="734EE037" w14:textId="77777777" w:rsidR="00C779C2" w:rsidRPr="008D7225" w:rsidRDefault="0070149B" w:rsidP="00293D74">
      <w:pPr>
        <w:spacing w:before="120" w:after="0" w:line="264" w:lineRule="auto"/>
        <w:ind w:firstLine="709"/>
        <w:contextualSpacing/>
        <w:jc w:val="both"/>
      </w:pPr>
      <w:r w:rsidRPr="008D7225">
        <w:t>Kế hoạch triển khai thống nhất trên toàn Thành phố.</w:t>
      </w:r>
    </w:p>
    <w:p w14:paraId="33FC8828" w14:textId="77777777" w:rsidR="00C779C2" w:rsidRPr="008D7225" w:rsidRDefault="0070149B" w:rsidP="00293D74">
      <w:pPr>
        <w:spacing w:before="120" w:after="0" w:line="264" w:lineRule="auto"/>
        <w:ind w:firstLine="709"/>
        <w:contextualSpacing/>
        <w:jc w:val="both"/>
        <w:rPr>
          <w:spacing w:val="-4"/>
        </w:rPr>
      </w:pPr>
      <w:r w:rsidRPr="008D7225">
        <w:rPr>
          <w:spacing w:val="-4"/>
        </w:rPr>
        <w:t>Giai đoạn 2 (2028-2030): Triển khai đồng bộ và hình thành các mô hình kiểu mẫu</w:t>
      </w:r>
    </w:p>
    <w:p w14:paraId="7A0028D7" w14:textId="77777777" w:rsidR="00C779C2" w:rsidRPr="008D7225" w:rsidRDefault="0070149B" w:rsidP="00293D74">
      <w:pPr>
        <w:spacing w:before="120" w:after="0" w:line="264" w:lineRule="auto"/>
        <w:ind w:firstLine="709"/>
        <w:contextualSpacing/>
        <w:jc w:val="both"/>
      </w:pPr>
      <w:r w:rsidRPr="008D7225">
        <w:t>Mục tiêu: Đưa Đề án vào thực tiễn; từng bước hình thành mô hình quản lý hiện đại, đồng bộ trên toàn Thành phố.</w:t>
      </w:r>
    </w:p>
    <w:p w14:paraId="732BB6CA" w14:textId="77777777" w:rsidR="00C779C2" w:rsidRPr="008D7225" w:rsidRDefault="0070149B" w:rsidP="00293D74">
      <w:pPr>
        <w:spacing w:before="120" w:after="0" w:line="264" w:lineRule="auto"/>
        <w:ind w:firstLine="709"/>
        <w:contextualSpacing/>
        <w:jc w:val="both"/>
      </w:pPr>
      <w:r w:rsidRPr="008D7225">
        <w:t>Nhiệm vụ trọng tâm</w:t>
      </w:r>
    </w:p>
    <w:p w14:paraId="6F1058CB" w14:textId="77777777" w:rsidR="00C779C2" w:rsidRPr="008D7225" w:rsidRDefault="0070149B" w:rsidP="00293D74">
      <w:pPr>
        <w:spacing w:before="120" w:after="0" w:line="264" w:lineRule="auto"/>
        <w:ind w:firstLine="709"/>
        <w:contextualSpacing/>
        <w:jc w:val="both"/>
      </w:pPr>
      <w:r w:rsidRPr="008D7225">
        <w:t>Triển khai đồng bộ công tác quản lý theo 08 vùng chức năng. Hoàn thành việc chuẩn hóa các tuyến phố và khu vực trọng điểm. Triển khai các mô hình quảng cáo thông minh. Xây dựng các tuyến phố quảng cáo kiểu mẫu. Thực hiện số hóa toàn bộ hồ sơ quản lý quảng cáo. Tăng cường xã hội hóa và thu hút đầu tư. Đánh giá kết quả bước đầu và điều chỉnh các nội dung chưa phù hợp.</w:t>
      </w:r>
    </w:p>
    <w:p w14:paraId="612B55DC" w14:textId="77777777" w:rsidR="00C779C2" w:rsidRPr="008D7225" w:rsidRDefault="0070149B" w:rsidP="00293D74">
      <w:pPr>
        <w:spacing w:before="120" w:after="0" w:line="264" w:lineRule="auto"/>
        <w:ind w:firstLine="709"/>
        <w:contextualSpacing/>
        <w:jc w:val="both"/>
      </w:pPr>
      <w:r w:rsidRPr="008D7225">
        <w:t>Sản phẩm đầu ra</w:t>
      </w:r>
    </w:p>
    <w:p w14:paraId="5689CB56" w14:textId="77777777" w:rsidR="00C779C2" w:rsidRPr="008D7225" w:rsidRDefault="0070149B" w:rsidP="00293D74">
      <w:pPr>
        <w:spacing w:before="120" w:after="0" w:line="264" w:lineRule="auto"/>
        <w:ind w:firstLine="709"/>
        <w:contextualSpacing/>
        <w:jc w:val="both"/>
      </w:pPr>
      <w:r w:rsidRPr="008D7225">
        <w:t>Hệ thống quản lý thống nhất trên toàn Thành phố.</w:t>
      </w:r>
    </w:p>
    <w:p w14:paraId="7F4A8A17" w14:textId="77777777" w:rsidR="00C779C2" w:rsidRPr="008D7225" w:rsidRDefault="0070149B" w:rsidP="00293D74">
      <w:pPr>
        <w:spacing w:before="120" w:after="0" w:line="264" w:lineRule="auto"/>
        <w:ind w:firstLine="709"/>
        <w:contextualSpacing/>
        <w:jc w:val="both"/>
      </w:pPr>
      <w:r w:rsidRPr="008D7225">
        <w:t>Các khu vực quảng cáo kiểu mẫu.</w:t>
      </w:r>
    </w:p>
    <w:p w14:paraId="69A08B1D" w14:textId="77777777" w:rsidR="00C779C2" w:rsidRPr="008D7225" w:rsidRDefault="0070149B" w:rsidP="00293D74">
      <w:pPr>
        <w:spacing w:before="120" w:after="0" w:line="264" w:lineRule="auto"/>
        <w:ind w:firstLine="709"/>
        <w:contextualSpacing/>
        <w:jc w:val="both"/>
      </w:pPr>
      <w:r w:rsidRPr="008D7225">
        <w:t>Hệ thống quản lý trực tuyến.</w:t>
      </w:r>
    </w:p>
    <w:p w14:paraId="4F05D3FE" w14:textId="77777777" w:rsidR="00C779C2" w:rsidRPr="008D7225" w:rsidRDefault="0070149B" w:rsidP="00293D74">
      <w:pPr>
        <w:spacing w:before="120" w:after="0" w:line="264" w:lineRule="auto"/>
        <w:ind w:firstLine="709"/>
        <w:contextualSpacing/>
        <w:jc w:val="both"/>
      </w:pPr>
      <w:r w:rsidRPr="008D7225">
        <w:t>Báo cáo đánh giá giữa kỳ.</w:t>
      </w:r>
    </w:p>
    <w:p w14:paraId="2DA285CD" w14:textId="77777777" w:rsidR="00C779C2" w:rsidRPr="008D7225" w:rsidRDefault="0070149B" w:rsidP="00293D74">
      <w:pPr>
        <w:spacing w:before="120" w:after="0" w:line="264" w:lineRule="auto"/>
        <w:ind w:firstLine="709"/>
        <w:contextualSpacing/>
        <w:jc w:val="both"/>
      </w:pPr>
      <w:r w:rsidRPr="008D7225">
        <w:t>Giai đoạn 3 (2031-2035) Hoàn thiện mô hình quản trị và phát triển bền vững</w:t>
      </w:r>
    </w:p>
    <w:p w14:paraId="4EF3CABC" w14:textId="3A65FA57" w:rsidR="00C779C2" w:rsidRPr="008D7225" w:rsidRDefault="0070149B" w:rsidP="00293D74">
      <w:pPr>
        <w:spacing w:before="120" w:after="0" w:line="264" w:lineRule="auto"/>
        <w:ind w:firstLine="709"/>
        <w:contextualSpacing/>
        <w:jc w:val="both"/>
      </w:pPr>
      <w:r w:rsidRPr="008D7225">
        <w:t>Mục tiêu Hoàn thiện mô hình quản trị không gian quảng cáo theo hướng hiện đại, thông minh và hội nhập quốc tế.</w:t>
      </w:r>
    </w:p>
    <w:p w14:paraId="79B57026" w14:textId="77777777" w:rsidR="00C779C2" w:rsidRPr="008D7225" w:rsidRDefault="0070149B" w:rsidP="00293D74">
      <w:pPr>
        <w:spacing w:before="120" w:after="0" w:line="264" w:lineRule="auto"/>
        <w:ind w:firstLine="709"/>
        <w:contextualSpacing/>
        <w:jc w:val="both"/>
      </w:pPr>
      <w:r w:rsidRPr="008D7225">
        <w:t>Nhiệm vụ trọng tâm</w:t>
      </w:r>
    </w:p>
    <w:p w14:paraId="409C6A8D" w14:textId="77777777" w:rsidR="00C779C2" w:rsidRPr="008D7225" w:rsidRDefault="0070149B" w:rsidP="00293D74">
      <w:pPr>
        <w:spacing w:before="120" w:after="0" w:line="264" w:lineRule="auto"/>
        <w:ind w:firstLine="709"/>
        <w:contextualSpacing/>
        <w:jc w:val="both"/>
      </w:pPr>
      <w:r w:rsidRPr="008D7225">
        <w:t>Hoàn thiện cơ sở dữ liệu dùng chung.</w:t>
      </w:r>
    </w:p>
    <w:p w14:paraId="4BB069BB" w14:textId="77777777" w:rsidR="00C779C2" w:rsidRPr="008D7225" w:rsidRDefault="0070149B" w:rsidP="00293D74">
      <w:pPr>
        <w:spacing w:before="120" w:after="0" w:line="264" w:lineRule="auto"/>
        <w:ind w:firstLine="709"/>
        <w:contextualSpacing/>
        <w:jc w:val="both"/>
      </w:pPr>
      <w:r w:rsidRPr="008D7225">
        <w:t>Hoàn thiện cơ chế phối hợp liên ngành.</w:t>
      </w:r>
    </w:p>
    <w:p w14:paraId="49D501DA" w14:textId="77777777" w:rsidR="00C779C2" w:rsidRPr="008D7225" w:rsidRDefault="0070149B" w:rsidP="00293D74">
      <w:pPr>
        <w:spacing w:before="120" w:after="0" w:line="264" w:lineRule="auto"/>
        <w:ind w:firstLine="709"/>
        <w:contextualSpacing/>
        <w:jc w:val="both"/>
      </w:pPr>
      <w:r w:rsidRPr="008D7225">
        <w:t>Cập nhật công nghệ quảng cáo mới.</w:t>
      </w:r>
    </w:p>
    <w:p w14:paraId="0BB4D6A6" w14:textId="77777777" w:rsidR="00C779C2" w:rsidRPr="008D7225" w:rsidRDefault="0070149B" w:rsidP="00293D74">
      <w:pPr>
        <w:spacing w:before="120" w:after="0" w:line="264" w:lineRule="auto"/>
        <w:ind w:firstLine="709"/>
        <w:contextualSpacing/>
        <w:jc w:val="both"/>
      </w:pPr>
      <w:r w:rsidRPr="008D7225">
        <w:t>Đánh giá toàn diện hiệu quả của Đề án.</w:t>
      </w:r>
    </w:p>
    <w:p w14:paraId="339B589A" w14:textId="77777777" w:rsidR="00C779C2" w:rsidRPr="008D7225" w:rsidRDefault="0070149B" w:rsidP="00293D74">
      <w:pPr>
        <w:spacing w:before="120" w:after="0" w:line="264" w:lineRule="auto"/>
        <w:ind w:firstLine="709"/>
        <w:contextualSpacing/>
        <w:jc w:val="both"/>
      </w:pPr>
      <w:r w:rsidRPr="008D7225">
        <w:t>Điều chỉnh, bổ sung các chính sách phù hợp với yêu cầu phát triển của Thành phố.</w:t>
      </w:r>
    </w:p>
    <w:p w14:paraId="69A2CB8F" w14:textId="77777777" w:rsidR="00C779C2" w:rsidRPr="008D7225" w:rsidRDefault="0070149B" w:rsidP="00293D74">
      <w:pPr>
        <w:spacing w:before="120" w:after="0" w:line="264" w:lineRule="auto"/>
        <w:ind w:firstLine="709"/>
        <w:contextualSpacing/>
        <w:jc w:val="both"/>
      </w:pPr>
      <w:r w:rsidRPr="008D7225">
        <w:t>Sản phẩm đầu ra</w:t>
      </w:r>
    </w:p>
    <w:p w14:paraId="25680EF5" w14:textId="77777777" w:rsidR="00C779C2" w:rsidRPr="008D7225" w:rsidRDefault="0070149B" w:rsidP="00293D74">
      <w:pPr>
        <w:spacing w:before="120" w:after="0" w:line="264" w:lineRule="auto"/>
        <w:ind w:firstLine="709"/>
        <w:contextualSpacing/>
        <w:jc w:val="both"/>
      </w:pPr>
      <w:r w:rsidRPr="008D7225">
        <w:lastRenderedPageBreak/>
        <w:t>Mô hình quản trị số hoàn chỉnh.</w:t>
      </w:r>
    </w:p>
    <w:p w14:paraId="241296F6" w14:textId="77777777" w:rsidR="00C779C2" w:rsidRPr="008D7225" w:rsidRDefault="0070149B" w:rsidP="00293D74">
      <w:pPr>
        <w:spacing w:before="120" w:after="0" w:line="264" w:lineRule="auto"/>
        <w:ind w:firstLine="709"/>
        <w:contextualSpacing/>
        <w:jc w:val="both"/>
      </w:pPr>
      <w:r w:rsidRPr="008D7225">
        <w:t>Hệ thống dữ liệu tích hợp.</w:t>
      </w:r>
    </w:p>
    <w:p w14:paraId="7836198E" w14:textId="77777777" w:rsidR="00C779C2" w:rsidRPr="008D7225" w:rsidRDefault="0070149B" w:rsidP="00293D74">
      <w:pPr>
        <w:spacing w:before="120" w:after="0" w:line="264" w:lineRule="auto"/>
        <w:ind w:firstLine="709"/>
        <w:contextualSpacing/>
        <w:jc w:val="both"/>
      </w:pPr>
      <w:r w:rsidRPr="008D7225">
        <w:t>Báo cáo tổng kết giai đoạn.</w:t>
      </w:r>
    </w:p>
    <w:p w14:paraId="4E7F53A5" w14:textId="77777777" w:rsidR="00C779C2" w:rsidRPr="008D7225" w:rsidRDefault="0070149B" w:rsidP="00293D74">
      <w:pPr>
        <w:spacing w:before="120" w:after="0" w:line="264" w:lineRule="auto"/>
        <w:ind w:firstLine="709"/>
        <w:contextualSpacing/>
        <w:jc w:val="both"/>
      </w:pPr>
      <w:r w:rsidRPr="008D7225">
        <w:t>Đề xuất điều chỉnh Đề án (nếu cần).</w:t>
      </w:r>
    </w:p>
    <w:p w14:paraId="05B8D2E9" w14:textId="77777777" w:rsidR="00C779C2" w:rsidRPr="008D7225" w:rsidRDefault="0070149B" w:rsidP="00293D74">
      <w:pPr>
        <w:spacing w:before="120" w:after="0" w:line="264" w:lineRule="auto"/>
        <w:ind w:firstLine="709"/>
        <w:contextualSpacing/>
        <w:jc w:val="both"/>
      </w:pPr>
      <w:r w:rsidRPr="008D7225">
        <w:t>Tầm nhìn đến năm 2045</w:t>
      </w:r>
    </w:p>
    <w:p w14:paraId="1E7FF2B0" w14:textId="77777777" w:rsidR="00C779C2" w:rsidRPr="008D7225" w:rsidRDefault="0070149B" w:rsidP="00293D74">
      <w:pPr>
        <w:spacing w:before="120" w:after="0" w:line="264" w:lineRule="auto"/>
        <w:ind w:firstLine="709"/>
        <w:contextualSpacing/>
        <w:jc w:val="both"/>
      </w:pPr>
      <w:r w:rsidRPr="008D7225">
        <w:t>Phấn đấu xây dựng Hà Nội trở thành địa phương đi đầu cả nước về quản trị không gian quảng cáo đô thị; hình thành hệ thống quảng cáo hiện đại, văn minh, ứng dụng công nghệ số, hài hòa với kiến trúc, cảnh quan và bản sắc văn hóa Thủ đô; góp phần phát triển công nghiệp văn hóa, kinh tế sáng tạo và nâng cao năng lực cạnh tranh của Thành phố trong khu vực.</w:t>
      </w:r>
    </w:p>
    <w:p w14:paraId="2D8E0CB3" w14:textId="35DBDEBF" w:rsidR="00C779C2" w:rsidRPr="008D7225" w:rsidRDefault="00694278" w:rsidP="00293D74">
      <w:pPr>
        <w:pStyle w:val="Heading2"/>
        <w:spacing w:before="120" w:line="264" w:lineRule="auto"/>
        <w:ind w:firstLine="709"/>
        <w:contextualSpacing/>
        <w:jc w:val="both"/>
        <w:rPr>
          <w:rFonts w:cs="Times New Roman"/>
          <w:bCs w:val="0"/>
          <w:szCs w:val="28"/>
        </w:rPr>
      </w:pPr>
      <w:bookmarkStart w:id="230" w:name="_Toc238023593"/>
      <w:r w:rsidRPr="008D7225">
        <w:rPr>
          <w:rFonts w:cs="Times New Roman"/>
          <w:szCs w:val="28"/>
        </w:rPr>
        <w:t>I</w:t>
      </w:r>
      <w:r w:rsidR="0070149B" w:rsidRPr="008D7225">
        <w:rPr>
          <w:rFonts w:cs="Times New Roman"/>
          <w:szCs w:val="28"/>
        </w:rPr>
        <w:t>II. NGUỒN LỰC THỰC HIỆN</w:t>
      </w:r>
      <w:bookmarkEnd w:id="230"/>
    </w:p>
    <w:p w14:paraId="3D8A02CC"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231" w:name="_Toc237511942"/>
      <w:bookmarkStart w:id="232" w:name="_Toc238023594"/>
      <w:r w:rsidRPr="008D7225">
        <w:rPr>
          <w:rFonts w:ascii="Times New Roman" w:eastAsia="Times New Roman" w:hAnsi="Times New Roman" w:cs="Times New Roman"/>
          <w:color w:val="auto"/>
        </w:rPr>
        <w:t>1. Nguồn lực thể chế</w:t>
      </w:r>
      <w:bookmarkEnd w:id="231"/>
      <w:bookmarkEnd w:id="232"/>
    </w:p>
    <w:p w14:paraId="729A28CB" w14:textId="77777777" w:rsidR="00C779C2" w:rsidRPr="008D7225" w:rsidRDefault="0070149B" w:rsidP="00293D74">
      <w:pPr>
        <w:spacing w:before="120" w:after="0" w:line="264" w:lineRule="auto"/>
        <w:ind w:firstLine="709"/>
        <w:contextualSpacing/>
        <w:jc w:val="both"/>
      </w:pPr>
      <w:r w:rsidRPr="008D7225">
        <w:t>Nguồn lực thể chế là nền tảng bảo đảm việc triển khai Đề án được thực hiện thống nhất, đồng bộ và hiệu quả trên phạm vi toàn Thành phố. Thành phố tập trung hoàn thiện hệ thống cơ chế, chính sách, quy định quản lý và công cụ điều hành nhằm tạo lập hành lang pháp lý đầy đủ, minh bạch, ổn định cho phát triển hoạt động quảng cáo theo hướng hiện đại, văn minh và phù hợp với yêu cầu quản trị đô thị.</w:t>
      </w:r>
    </w:p>
    <w:p w14:paraId="1F1BE80A" w14:textId="77777777" w:rsidR="00C779C2" w:rsidRPr="008D7225" w:rsidRDefault="0070149B" w:rsidP="00293D74">
      <w:pPr>
        <w:spacing w:before="120" w:after="0" w:line="264" w:lineRule="auto"/>
        <w:ind w:firstLine="709"/>
        <w:contextualSpacing/>
        <w:jc w:val="both"/>
      </w:pPr>
      <w:r w:rsidRPr="008D7225">
        <w:t>Việc phát triển nguồn lực thể chế được thực hiện theo các nội dung sau:</w:t>
      </w:r>
    </w:p>
    <w:p w14:paraId="0CA17784" w14:textId="77777777" w:rsidR="00C779C2" w:rsidRPr="008D7225" w:rsidRDefault="0070149B" w:rsidP="00293D74">
      <w:pPr>
        <w:spacing w:before="120" w:after="0" w:line="264" w:lineRule="auto"/>
        <w:ind w:firstLine="709"/>
        <w:contextualSpacing/>
        <w:jc w:val="both"/>
      </w:pPr>
      <w:r w:rsidRPr="008D7225">
        <w:t>Thứ nhất, rà soát, hoàn thiện hệ thống văn bản quản lý về hoạt động quảng cáo trên địa bàn Thành phố, bảo đảm thống nhất với Luật Quảng cáo, Luật Thủ đô, các quy định của pháp luật có liên quan và định hướng của Đề án.</w:t>
      </w:r>
    </w:p>
    <w:p w14:paraId="2972B90E" w14:textId="77777777" w:rsidR="00C779C2" w:rsidRPr="008D7225" w:rsidRDefault="0070149B" w:rsidP="00293D74">
      <w:pPr>
        <w:spacing w:before="120" w:after="0" w:line="264" w:lineRule="auto"/>
        <w:ind w:firstLine="709"/>
        <w:contextualSpacing/>
        <w:jc w:val="both"/>
      </w:pPr>
      <w:r w:rsidRPr="008D7225">
        <w:t>Thứ hai, xây dựng, ban hành hoặc tham mưu cấp có thẩm quyền ban hành Quy chế quản lý hoạt động quảng cáo trên địa bàn thành phố Hà Nội, làm cơ sở thống nhất trong tổ chức thực hiện, phân cấp quản lý và phối hợp giữa các cơ quan, đơn vị.</w:t>
      </w:r>
    </w:p>
    <w:p w14:paraId="3132071C" w14:textId="77777777" w:rsidR="00C779C2" w:rsidRPr="008D7225" w:rsidRDefault="0070149B" w:rsidP="00293D74">
      <w:pPr>
        <w:spacing w:before="120" w:after="0" w:line="264" w:lineRule="auto"/>
        <w:ind w:firstLine="709"/>
        <w:contextualSpacing/>
        <w:jc w:val="both"/>
      </w:pPr>
      <w:r w:rsidRPr="008D7225">
        <w:t>Thứ ba, rà soát, điều chỉnh các quy hoạch, quy chế, quy định chuyên ngành có liên quan nhằm bảo đảm sự đồng bộ giữa quản lý hoạt động quảng cáo với quy hoạch đô thị, kiến trúc, hạ tầng kỹ thuật, phát triển văn hóa, thương mại, du lịch và chuyển đổi số.</w:t>
      </w:r>
    </w:p>
    <w:p w14:paraId="6747796A" w14:textId="77777777" w:rsidR="00C779C2" w:rsidRPr="008D7225" w:rsidRDefault="0070149B" w:rsidP="00293D74">
      <w:pPr>
        <w:spacing w:before="120" w:after="0" w:line="264" w:lineRule="auto"/>
        <w:ind w:firstLine="709"/>
        <w:contextualSpacing/>
        <w:jc w:val="both"/>
      </w:pPr>
      <w:r w:rsidRPr="008D7225">
        <w:t>Thứ tư, xây dựng và hoàn thiện hệ thống tiêu chí quản lý, danh mục phân vùng, danh mục tuyến phố, danh mục loại hình quảng cáo và các công cụ quản lý khác theo định hướng của Đề án để phục vụ công tác quản lý nhà nước, cấp phép, thanh tra, kiểm tra và tổ chức thực hiện.</w:t>
      </w:r>
    </w:p>
    <w:p w14:paraId="3C09B2D9" w14:textId="77777777" w:rsidR="00C779C2" w:rsidRPr="008D7225" w:rsidRDefault="0070149B" w:rsidP="00293D74">
      <w:pPr>
        <w:spacing w:before="120" w:after="0" w:line="264" w:lineRule="auto"/>
        <w:ind w:firstLine="709"/>
        <w:contextualSpacing/>
        <w:jc w:val="both"/>
      </w:pPr>
      <w:r w:rsidRPr="008D7225">
        <w:t xml:space="preserve">Thứ năm, hoàn thiện cơ chế phân công, phân cấp, phân quyền, xác định rõ trách nhiệm của từng cơ quan, đơn vị, bảo đảm thực hiện theo nguyên tắc rõ người, </w:t>
      </w:r>
      <w:r w:rsidRPr="008D7225">
        <w:lastRenderedPageBreak/>
        <w:t>rõ việc, rõ đầu mối, rõ kết quả và rõ thẩm quyền, đồng thời tăng cường phối hợp liên ngành trong quản lý hoạt động quảng cáo.</w:t>
      </w:r>
    </w:p>
    <w:p w14:paraId="5B1EF26B" w14:textId="77777777" w:rsidR="00C779C2" w:rsidRPr="008D7225" w:rsidRDefault="0070149B" w:rsidP="00293D74">
      <w:pPr>
        <w:spacing w:before="120" w:after="0" w:line="264" w:lineRule="auto"/>
        <w:ind w:firstLine="709"/>
        <w:contextualSpacing/>
        <w:jc w:val="both"/>
      </w:pPr>
      <w:r w:rsidRPr="008D7225">
        <w:t>Thứ sáu, xây dựng cơ chế kiểm tra, giám sát, đánh giá và định kỳ rà soát, cập nhật các quy định quản lý để phù hợp với yêu cầu phát triển của Thành phố và sự phát triển của công nghệ, các loại hình quảng cáo mới.</w:t>
      </w:r>
    </w:p>
    <w:p w14:paraId="4D46C691"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233" w:name="_Toc237511943"/>
      <w:bookmarkStart w:id="234" w:name="_Toc238023595"/>
      <w:r w:rsidRPr="008D7225">
        <w:rPr>
          <w:rFonts w:ascii="Times New Roman" w:eastAsia="Times New Roman" w:hAnsi="Times New Roman" w:cs="Times New Roman"/>
          <w:color w:val="auto"/>
        </w:rPr>
        <w:t>2. Nguồn lực tài chính</w:t>
      </w:r>
      <w:bookmarkEnd w:id="233"/>
      <w:bookmarkEnd w:id="234"/>
    </w:p>
    <w:p w14:paraId="2F3C7E65" w14:textId="77777777" w:rsidR="00C779C2" w:rsidRPr="008D7225" w:rsidRDefault="0070149B" w:rsidP="00293D74">
      <w:pPr>
        <w:spacing w:before="120" w:after="0" w:line="264" w:lineRule="auto"/>
        <w:ind w:firstLine="709"/>
        <w:contextualSpacing/>
        <w:jc w:val="both"/>
      </w:pPr>
      <w:r w:rsidRPr="008D7225">
        <w:t>Nguồn lực tài chính là điều kiện quan trọng bảo đảm triển khai đồng bộ, hiệu quả các nhiệm vụ của Đề án. Việc huy động, quản lý và sử dụng nguồn lực tài chính được thực hiện theo nguyên tắc đa dạng hóa nguồn vốn, kết hợp hài hòa giữa ngân sách nhà nước và các nguồn lực hợp pháp khác; ưu tiên xã hội hóa, nâng cao hiệu quả khai thác tài sản công, đồng thời bảo đảm công khai, minh bạch, tiết kiệm và hiệu quả.</w:t>
      </w:r>
    </w:p>
    <w:p w14:paraId="3EC9BABD" w14:textId="77777777" w:rsidR="00C779C2" w:rsidRPr="008D7225" w:rsidRDefault="0070149B" w:rsidP="00293D74">
      <w:pPr>
        <w:spacing w:before="120" w:after="0" w:line="264" w:lineRule="auto"/>
        <w:ind w:firstLine="709"/>
        <w:contextualSpacing/>
        <w:jc w:val="both"/>
      </w:pPr>
      <w:r w:rsidRPr="008D7225">
        <w:t>a) Nguồn ngân sách nhà nước</w:t>
      </w:r>
    </w:p>
    <w:p w14:paraId="5C0DBA87" w14:textId="77777777" w:rsidR="00C779C2" w:rsidRPr="008D7225" w:rsidRDefault="0070149B" w:rsidP="00293D74">
      <w:pPr>
        <w:spacing w:before="120" w:after="0" w:line="264" w:lineRule="auto"/>
        <w:ind w:firstLine="709"/>
        <w:contextualSpacing/>
        <w:jc w:val="both"/>
      </w:pPr>
      <w:r w:rsidRPr="008D7225">
        <w:t>Ngân sách nhà nước tập trung bảo đảm kinh phí thực hiện các nhiệm vụ quản lý nhà nước, bao gồm:</w:t>
      </w:r>
    </w:p>
    <w:p w14:paraId="15B9AD07" w14:textId="77777777" w:rsidR="00C779C2" w:rsidRPr="008D7225" w:rsidRDefault="0070149B" w:rsidP="00293D74">
      <w:pPr>
        <w:spacing w:before="120" w:after="0" w:line="264" w:lineRule="auto"/>
        <w:ind w:firstLine="709"/>
        <w:contextualSpacing/>
        <w:jc w:val="both"/>
      </w:pPr>
      <w:r w:rsidRPr="008D7225">
        <w:t>Xây dựng, hoàn thiện hệ thống cơ chế, chính sách và văn bản quản lý.</w:t>
      </w:r>
    </w:p>
    <w:p w14:paraId="0F2FB32C" w14:textId="77777777" w:rsidR="00C779C2" w:rsidRPr="008D7225" w:rsidRDefault="0070149B" w:rsidP="00293D74">
      <w:pPr>
        <w:spacing w:before="120" w:after="0" w:line="264" w:lineRule="auto"/>
        <w:ind w:firstLine="709"/>
        <w:contextualSpacing/>
        <w:jc w:val="both"/>
      </w:pPr>
      <w:r w:rsidRPr="008D7225">
        <w:t>Điều tra, khảo sát, xây dựng cơ sở dữ liệu và bản đồ số về hoạt động quảng cáo.</w:t>
      </w:r>
    </w:p>
    <w:p w14:paraId="33F9595B" w14:textId="77777777" w:rsidR="00C779C2" w:rsidRPr="008D7225" w:rsidRDefault="0070149B" w:rsidP="00293D74">
      <w:pPr>
        <w:spacing w:before="120" w:after="0" w:line="264" w:lineRule="auto"/>
        <w:ind w:firstLine="709"/>
        <w:contextualSpacing/>
        <w:jc w:val="both"/>
      </w:pPr>
      <w:r w:rsidRPr="008D7225">
        <w:t>Xây dựng các nền tảng số, phần mềm quản lý, cấp phép và giám sát hoạt động quảng cáo.</w:t>
      </w:r>
    </w:p>
    <w:p w14:paraId="7FE5BEA3" w14:textId="77777777" w:rsidR="00C779C2" w:rsidRPr="008D7225" w:rsidRDefault="0070149B" w:rsidP="00293D74">
      <w:pPr>
        <w:spacing w:before="120" w:after="0" w:line="264" w:lineRule="auto"/>
        <w:ind w:firstLine="709"/>
        <w:contextualSpacing/>
        <w:jc w:val="both"/>
      </w:pPr>
      <w:r w:rsidRPr="008D7225">
        <w:t>Đào tạo, bồi dưỡng nguồn nhân lực; tuyên truyền, phổ biến pháp luật.</w:t>
      </w:r>
    </w:p>
    <w:p w14:paraId="2BCF7777" w14:textId="77777777" w:rsidR="00C779C2" w:rsidRPr="008D7225" w:rsidRDefault="0070149B" w:rsidP="00293D74">
      <w:pPr>
        <w:spacing w:before="120" w:after="0" w:line="264" w:lineRule="auto"/>
        <w:ind w:firstLine="709"/>
        <w:contextualSpacing/>
        <w:jc w:val="both"/>
      </w:pPr>
      <w:r w:rsidRPr="008D7225">
        <w:t>Thanh tra, kiểm tra, giám sát, sơ kết, tổng kết việc thực hiện Đề án.</w:t>
      </w:r>
    </w:p>
    <w:p w14:paraId="5126DAA2" w14:textId="77777777" w:rsidR="00C779C2" w:rsidRPr="008D7225" w:rsidRDefault="0070149B" w:rsidP="00293D74">
      <w:pPr>
        <w:spacing w:before="120" w:after="0" w:line="264" w:lineRule="auto"/>
        <w:ind w:firstLine="709"/>
        <w:contextualSpacing/>
        <w:jc w:val="both"/>
      </w:pPr>
      <w:r w:rsidRPr="008D7225">
        <w:t>Thực hiện các nhiệm vụ phục vụ lợi ích công cộng theo phân cấp ngân sách.</w:t>
      </w:r>
    </w:p>
    <w:p w14:paraId="5A9E60DA" w14:textId="77777777" w:rsidR="00C779C2" w:rsidRPr="008D7225" w:rsidRDefault="0070149B" w:rsidP="00293D74">
      <w:pPr>
        <w:spacing w:before="120" w:after="0" w:line="264" w:lineRule="auto"/>
        <w:ind w:firstLine="709"/>
        <w:contextualSpacing/>
        <w:jc w:val="both"/>
      </w:pPr>
      <w:r w:rsidRPr="008D7225">
        <w:t>b) Nguồn lực xã hội hóa</w:t>
      </w:r>
    </w:p>
    <w:p w14:paraId="08F66989" w14:textId="77777777" w:rsidR="00C779C2" w:rsidRPr="008D7225" w:rsidRDefault="0070149B" w:rsidP="00293D74">
      <w:pPr>
        <w:spacing w:before="120" w:after="0" w:line="264" w:lineRule="auto"/>
        <w:ind w:firstLine="709"/>
        <w:contextualSpacing/>
        <w:jc w:val="both"/>
      </w:pPr>
      <w:r w:rsidRPr="008D7225">
        <w:t>Khuyến khích doanh nghiệp, tổ chức và cá nhân tham gia đầu tư phát triển hệ thống hạ tầng quảng cáo, đặc biệt là các loại hình quảng cáo hiện đại, quảng cáo số, quảng cáo thông minh và các công trình quảng cáo gắn với chỉnh trang đô thị, không gian công cộng và công trình hạ tầng.</w:t>
      </w:r>
    </w:p>
    <w:p w14:paraId="703B542E" w14:textId="77777777" w:rsidR="00C779C2" w:rsidRPr="008D7225" w:rsidRDefault="0070149B" w:rsidP="00293D74">
      <w:pPr>
        <w:spacing w:before="120" w:after="0" w:line="264" w:lineRule="auto"/>
        <w:ind w:firstLine="709"/>
        <w:contextualSpacing/>
        <w:jc w:val="both"/>
      </w:pPr>
      <w:r w:rsidRPr="008D7225">
        <w:t>c) Hợp tác công - tư</w:t>
      </w:r>
    </w:p>
    <w:p w14:paraId="2F195762" w14:textId="77777777" w:rsidR="00C779C2" w:rsidRPr="008D7225" w:rsidRDefault="0070149B" w:rsidP="00293D74">
      <w:pPr>
        <w:spacing w:before="120" w:after="0" w:line="264" w:lineRule="auto"/>
        <w:ind w:firstLine="709"/>
        <w:contextualSpacing/>
        <w:jc w:val="both"/>
      </w:pPr>
      <w:r w:rsidRPr="008D7225">
        <w:t>Khuyến khích áp dụng các hình thức hợp tác công - tư và các hình thức hợp tác hợp pháp khác trong đầu tư, quản lý, vận hành và khai thác các công trình quảng cáo có quy mô lớn hoặc gắn với kết cấu hạ tầng đô thị, bảo đảm hài hòa lợi ích của Nhà nước, doanh nghiệp và cộng đồng.</w:t>
      </w:r>
    </w:p>
    <w:p w14:paraId="7A3A0903" w14:textId="77777777" w:rsidR="00C779C2" w:rsidRPr="008D7225" w:rsidRDefault="0070149B" w:rsidP="00293D74">
      <w:pPr>
        <w:spacing w:before="120" w:after="0" w:line="264" w:lineRule="auto"/>
        <w:ind w:firstLine="709"/>
        <w:contextualSpacing/>
        <w:jc w:val="both"/>
      </w:pPr>
      <w:r w:rsidRPr="008D7225">
        <w:t>d) Khai thác nguồn lực từ tài sản công</w:t>
      </w:r>
    </w:p>
    <w:p w14:paraId="1F78C40F" w14:textId="77777777" w:rsidR="00C779C2" w:rsidRPr="008D7225" w:rsidRDefault="0070149B" w:rsidP="00293D74">
      <w:pPr>
        <w:spacing w:before="120" w:after="0" w:line="264" w:lineRule="auto"/>
        <w:ind w:firstLine="709"/>
        <w:contextualSpacing/>
        <w:jc w:val="both"/>
      </w:pPr>
      <w:r w:rsidRPr="008D7225">
        <w:t xml:space="preserve">Thực hiện khai thác quyền quảng cáo trên tài sản công, công trình công cộng và hạ tầng kỹ thuật theo quy định của pháp luật; việc lựa chọn nhà đầu tư, tổ chức </w:t>
      </w:r>
      <w:r w:rsidRPr="008D7225">
        <w:lastRenderedPageBreak/>
        <w:t>khai thác phải bảo đảm công khai, minh bạch, cạnh tranh, đúng quy định và gắn với yêu cầu nâng cao chất lượng không gian đô thị.</w:t>
      </w:r>
    </w:p>
    <w:p w14:paraId="7706329C" w14:textId="77777777" w:rsidR="00C779C2" w:rsidRPr="008D7225" w:rsidRDefault="0070149B" w:rsidP="00293D74">
      <w:pPr>
        <w:spacing w:before="120" w:after="0" w:line="264" w:lineRule="auto"/>
        <w:ind w:firstLine="709"/>
        <w:contextualSpacing/>
        <w:jc w:val="both"/>
      </w:pPr>
      <w:r w:rsidRPr="008D7225">
        <w:t>đ) Nâng cao hiệu quả sử dụng nguồn lực</w:t>
      </w:r>
    </w:p>
    <w:p w14:paraId="43D08F98" w14:textId="77777777" w:rsidR="00C779C2" w:rsidRPr="008D7225" w:rsidRDefault="0070149B" w:rsidP="00293D74">
      <w:pPr>
        <w:spacing w:before="120" w:after="0" w:line="264" w:lineRule="auto"/>
        <w:ind w:firstLine="709"/>
        <w:contextualSpacing/>
        <w:jc w:val="both"/>
      </w:pPr>
      <w:r w:rsidRPr="008D7225">
        <w:t>Việc quản lý và sử dụng các nguồn lực tài chính phải gắn với mục tiêu phát triển bền vững, ưu tiên đầu tư cho chuyển đổi số, xây dựng cơ sở dữ liệu, chỉnh trang không gian quảng cáo, ứng dụng công nghệ mới và phát triển các mô hình quảng cáo hiện đại, góp phần nâng cao hiệu quả quản lý nhà nước và năng lực cạnh tranh của ngành quảng cáo Thủ đô.</w:t>
      </w:r>
    </w:p>
    <w:p w14:paraId="33219D0D"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235" w:name="_Toc237511944"/>
      <w:bookmarkStart w:id="236" w:name="_Toc238023596"/>
      <w:r w:rsidRPr="008D7225">
        <w:rPr>
          <w:rFonts w:ascii="Times New Roman" w:eastAsia="Times New Roman" w:hAnsi="Times New Roman" w:cs="Times New Roman"/>
          <w:color w:val="auto"/>
        </w:rPr>
        <w:t>3. Nguồn lực hạ tầng</w:t>
      </w:r>
      <w:bookmarkEnd w:id="235"/>
      <w:bookmarkEnd w:id="236"/>
    </w:p>
    <w:p w14:paraId="2B92C59B" w14:textId="77777777" w:rsidR="00C779C2" w:rsidRPr="008D7225" w:rsidRDefault="0070149B" w:rsidP="00293D74">
      <w:pPr>
        <w:spacing w:before="120" w:after="0" w:line="264" w:lineRule="auto"/>
        <w:ind w:firstLine="709"/>
        <w:contextualSpacing/>
        <w:jc w:val="both"/>
      </w:pPr>
      <w:r w:rsidRPr="008D7225">
        <w:t>Nguồn lực hạ tầng là một trong những yếu tố nền tảng bảo đảm việc tổ chức, phát triển và quản lý hoạt động quảng cáo theo hướng hiện đại, đồng bộ và bền vững. Việc phát triển hạ tầng quảng cáo phải được thực hiện đồng thời với quá trình phát triển hạ tầng đô thị, hạ tầng giao thông, hạ tầng kỹ thuật và các không gian công cộng, bảo đảm phù hợp với định hướng phát triển Thủ đô và quy hoạch có liên quan.</w:t>
      </w:r>
    </w:p>
    <w:p w14:paraId="38B38288" w14:textId="77777777" w:rsidR="00C779C2" w:rsidRPr="008D7225" w:rsidRDefault="0070149B" w:rsidP="00293D74">
      <w:pPr>
        <w:spacing w:before="120" w:after="0" w:line="264" w:lineRule="auto"/>
        <w:ind w:firstLine="709"/>
        <w:contextualSpacing/>
        <w:jc w:val="both"/>
      </w:pPr>
      <w:r w:rsidRPr="008D7225">
        <w:t>a) Phát triển đồng bộ hạ tầng quảng cáo</w:t>
      </w:r>
    </w:p>
    <w:p w14:paraId="59A37039" w14:textId="77777777" w:rsidR="00C779C2" w:rsidRPr="008D7225" w:rsidRDefault="0070149B" w:rsidP="00293D74">
      <w:pPr>
        <w:spacing w:before="120" w:after="0" w:line="264" w:lineRule="auto"/>
        <w:ind w:firstLine="709"/>
        <w:contextualSpacing/>
        <w:jc w:val="both"/>
      </w:pPr>
      <w:r w:rsidRPr="008D7225">
        <w:t xml:space="preserve">Từng bước đầu tư, xây dựng hệ thống hạ tầng quảng cáo đồng bộ, hiện đại, phù hợp với đặc điểm của từng vùng chức năng và từng loại hình quảng cáo; ưu tiên các công trình quảng cáo có thiết kế thống nhất, bảo đảm mỹ quan đô thị, </w:t>
      </w:r>
      <w:proofErr w:type="gramStart"/>
      <w:r w:rsidRPr="008D7225">
        <w:t>an</w:t>
      </w:r>
      <w:proofErr w:type="gramEnd"/>
      <w:r w:rsidRPr="008D7225">
        <w:t xml:space="preserve"> toàn kỹ thuật và hiệu quả khai thác.</w:t>
      </w:r>
    </w:p>
    <w:p w14:paraId="6E152C39" w14:textId="77777777" w:rsidR="00C779C2" w:rsidRPr="008D7225" w:rsidRDefault="0070149B" w:rsidP="00293D74">
      <w:pPr>
        <w:spacing w:before="120" w:after="0" w:line="264" w:lineRule="auto"/>
        <w:ind w:firstLine="709"/>
        <w:contextualSpacing/>
        <w:jc w:val="both"/>
      </w:pPr>
      <w:r w:rsidRPr="008D7225">
        <w:t>b) Tích hợp với hạ tầng đô thị</w:t>
      </w:r>
    </w:p>
    <w:p w14:paraId="3D4E67AA" w14:textId="77777777" w:rsidR="00C779C2" w:rsidRPr="008D7225" w:rsidRDefault="0070149B" w:rsidP="00293D74">
      <w:pPr>
        <w:spacing w:before="120" w:after="0" w:line="264" w:lineRule="auto"/>
        <w:ind w:firstLine="709"/>
        <w:contextualSpacing/>
        <w:jc w:val="both"/>
      </w:pPr>
      <w:r w:rsidRPr="008D7225">
        <w:t>Khuyến khích tích hợp công trình quảng cáo với hệ thống hạ tầng kỹ thuật, công trình công cộng và các dự án phát triển đô thị như nhà chờ xe buýt, nhà ga đường sắt đô thị, quảng trường, công viên, bãi đỗ xe, cầu vượt, hầm đi bộ, trung tâm thương mại và các công trình công cộng khác theo quy định của pháp luật.</w:t>
      </w:r>
    </w:p>
    <w:p w14:paraId="03EBC066" w14:textId="77777777" w:rsidR="00C779C2" w:rsidRPr="008D7225" w:rsidRDefault="0070149B" w:rsidP="00293D74">
      <w:pPr>
        <w:spacing w:before="120" w:after="0" w:line="264" w:lineRule="auto"/>
        <w:ind w:firstLine="709"/>
        <w:contextualSpacing/>
        <w:jc w:val="both"/>
      </w:pPr>
      <w:r w:rsidRPr="008D7225">
        <w:t>c) Phát triển hạ tầng quảng cáo số</w:t>
      </w:r>
    </w:p>
    <w:p w14:paraId="0640C227" w14:textId="77777777" w:rsidR="00C779C2" w:rsidRPr="008D7225" w:rsidRDefault="0070149B" w:rsidP="00293D74">
      <w:pPr>
        <w:spacing w:before="120" w:after="0" w:line="264" w:lineRule="auto"/>
        <w:ind w:firstLine="709"/>
        <w:contextualSpacing/>
        <w:jc w:val="both"/>
      </w:pPr>
      <w:r w:rsidRPr="008D7225">
        <w:t>Ưu tiên đầu tư hệ thống màn hình quảng cáo số, bảng quảng cáo điện tử, hệ thống quảng cáo thông minh và các nền tảng truyền thông số tại các khu vực được quy hoạch, góp phần nâng cao hiệu quả khai thác không gian quảng cáo và đáp ứng yêu cầu chuyển đổi số của Thành phố.</w:t>
      </w:r>
    </w:p>
    <w:p w14:paraId="7D651560" w14:textId="77777777" w:rsidR="00C779C2" w:rsidRPr="008D7225" w:rsidRDefault="0070149B" w:rsidP="00293D74">
      <w:pPr>
        <w:spacing w:before="120" w:after="0" w:line="264" w:lineRule="auto"/>
        <w:ind w:firstLine="709"/>
        <w:contextualSpacing/>
        <w:jc w:val="both"/>
      </w:pPr>
      <w:r w:rsidRPr="008D7225">
        <w:t>d) Chỉnh trang và nâng cao chất lượng không gian quảng cáo</w:t>
      </w:r>
    </w:p>
    <w:p w14:paraId="29F20175" w14:textId="77777777" w:rsidR="00C779C2" w:rsidRPr="008D7225" w:rsidRDefault="0070149B" w:rsidP="00293D74">
      <w:pPr>
        <w:spacing w:before="120" w:after="0" w:line="264" w:lineRule="auto"/>
        <w:ind w:firstLine="709"/>
        <w:contextualSpacing/>
        <w:jc w:val="both"/>
      </w:pPr>
      <w:r w:rsidRPr="008D7225">
        <w:t>Từng bước cải tạo, thay thế các công trình quảng cáo xuống cấp, không bảo đảm an toàn hoặc không còn phù hợp với cảnh quan đô thị; khuyến khích sử dụng vật liệu mới, công nghệ mới, giải pháp tiết kiệm năng lượng và thân thiện với môi trường; xây dựng các tuyến phố, khu vực quảng cáo kiểu mẫu theo định hướng của Đề án.</w:t>
      </w:r>
    </w:p>
    <w:p w14:paraId="442EA977" w14:textId="77777777" w:rsidR="00C779C2" w:rsidRPr="008D7225" w:rsidRDefault="0070149B" w:rsidP="00293D74">
      <w:pPr>
        <w:spacing w:before="120" w:after="0" w:line="264" w:lineRule="auto"/>
        <w:ind w:firstLine="709"/>
        <w:contextualSpacing/>
        <w:jc w:val="both"/>
      </w:pPr>
      <w:r w:rsidRPr="008D7225">
        <w:t>đ) Khai thác hiệu quả hạ tầng hiện có</w:t>
      </w:r>
    </w:p>
    <w:p w14:paraId="4D280A67" w14:textId="77777777" w:rsidR="00C779C2" w:rsidRPr="008D7225" w:rsidRDefault="0070149B" w:rsidP="00293D74">
      <w:pPr>
        <w:spacing w:before="120" w:after="0" w:line="264" w:lineRule="auto"/>
        <w:ind w:firstLine="709"/>
        <w:contextualSpacing/>
        <w:jc w:val="both"/>
      </w:pPr>
      <w:r w:rsidRPr="008D7225">
        <w:lastRenderedPageBreak/>
        <w:t>Rà soát, đánh giá và khai thác hiệu quả hệ thống công trình hạ tầng hiện có có khả năng tích hợp hoạt động quảng cáo; hạn chế đầu tư dàn trải, phát sinh công trình độc lập khi có thể kết hợp với hạ tầng đô thị hiện hữu, góp phần sử dụng hiệu quả tài nguyên không gian đô thị và nâng cao hiệu quả đầu tư.</w:t>
      </w:r>
    </w:p>
    <w:p w14:paraId="1423F8E6"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237" w:name="_Toc237511945"/>
      <w:bookmarkStart w:id="238" w:name="_Toc238023597"/>
      <w:r w:rsidRPr="008D7225">
        <w:rPr>
          <w:rFonts w:ascii="Times New Roman" w:eastAsia="Times New Roman" w:hAnsi="Times New Roman" w:cs="Times New Roman"/>
          <w:color w:val="auto"/>
        </w:rPr>
        <w:t>4. Nguồn lực khoa học, công nghệ và chuyển đổi số</w:t>
      </w:r>
      <w:bookmarkEnd w:id="237"/>
      <w:bookmarkEnd w:id="238"/>
    </w:p>
    <w:p w14:paraId="43103D1C" w14:textId="77777777" w:rsidR="00C779C2" w:rsidRPr="008D7225" w:rsidRDefault="0070149B" w:rsidP="00293D74">
      <w:pPr>
        <w:spacing w:before="120" w:after="0" w:line="264" w:lineRule="auto"/>
        <w:ind w:firstLine="709"/>
        <w:contextualSpacing/>
        <w:jc w:val="both"/>
      </w:pPr>
      <w:r w:rsidRPr="008D7225">
        <w:t>Nguồn lực khoa học, công nghệ và chuyển đổi số là động lực quan trọng để đổi mới phương thức quản lý hoạt động quảng cáo, nâng cao hiệu lực, hiệu quả quản lý nhà nước và thúc đẩy phát triển ngành quảng cáo theo hướng hiện đại.</w:t>
      </w:r>
    </w:p>
    <w:p w14:paraId="610545CB" w14:textId="77777777" w:rsidR="00C779C2" w:rsidRPr="008D7225" w:rsidRDefault="0070149B" w:rsidP="00293D74">
      <w:pPr>
        <w:spacing w:before="120" w:after="0" w:line="264" w:lineRule="auto"/>
        <w:ind w:firstLine="709"/>
        <w:contextualSpacing/>
        <w:jc w:val="both"/>
      </w:pPr>
      <w:r w:rsidRPr="008D7225">
        <w:t>a) Ứng dụng khoa học và công nghệ</w:t>
      </w:r>
    </w:p>
    <w:p w14:paraId="225368CB" w14:textId="77777777" w:rsidR="00C779C2" w:rsidRPr="008D7225" w:rsidRDefault="0070149B" w:rsidP="00293D74">
      <w:pPr>
        <w:spacing w:before="120" w:after="0" w:line="264" w:lineRule="auto"/>
        <w:ind w:firstLine="709"/>
        <w:contextualSpacing/>
        <w:jc w:val="both"/>
      </w:pPr>
      <w:r w:rsidRPr="008D7225">
        <w:t>Đẩy mạnh nghiên cứu, ứng dụng các thành tựu khoa học và công nghệ trong thiết kế, đầu tư, vận hành và quản lý công trình quảng cáo; khuyến khích áp dụng các công nghệ tiên tiến, vật liệu mới, giải pháp tiết kiệm năng lượng và thân thiện với môi trường.</w:t>
      </w:r>
    </w:p>
    <w:p w14:paraId="74E80ABC" w14:textId="77777777" w:rsidR="00C779C2" w:rsidRPr="008D7225" w:rsidRDefault="0070149B" w:rsidP="00293D74">
      <w:pPr>
        <w:spacing w:before="120" w:after="0" w:line="264" w:lineRule="auto"/>
        <w:ind w:firstLine="709"/>
        <w:contextualSpacing/>
        <w:jc w:val="both"/>
      </w:pPr>
      <w:r w:rsidRPr="008D7225">
        <w:t>b) Chuyển đổi số trong quản lý</w:t>
      </w:r>
    </w:p>
    <w:p w14:paraId="04F0CA15" w14:textId="77777777" w:rsidR="00C779C2" w:rsidRPr="008D7225" w:rsidRDefault="0070149B" w:rsidP="00293D74">
      <w:pPr>
        <w:spacing w:before="120" w:after="0" w:line="264" w:lineRule="auto"/>
        <w:ind w:firstLine="709"/>
        <w:contextualSpacing/>
        <w:jc w:val="both"/>
      </w:pPr>
      <w:r w:rsidRPr="008D7225">
        <w:t>Xây dựng hệ thống quản lý hoạt động quảng cáo trên nền tảng số; từng bước thực hiện số hóa toàn bộ dữ liệu về vị trí quảng cáo, công trình quảng cáo, hồ sơ cấp phép, thanh tra, kiểm tra và xử lý vi phạm; bảo đảm kết nối, chia sẻ dữ liệu với hệ thống thông tin và cơ sở dữ liệu dùng chung của Thành phố.</w:t>
      </w:r>
    </w:p>
    <w:p w14:paraId="24853DCE" w14:textId="77777777" w:rsidR="00C779C2" w:rsidRPr="008D7225" w:rsidRDefault="0070149B" w:rsidP="00293D74">
      <w:pPr>
        <w:spacing w:before="120" w:after="0" w:line="264" w:lineRule="auto"/>
        <w:ind w:firstLine="709"/>
        <w:contextualSpacing/>
        <w:jc w:val="both"/>
      </w:pPr>
      <w:r w:rsidRPr="008D7225">
        <w:t>c) Phát triển các nền tảng số</w:t>
      </w:r>
    </w:p>
    <w:p w14:paraId="26A0C7D4" w14:textId="77777777" w:rsidR="00C779C2" w:rsidRPr="008D7225" w:rsidRDefault="0070149B" w:rsidP="00293D74">
      <w:pPr>
        <w:spacing w:before="120" w:after="0" w:line="264" w:lineRule="auto"/>
        <w:ind w:firstLine="709"/>
        <w:contextualSpacing/>
        <w:jc w:val="both"/>
      </w:pPr>
      <w:r w:rsidRPr="008D7225">
        <w:t>Xây dựng cơ sở dữ liệu số, bản đồ số quản lý hoạt động quảng cáo; ứng dụng công nghệ GIS, trí tuệ nhân tạo (AI), dữ liệu lớn (Big Data), Internet vạn vật (IoT) và các công nghệ phù hợp để hỗ trợ công tác quản lý, giám sát và dự báo.</w:t>
      </w:r>
    </w:p>
    <w:p w14:paraId="011EC824" w14:textId="77777777" w:rsidR="00C779C2" w:rsidRPr="008D7225" w:rsidRDefault="0070149B" w:rsidP="00293D74">
      <w:pPr>
        <w:spacing w:before="120" w:after="0" w:line="264" w:lineRule="auto"/>
        <w:ind w:firstLine="709"/>
        <w:contextualSpacing/>
        <w:jc w:val="both"/>
      </w:pPr>
      <w:r w:rsidRPr="008D7225">
        <w:t>d) Khuyến khích đổi mới sáng tạo</w:t>
      </w:r>
    </w:p>
    <w:p w14:paraId="14F0C26E" w14:textId="77777777" w:rsidR="00C779C2" w:rsidRPr="008D7225" w:rsidRDefault="0070149B" w:rsidP="00293D74">
      <w:pPr>
        <w:spacing w:before="120" w:after="0" w:line="264" w:lineRule="auto"/>
        <w:ind w:firstLine="709"/>
        <w:contextualSpacing/>
        <w:jc w:val="both"/>
      </w:pPr>
      <w:r w:rsidRPr="008D7225">
        <w:t>Khuyến khích doanh nghiệp nghiên cứu, phát triển các loại hình quảng cáo mới, các giải pháp truyền thông thông minh và các mô hình quảng cáo ứng dụng công nghệ cao; từng bước hình thành hệ sinh thái đổi mới sáng tạo trong lĩnh vực quảng cáo, phù hợp với định hướng phát triển công nghiệp văn hóa và kinh tế số của Thủ đô.</w:t>
      </w:r>
    </w:p>
    <w:p w14:paraId="735FB606"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239" w:name="_Toc237511946"/>
      <w:bookmarkStart w:id="240" w:name="_Toc238023598"/>
      <w:r w:rsidRPr="008D7225">
        <w:rPr>
          <w:rFonts w:ascii="Times New Roman" w:eastAsia="Times New Roman" w:hAnsi="Times New Roman" w:cs="Times New Roman"/>
          <w:color w:val="auto"/>
        </w:rPr>
        <w:t>5. Nguồn nhân lực</w:t>
      </w:r>
      <w:bookmarkEnd w:id="239"/>
      <w:bookmarkEnd w:id="240"/>
    </w:p>
    <w:p w14:paraId="39D6F523" w14:textId="77777777" w:rsidR="00C779C2" w:rsidRPr="008D7225" w:rsidRDefault="0070149B" w:rsidP="00293D74">
      <w:pPr>
        <w:spacing w:before="120" w:after="0" w:line="264" w:lineRule="auto"/>
        <w:ind w:firstLine="709"/>
        <w:contextualSpacing/>
        <w:jc w:val="both"/>
      </w:pPr>
      <w:r w:rsidRPr="008D7225">
        <w:t>Nguồn nhân lực là yếu tố quyết định chất lượng, hiệu quả quản lý nhà nước và sự phát triển bền vững của hoạt động quảng cáo trên địa bàn Thành phố. Việc phát triển nguồn nhân lực phải đáp ứng yêu cầu quản trị hiện đại, chuyển đổi số, hội nhập quốc tế và phát triển công nghiệp văn hóa; đồng thời nâng cao năng lực quản lý của các cơ quan nhà nước và chất lượng nguồn nhân lực của doanh nghiệp hoạt động trong lĩnh vực quảng cáo.</w:t>
      </w:r>
    </w:p>
    <w:p w14:paraId="0686FFA2" w14:textId="77777777" w:rsidR="00C779C2" w:rsidRPr="008D7225" w:rsidRDefault="0070149B" w:rsidP="00293D74">
      <w:pPr>
        <w:spacing w:before="120" w:after="0" w:line="264" w:lineRule="auto"/>
        <w:ind w:firstLine="709"/>
        <w:contextualSpacing/>
        <w:jc w:val="both"/>
      </w:pPr>
      <w:r w:rsidRPr="008D7225">
        <w:t>a) Nâng cao năng lực đội ngũ cán bộ quản lý nhà nước</w:t>
      </w:r>
    </w:p>
    <w:p w14:paraId="04099B02" w14:textId="77777777" w:rsidR="00C779C2" w:rsidRPr="008D7225" w:rsidRDefault="0070149B" w:rsidP="00293D74">
      <w:pPr>
        <w:spacing w:before="120" w:after="0" w:line="264" w:lineRule="auto"/>
        <w:ind w:firstLine="709"/>
        <w:contextualSpacing/>
        <w:jc w:val="both"/>
      </w:pPr>
      <w:r w:rsidRPr="008D7225">
        <w:lastRenderedPageBreak/>
        <w:t>Tập trung đào tạo, bồi dưỡng đội ngũ cán bộ, công chức, viên chức làm công tác quản lý hoạt động quảng cáo ở các cấp về chuyên môn, nghiệp vụ, kiến thức pháp luật, quy hoạch đô thị, kiến trúc, chuyển đổi số và kỹ năng quản lý hiện đại; từng bước xây dựng đội ngũ cán bộ có trình độ chuyên môn cao, đáp ứng yêu cầu quản lý trong bối cảnh phát triển của Thủ đô.</w:t>
      </w:r>
    </w:p>
    <w:p w14:paraId="7F8C5531" w14:textId="77777777" w:rsidR="00C779C2" w:rsidRPr="008D7225" w:rsidRDefault="0070149B" w:rsidP="00293D74">
      <w:pPr>
        <w:spacing w:before="120" w:after="0" w:line="264" w:lineRule="auto"/>
        <w:ind w:firstLine="709"/>
        <w:contextualSpacing/>
        <w:jc w:val="both"/>
      </w:pPr>
      <w:r w:rsidRPr="008D7225">
        <w:t>b) Phát triển nguồn nhân lực ngành quảng cáo</w:t>
      </w:r>
    </w:p>
    <w:p w14:paraId="45AD4537" w14:textId="77777777" w:rsidR="00C779C2" w:rsidRPr="008D7225" w:rsidRDefault="0070149B" w:rsidP="00293D74">
      <w:pPr>
        <w:spacing w:before="120" w:after="0" w:line="264" w:lineRule="auto"/>
        <w:ind w:firstLine="709"/>
        <w:contextualSpacing/>
        <w:jc w:val="both"/>
      </w:pPr>
      <w:r w:rsidRPr="008D7225">
        <w:t>Khuyến khích các doanh nghiệp, cơ sở đào tạo, tổ chức nghề nghiệp tham gia đào tạo, bồi dưỡng nguồn nhân lực chất lượng cao trong lĩnh vực quảng cáo, thiết kế sáng tạo, truyền thông số, công nghệ quảng cáo và quản trị thương hiệu; từng bước nâng cao năng lực cạnh tranh của ngành quảng cáo Hà Nội.</w:t>
      </w:r>
    </w:p>
    <w:p w14:paraId="2345381B" w14:textId="77777777" w:rsidR="00C779C2" w:rsidRPr="008D7225" w:rsidRDefault="0070149B" w:rsidP="00293D74">
      <w:pPr>
        <w:spacing w:before="120" w:after="0" w:line="264" w:lineRule="auto"/>
        <w:ind w:firstLine="709"/>
        <w:contextualSpacing/>
        <w:jc w:val="both"/>
      </w:pPr>
      <w:r w:rsidRPr="008D7225">
        <w:t>c) Tăng cường hợp tác đào tạo</w:t>
      </w:r>
    </w:p>
    <w:p w14:paraId="31863794" w14:textId="77777777" w:rsidR="00C779C2" w:rsidRPr="008D7225" w:rsidRDefault="0070149B" w:rsidP="00293D74">
      <w:pPr>
        <w:spacing w:before="120" w:after="0" w:line="264" w:lineRule="auto"/>
        <w:ind w:firstLine="709"/>
        <w:contextualSpacing/>
        <w:jc w:val="both"/>
      </w:pPr>
      <w:r w:rsidRPr="008D7225">
        <w:t>Đẩy mạnh hợp tác giữa cơ quan quản lý nhà nước với các cơ sở đào tạo, viện nghiên cứu, hiệp hội nghề nghiệp và doanh nghiệp trong đào tạo, nghiên cứu, chuyển giao công nghệ và cập nhật các xu hướng mới của ngành quảng cáo trong nước và quốc tế.</w:t>
      </w:r>
    </w:p>
    <w:p w14:paraId="050F0575" w14:textId="77777777" w:rsidR="00C779C2" w:rsidRPr="008D7225" w:rsidRDefault="0070149B" w:rsidP="00293D74">
      <w:pPr>
        <w:spacing w:before="120" w:after="0" w:line="264" w:lineRule="auto"/>
        <w:ind w:firstLine="709"/>
        <w:contextualSpacing/>
        <w:jc w:val="both"/>
      </w:pPr>
      <w:r w:rsidRPr="008D7225">
        <w:t>d) Xây dựng đội ngũ chuyên gia</w:t>
      </w:r>
    </w:p>
    <w:p w14:paraId="2C510111" w14:textId="77777777" w:rsidR="00C779C2" w:rsidRPr="008D7225" w:rsidRDefault="0070149B" w:rsidP="00293D74">
      <w:pPr>
        <w:spacing w:before="120" w:after="0" w:line="264" w:lineRule="auto"/>
        <w:ind w:firstLine="709"/>
        <w:contextualSpacing/>
        <w:jc w:val="both"/>
      </w:pPr>
      <w:r w:rsidRPr="008D7225">
        <w:t>Từng bước hình thành đội ngũ chuyên gia, tư vấn trong các lĩnh vực quy hoạch không gian quảng cáo, kiến trúc, mỹ thuật, công nghệ, truyền thông và quản trị đô thị để hỗ trợ Thành phố trong quá trình xây dựng chính sách, phản biện và triển khai các nhiệm vụ của Đề án.</w:t>
      </w:r>
    </w:p>
    <w:p w14:paraId="3AA2BF6B" w14:textId="77777777"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241" w:name="_Toc237511947"/>
      <w:bookmarkStart w:id="242" w:name="_Toc238023599"/>
      <w:r w:rsidRPr="008D7225">
        <w:rPr>
          <w:rFonts w:ascii="Times New Roman" w:eastAsia="Times New Roman" w:hAnsi="Times New Roman" w:cs="Times New Roman"/>
          <w:color w:val="auto"/>
        </w:rPr>
        <w:t>6. Nguồn lực hợp tác và xã hội hóa</w:t>
      </w:r>
      <w:bookmarkEnd w:id="241"/>
      <w:bookmarkEnd w:id="242"/>
    </w:p>
    <w:p w14:paraId="10964856" w14:textId="77777777" w:rsidR="00C779C2" w:rsidRPr="008D7225" w:rsidRDefault="0070149B" w:rsidP="00293D74">
      <w:pPr>
        <w:spacing w:before="120" w:after="0" w:line="264" w:lineRule="auto"/>
        <w:ind w:firstLine="709"/>
        <w:contextualSpacing/>
        <w:jc w:val="both"/>
      </w:pPr>
      <w:r w:rsidRPr="008D7225">
        <w:t>Việc triển khai Đề án được thực hiện trên cơ sở phát huy vai trò của Nhà nước trong định hướng, kiến tạo và quản lý; đồng thời huy động sự tham gia tích cực của doanh nghiệp, tổ chức xã hội, hiệp hội nghề nghiệp, cơ sở nghiên cứu, cơ sở đào tạo và cộng đồng trong quá trình đầu tư, quản lý và phát triển hoạt động quảng cáo.</w:t>
      </w:r>
    </w:p>
    <w:p w14:paraId="7061C443" w14:textId="77777777" w:rsidR="00C779C2" w:rsidRPr="008D7225" w:rsidRDefault="0070149B" w:rsidP="00293D74">
      <w:pPr>
        <w:spacing w:before="120" w:after="0" w:line="264" w:lineRule="auto"/>
        <w:ind w:firstLine="709"/>
        <w:contextualSpacing/>
        <w:jc w:val="both"/>
      </w:pPr>
      <w:r w:rsidRPr="008D7225">
        <w:t>a) Tăng cường hợp tác công - tư</w:t>
      </w:r>
    </w:p>
    <w:p w14:paraId="71B320F1" w14:textId="77777777" w:rsidR="00C779C2" w:rsidRPr="008D7225" w:rsidRDefault="0070149B" w:rsidP="00293D74">
      <w:pPr>
        <w:spacing w:before="120" w:after="0" w:line="264" w:lineRule="auto"/>
        <w:ind w:firstLine="709"/>
        <w:contextualSpacing/>
        <w:jc w:val="both"/>
      </w:pPr>
      <w:r w:rsidRPr="008D7225">
        <w:t>Khuyến khích doanh nghiệp tham gia đầu tư, quản lý, vận hành và khai thác hệ thống hạ tầng quảng cáo theo quy hoạch và định hướng của Thành phố; ưu tiên các dự án ứng dụng công nghệ hiện đại, gắn với chỉnh trang đô thị, phát triển không gian công cộng và nâng cao chất lượng môi trường đô thị.</w:t>
      </w:r>
    </w:p>
    <w:p w14:paraId="0003BF42" w14:textId="77777777" w:rsidR="00C779C2" w:rsidRPr="008D7225" w:rsidRDefault="0070149B" w:rsidP="00293D74">
      <w:pPr>
        <w:spacing w:before="120" w:after="0" w:line="264" w:lineRule="auto"/>
        <w:ind w:firstLine="709"/>
        <w:contextualSpacing/>
        <w:jc w:val="both"/>
      </w:pPr>
      <w:r w:rsidRPr="008D7225">
        <w:t>b) Phát huy vai trò của doanh nghiệp và hiệp hội nghề nghiệp</w:t>
      </w:r>
    </w:p>
    <w:p w14:paraId="2ACCE446" w14:textId="77777777" w:rsidR="00C779C2" w:rsidRPr="008D7225" w:rsidRDefault="0070149B" w:rsidP="00293D74">
      <w:pPr>
        <w:spacing w:before="120" w:after="0" w:line="264" w:lineRule="auto"/>
        <w:ind w:firstLine="709"/>
        <w:contextualSpacing/>
        <w:jc w:val="both"/>
      </w:pPr>
      <w:r w:rsidRPr="008D7225">
        <w:t>Tăng cường phối hợp với các doanh nghiệp hoạt động trong lĩnh vực quảng cáo, truyền thông, công nghệ, kiến trúc và thiết kế; phát huy vai trò của các hiệp hội nghề nghiệp trong việc tham gia góp ý chính sách, xây dựng tiêu chuẩn nghề nghiệp, nâng cao đạo đức kinh doanh và thúc đẩy sự phát triển lành mạnh của thị trường quảng cáo.</w:t>
      </w:r>
    </w:p>
    <w:p w14:paraId="115E2C19" w14:textId="77777777" w:rsidR="00C779C2" w:rsidRPr="008D7225" w:rsidRDefault="0070149B" w:rsidP="00293D74">
      <w:pPr>
        <w:spacing w:before="120" w:after="0" w:line="264" w:lineRule="auto"/>
        <w:ind w:firstLine="709"/>
        <w:contextualSpacing/>
        <w:jc w:val="both"/>
      </w:pPr>
      <w:r w:rsidRPr="008D7225">
        <w:lastRenderedPageBreak/>
        <w:t>c) Đẩy mạnh hợp tác khoa học và hợp tác quốc tế</w:t>
      </w:r>
    </w:p>
    <w:p w14:paraId="64CE7423" w14:textId="77777777" w:rsidR="00C779C2" w:rsidRPr="008D7225" w:rsidRDefault="0070149B" w:rsidP="00293D74">
      <w:pPr>
        <w:spacing w:before="120" w:after="0" w:line="264" w:lineRule="auto"/>
        <w:ind w:firstLine="709"/>
        <w:contextualSpacing/>
        <w:jc w:val="both"/>
      </w:pPr>
      <w:r w:rsidRPr="008D7225">
        <w:t>Khuyến khích hợp tác với các tổ chức nghiên cứu, cơ sở đào tạo, tổ chức quốc tế và các đô thị trong và ngoài nước để trao đổi kinh nghiệm, tiếp nhận công nghệ mới, mô hình quản lý tiên tiến và các giải pháp phát triển quảng cáo gắn với quản trị đô thị hiện đại.</w:t>
      </w:r>
    </w:p>
    <w:p w14:paraId="5F4A5BFC" w14:textId="77777777" w:rsidR="00C779C2" w:rsidRPr="008D7225" w:rsidRDefault="0070149B" w:rsidP="00293D74">
      <w:pPr>
        <w:spacing w:before="120" w:after="0" w:line="264" w:lineRule="auto"/>
        <w:ind w:firstLine="709"/>
        <w:contextualSpacing/>
        <w:jc w:val="both"/>
      </w:pPr>
      <w:r w:rsidRPr="008D7225">
        <w:t>d) Huy động sự tham gia của cộng đồng</w:t>
      </w:r>
    </w:p>
    <w:p w14:paraId="42B7BF0B" w14:textId="77777777" w:rsidR="00C779C2" w:rsidRPr="008D7225" w:rsidRDefault="0070149B" w:rsidP="00293D74">
      <w:pPr>
        <w:spacing w:before="120" w:after="0" w:line="264" w:lineRule="auto"/>
        <w:ind w:firstLine="709"/>
        <w:contextualSpacing/>
        <w:jc w:val="both"/>
      </w:pPr>
      <w:r w:rsidRPr="008D7225">
        <w:t xml:space="preserve">Tăng cường công tác tuyên truyền, vận động và nâng cao nhận thức của tổ chức, cá nhân trong việc thực hiện các quy định về hoạt động quảng cáo; phát huy vai trò giám sát của cộng đồng đối với việc xây dựng môi trường quảng cáo văn minh, hiện đại, </w:t>
      </w:r>
      <w:proofErr w:type="gramStart"/>
      <w:r w:rsidRPr="008D7225">
        <w:t>an</w:t>
      </w:r>
      <w:proofErr w:type="gramEnd"/>
      <w:r w:rsidRPr="008D7225">
        <w:t xml:space="preserve"> toàn và phù hợp với bản sắc văn hóa Thủ đô.</w:t>
      </w:r>
    </w:p>
    <w:p w14:paraId="1E28E370" w14:textId="77777777" w:rsidR="00C779C2" w:rsidRPr="008D7225" w:rsidRDefault="0070149B" w:rsidP="00293D74">
      <w:pPr>
        <w:spacing w:before="120" w:after="0" w:line="264" w:lineRule="auto"/>
        <w:ind w:firstLine="709"/>
        <w:contextualSpacing/>
        <w:jc w:val="both"/>
      </w:pPr>
      <w:r w:rsidRPr="008D7225">
        <w:t>Việc huy động và sử dụng các nguồn lực để triển khai Đề án phải bảo đảm đồng bộ, hiệu quả, đúng quy định của pháp luật và phù hợp với điều kiện phát triển của Thủ đô trong từng giai đoạn. Thành phố ưu tiên hoàn thiện thể chế, phát triển nguồn nhân lực, ứng dụng khoa học, công nghệ và chuyển đổi số; đồng thời đẩy mạnh xã hội hóa, huy động sự tham gia của doanh nghiệp và cộng đồng nhằm xây dựng hệ thống quảng cáo hiện đại, văn minh, góp phần phát triển công nghiệp văn hóa, kinh tế sáng tạo và nâng cao chất lượng không gian đô thị Hà Nội.</w:t>
      </w:r>
    </w:p>
    <w:p w14:paraId="51EA59F7" w14:textId="226347EB" w:rsidR="00815198" w:rsidRPr="008D7225" w:rsidRDefault="00240ECA" w:rsidP="00293D74">
      <w:pPr>
        <w:pStyle w:val="Heading2"/>
        <w:spacing w:before="120" w:line="264" w:lineRule="auto"/>
        <w:ind w:firstLine="709"/>
        <w:contextualSpacing/>
        <w:jc w:val="both"/>
        <w:rPr>
          <w:rFonts w:eastAsia="Times New Roman" w:cs="Times New Roman"/>
          <w:bCs w:val="0"/>
          <w:szCs w:val="28"/>
        </w:rPr>
      </w:pPr>
      <w:bookmarkStart w:id="243" w:name="_Toc238023600"/>
      <w:r w:rsidRPr="008D7225">
        <w:rPr>
          <w:rFonts w:cs="Times New Roman"/>
          <w:szCs w:val="28"/>
        </w:rPr>
        <w:t>IV</w:t>
      </w:r>
      <w:r w:rsidR="00815198" w:rsidRPr="008D7225">
        <w:rPr>
          <w:rFonts w:cs="Times New Roman"/>
          <w:szCs w:val="28"/>
        </w:rPr>
        <w:t xml:space="preserve">. </w:t>
      </w:r>
      <w:r w:rsidR="00D830A3" w:rsidRPr="008D7225">
        <w:rPr>
          <w:rFonts w:cs="Times New Roman"/>
          <w:szCs w:val="28"/>
        </w:rPr>
        <w:t>PHÂN CÔNG NHIỆM VỤ</w:t>
      </w:r>
      <w:bookmarkEnd w:id="243"/>
    </w:p>
    <w:p w14:paraId="268A369E" w14:textId="5CF01F1C" w:rsidR="00C779C2" w:rsidRPr="008D7225" w:rsidRDefault="0070149B" w:rsidP="00293D74">
      <w:pPr>
        <w:pStyle w:val="Heading3"/>
        <w:spacing w:before="120" w:line="264" w:lineRule="auto"/>
        <w:ind w:firstLine="709"/>
        <w:contextualSpacing/>
        <w:jc w:val="both"/>
        <w:rPr>
          <w:rFonts w:ascii="Times New Roman" w:hAnsi="Times New Roman" w:cs="Times New Roman"/>
          <w:color w:val="auto"/>
        </w:rPr>
      </w:pPr>
      <w:bookmarkStart w:id="244" w:name="_Toc237511939"/>
      <w:bookmarkStart w:id="245" w:name="_Toc238023601"/>
      <w:r w:rsidRPr="008D7225">
        <w:rPr>
          <w:rFonts w:ascii="Times New Roman" w:eastAsia="Times New Roman" w:hAnsi="Times New Roman" w:cs="Times New Roman"/>
          <w:color w:val="auto"/>
        </w:rPr>
        <w:t>1. Sở Văn hóa</w:t>
      </w:r>
      <w:r w:rsidR="0091135F" w:rsidRPr="008D7225">
        <w:rPr>
          <w:rFonts w:ascii="Times New Roman" w:eastAsia="Times New Roman" w:hAnsi="Times New Roman" w:cs="Times New Roman"/>
          <w:color w:val="auto"/>
        </w:rPr>
        <w:t>,</w:t>
      </w:r>
      <w:r w:rsidRPr="008D7225">
        <w:rPr>
          <w:rFonts w:ascii="Times New Roman" w:eastAsia="Times New Roman" w:hAnsi="Times New Roman" w:cs="Times New Roman"/>
          <w:color w:val="auto"/>
        </w:rPr>
        <w:t xml:space="preserve"> Thể thao </w:t>
      </w:r>
      <w:r w:rsidR="0091135F" w:rsidRPr="008D7225">
        <w:rPr>
          <w:rFonts w:ascii="Times New Roman" w:eastAsia="Times New Roman" w:hAnsi="Times New Roman" w:cs="Times New Roman"/>
          <w:color w:val="auto"/>
        </w:rPr>
        <w:t xml:space="preserve">và Du lịch </w:t>
      </w:r>
      <w:r w:rsidRPr="008D7225">
        <w:rPr>
          <w:rFonts w:ascii="Times New Roman" w:eastAsia="Times New Roman" w:hAnsi="Times New Roman" w:cs="Times New Roman"/>
          <w:color w:val="auto"/>
        </w:rPr>
        <w:t>Hà Nội</w:t>
      </w:r>
      <w:bookmarkEnd w:id="244"/>
      <w:bookmarkEnd w:id="245"/>
    </w:p>
    <w:p w14:paraId="0AE27E74" w14:textId="77777777" w:rsidR="00AD3B02" w:rsidRPr="008D7225" w:rsidRDefault="00AD3B02" w:rsidP="00293D74">
      <w:pPr>
        <w:spacing w:before="120" w:after="0" w:line="264" w:lineRule="auto"/>
        <w:ind w:firstLine="720"/>
        <w:jc w:val="both"/>
      </w:pPr>
      <w:r w:rsidRPr="008D7225">
        <w:t>Sở Văn hóa, Thể thao và Du lịch Hà Nội là cơ quan chủ trì, thường trực thực hiện Đề án, có trách nhiệm:</w:t>
      </w:r>
    </w:p>
    <w:p w14:paraId="2E19D061" w14:textId="77777777" w:rsidR="00AD3B02" w:rsidRPr="008D7225" w:rsidRDefault="00AD3B02" w:rsidP="00293D74">
      <w:pPr>
        <w:spacing w:before="120" w:after="0" w:line="264" w:lineRule="auto"/>
        <w:ind w:firstLine="720"/>
        <w:jc w:val="both"/>
      </w:pPr>
      <w:r w:rsidRPr="008D7225">
        <w:t>- Chủ trì tham mưu UBND Thành phố tổ chức triển khai toàn diện các nội dung của Đề án; xây dựng kế hoạch thực hiện theo từng giai đoạn; hướng dẫn, đôn đốc và kiểm tra việc tổ chức thực hiện trên địa bàn Thành phố.</w:t>
      </w:r>
    </w:p>
    <w:p w14:paraId="2F5BE178"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Chủ trì phối hợp với các sở, ngành, UBND cấp xã và các đơn vị liên quan rà soát hệ thống văn bản quy phạm pháp luật, cơ chế, chính sách hiện hành; tham mưu UBND Thành phố sửa đổi, bổ sung hoặc ban hành mới các văn bản thuộc thẩm quyền nhằm bảo đảm đồng bộ với định hướng của Đề án.</w:t>
      </w:r>
    </w:p>
    <w:p w14:paraId="72E59654"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Chủ trì tham mưu UBND Thành phố xây dựng và ban hành Quy chế quản lý hoạt động quảng cáo trên địa bàn thành phố Hà Nội; trong thời gian chưa ban hành Quy chế mới, tiếp tục thực hiện theo các quy định hiện hành.</w:t>
      </w:r>
    </w:p>
    <w:p w14:paraId="6CC4F745"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Chủ trì rà soát, tham mưu điều chỉnh định hướng quảng cáo ngoài trời và các nội dung có liên quan để bảo đảm thống nhất với tổ chức không gian quảng cáo của Đề án và các quy định của pháp luật.</w:t>
      </w:r>
    </w:p>
    <w:p w14:paraId="5B4EFB7D" w14:textId="0F4A64ED" w:rsidR="00AD3B02" w:rsidRPr="008D7225" w:rsidRDefault="00924C07" w:rsidP="00B655B3">
      <w:pPr>
        <w:pStyle w:val="ListParagraph"/>
        <w:numPr>
          <w:ilvl w:val="0"/>
          <w:numId w:val="18"/>
        </w:numPr>
        <w:suppressAutoHyphens/>
        <w:spacing w:before="120" w:after="0" w:line="264" w:lineRule="auto"/>
        <w:ind w:left="0" w:firstLine="709"/>
        <w:jc w:val="both"/>
      </w:pPr>
      <w:r w:rsidRPr="008D7225">
        <w:t>Phối hợp Sở Khoa học và Công nghệ, các Sở, ngành, địa phương</w:t>
      </w:r>
      <w:r w:rsidR="00AD3B02" w:rsidRPr="008D7225">
        <w:t xml:space="preserve"> xây dựng hệ thống cơ sở dữ liệu số, bản đồ số quản lý hoạt động quảng cáo; tổ chức quản lý </w:t>
      </w:r>
      <w:r w:rsidR="00AD3B02" w:rsidRPr="008D7225">
        <w:lastRenderedPageBreak/>
        <w:t>thống nhất hệ thống thông tin, dữ liệu phục vụ công tác cấp phép, quản lý, thanh tra, kiểm tra và khai thác.</w:t>
      </w:r>
    </w:p>
    <w:p w14:paraId="0012DA22" w14:textId="77777777" w:rsidR="00AD3B02" w:rsidRPr="008D7225" w:rsidRDefault="00AD3B02" w:rsidP="00B655B3">
      <w:pPr>
        <w:pStyle w:val="ListParagraph"/>
        <w:numPr>
          <w:ilvl w:val="0"/>
          <w:numId w:val="18"/>
        </w:numPr>
        <w:suppressAutoHyphens/>
        <w:spacing w:before="120" w:after="0" w:line="264" w:lineRule="auto"/>
        <w:ind w:left="0" w:firstLine="709"/>
        <w:jc w:val="both"/>
      </w:pPr>
      <w:bookmarkStart w:id="246" w:name="__RefHeading___Toc2819_3605831742"/>
      <w:bookmarkStart w:id="247" w:name="_Toc237511940"/>
      <w:bookmarkEnd w:id="246"/>
      <w:r w:rsidRPr="008D7225">
        <w:t>Chủ trì hướng dẫn chuyên môn, nghiệp vụ; tổ chức đào tạo, tập huấn; tuyên truyền, phổ biến các quy định của Đề án và các văn bản liên quan.</w:t>
      </w:r>
      <w:bookmarkEnd w:id="247"/>
    </w:p>
    <w:p w14:paraId="6E46F728"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Chủ trì sơ kết, tổng kết, đánh giá kết quả thực hiện Đề án; định kỳ hoặc đột xuất báo cáo UBND Thành phố, đề xuất điều chỉnh, bổ sung các nhiệm vụ, giải pháp phù hợp với yêu cầu thực tiễn.</w:t>
      </w:r>
    </w:p>
    <w:p w14:paraId="2C7F8D51" w14:textId="77777777" w:rsidR="00AD3B02" w:rsidRPr="008D7225" w:rsidRDefault="00AD3B02" w:rsidP="00293D74">
      <w:pPr>
        <w:pStyle w:val="Heading3"/>
        <w:spacing w:before="120" w:line="264" w:lineRule="auto"/>
        <w:ind w:firstLine="709"/>
        <w:contextualSpacing/>
        <w:jc w:val="both"/>
        <w:rPr>
          <w:rFonts w:ascii="Times New Roman" w:eastAsia="Times New Roman" w:hAnsi="Times New Roman" w:cs="Times New Roman"/>
          <w:color w:val="auto"/>
        </w:rPr>
      </w:pPr>
      <w:bookmarkStart w:id="248" w:name="_Toc238023602"/>
      <w:r w:rsidRPr="008D7225">
        <w:rPr>
          <w:rFonts w:ascii="Times New Roman" w:eastAsia="Times New Roman" w:hAnsi="Times New Roman" w:cs="Times New Roman"/>
          <w:color w:val="auto"/>
        </w:rPr>
        <w:t>2. Sở Xây dựng</w:t>
      </w:r>
      <w:bookmarkEnd w:id="248"/>
    </w:p>
    <w:p w14:paraId="3384AB33" w14:textId="32FE885F" w:rsidR="00AD3B02" w:rsidRPr="008D7225" w:rsidRDefault="00AD3B02" w:rsidP="00293D74">
      <w:pPr>
        <w:spacing w:before="120" w:after="0" w:line="264" w:lineRule="auto"/>
        <w:ind w:firstLine="709"/>
        <w:jc w:val="both"/>
      </w:pPr>
      <w:r w:rsidRPr="008D7225">
        <w:t xml:space="preserve">Là cơ quan chuyên môn có trách nhiệm phối hợp với </w:t>
      </w:r>
      <w:r w:rsidR="00B40D32" w:rsidRPr="008D7225">
        <w:t>Sở Văn hoá, Thể thao và Du lịch</w:t>
      </w:r>
      <w:r w:rsidRPr="008D7225">
        <w:t xml:space="preserve"> trong việc bảo đảm sự thống nhất giữa việc tổ chức không gian quảng cáo với quy hoạch, kiến trúc và định hướng phát triển đô thị của Thủ đô.</w:t>
      </w:r>
    </w:p>
    <w:p w14:paraId="03A899C6" w14:textId="64EEFA72" w:rsidR="00AD3B02" w:rsidRPr="008D7225" w:rsidRDefault="00AD3B02" w:rsidP="00293D74">
      <w:pPr>
        <w:spacing w:before="120" w:after="0" w:line="264" w:lineRule="auto"/>
        <w:ind w:firstLine="709"/>
        <w:jc w:val="both"/>
      </w:pPr>
      <w:r w:rsidRPr="008D7225">
        <w:t xml:space="preserve"> - Phối hợp với </w:t>
      </w:r>
      <w:r w:rsidR="00B40D32" w:rsidRPr="008D7225">
        <w:t>Sở Văn hoá, Thể thao và Du lịch</w:t>
      </w:r>
      <w:r w:rsidRPr="008D7225">
        <w:t xml:space="preserve"> trong quá trình tổ chức triển khai Đề án; bảo đảm các nội dung của Đề án phù hợp với Quy hoạch Thủ đô, Quy hoạch chung Thủ đô Hà Nội, quy hoạch phân khu, quy hoạch chi tiết, thiết kế đô thị và các quy hoạch, chương trình, kế hoạch phát triển đô thị có liên quan.</w:t>
      </w:r>
    </w:p>
    <w:p w14:paraId="761FF706"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Chủ trì, phối hợp với Sở Văn hóa, Thể thao và Du lịch nghiên cứu, tham mưu việc tích hợp các yêu cầu về tổ chức không gian quảng cáo trong quá trình lập, điều chỉnh quy hoạch đô thị, thiết kế đô thị và các đồ án quy hoạch thuộc thẩm quyền của Thành phố; bảo đảm hoạt động quảng cáo được xem xét đồng bộ với kiến trúc, cảnh quan và hạ tầng đô thị.</w:t>
      </w:r>
    </w:p>
    <w:p w14:paraId="4354A6ED"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Phối hợp xây dựng các nguyên tắc tổ chức không gian quảng cáo theo vùng, tuyến phố, trục không gian và khu vực chức năng; tham gia xây dựng các tiêu chí về kiến trúc, cảnh quan, mỹ quan đô thị và nhận diện không gian phục vụ công tác quản lý hoạt động quảng cáo.</w:t>
      </w:r>
    </w:p>
    <w:p w14:paraId="2194B4C8"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Tham gia thẩm định các nội dung liên quan đến tổ chức không gian quảng cáo trong quá trình lập, điều chỉnh các quy hoạch, thiết kế đô thị và các dự án phát triển đô thị theo quy định của pháp luật.</w:t>
      </w:r>
    </w:p>
    <w:p w14:paraId="60E81899"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Rà soát, đề xuất điều chỉnh các quy hoạch, thiết kế đô thị và các quy định quản lý kiến trúc có liên quan nhằm bảo đảm sự thống nhất, đồng bộ với định hướng phát triển không gian quảng cáo của Thành phố.</w:t>
      </w:r>
    </w:p>
    <w:p w14:paraId="43048B69"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Cung cấp, chia sẻ dữ liệu quy hoạch, kiến trúc và thông tin chuyên ngành phục vụ xây dựng cơ sở dữ liệu số về quản lý hoạt động quảng cáo; kết nối, đồng bộ với hệ thống thông tin và cơ sở dữ liệu dùng chung của Thành phố.</w:t>
      </w:r>
    </w:p>
    <w:p w14:paraId="20650F37"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 xml:space="preserve">Chủ trì, phối hợp với Sở Văn hóa, Thể thao và Du lịch và các cơ quan liên quan kiểm tra, đánh giá việc thực hiện các nội dung của Đề án thuộc lĩnh vực quy </w:t>
      </w:r>
      <w:r w:rsidRPr="008D7225">
        <w:lastRenderedPageBreak/>
        <w:t>hoạch, kiến trúc; kịp thời đề xuất UBND Thành phố xem xét, điều chỉnh các nội dung phát sinh trong quá trình triển khai.</w:t>
      </w:r>
    </w:p>
    <w:p w14:paraId="6005832D"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Phối hợp với Sở Văn hóa, Thể thao và Du lịch và các cơ quan, đơn vị có liên quan trong việc tổ chức thực hiện Đề án; bảo đảm hoạt động đầu tư, xây dựng, lắp đặt và khai thác công trình quảng cáo phù hợp với quy định của pháp luật về xây dựng, hạ tầng kỹ thuật và phát triển đô thị.</w:t>
      </w:r>
    </w:p>
    <w:p w14:paraId="4E863927" w14:textId="77777777" w:rsidR="00AD3B02" w:rsidRPr="008D7225" w:rsidRDefault="00AD3B02" w:rsidP="00293D74">
      <w:pPr>
        <w:spacing w:before="120" w:after="0" w:line="264" w:lineRule="auto"/>
        <w:ind w:firstLine="709"/>
        <w:jc w:val="both"/>
      </w:pPr>
      <w:r w:rsidRPr="008D7225">
        <w:t>Cụ thể:</w:t>
      </w:r>
    </w:p>
    <w:p w14:paraId="0E4B64EA"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Chủ trì, phối hợp với Sở Văn hóa, Thể thao và Du lịch hướng dẫn việc đầu tư xây dựng, cải tạo, lắp đặt công trình quảng cáo gắn với công trình xây dựng, công trình hạ tầng kỹ thuật và các không gian công cộng theo quy định của pháp luật.</w:t>
      </w:r>
    </w:p>
    <w:p w14:paraId="7D6B0D04"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Phối hợp rà soát, tham mưu hoàn thiện các quy định về quản lý công trình quảng cáo bảo đảm thống nhất với quy hoạch xây dựng, quy hoạch hạ tầng kỹ thuật, thiết kế đô thị và quy chế quản lý kiến trúc của Thành phố.</w:t>
      </w:r>
    </w:p>
    <w:p w14:paraId="0EDF5282"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Chủ trì hướng dẫn, kiểm tra việc bảo đảm an toàn kết cấu công trình quảng cáo; việc quản lý, sử dụng vật liệu xây dựng, kết cấu chịu lực, hệ thống điện, phòng cháy, chữa cháy và các yêu cầu kỹ thuật khác theo quy định của pháp luật.</w:t>
      </w:r>
    </w:p>
    <w:p w14:paraId="286D090A"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Phối hợp với Sở Văn hóa, Thể thao và Du lịch, UBND cấp xã và các cơ quan liên quan trong công tác kiểm tra, xử lý các công trình quảng cáo vi phạm quy định về xây dựng, trật tự xây dựng và an toàn công trình thuộc phạm vi quản lý.</w:t>
      </w:r>
    </w:p>
    <w:p w14:paraId="7A0086DE"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Hướng dẫn việc tích hợp công trình quảng cáo với các công trình hạ tầng kỹ thuật đô thị, hệ thống chiếu sáng công cộng, nhà chờ xe buýt, cầu vượt, hầm đi bộ và các công trình công cộng khác nhằm nâng cao hiệu quả khai thác, bảo đảm mỹ quan và an toàn đô thị.</w:t>
      </w:r>
    </w:p>
    <w:p w14:paraId="0142E25F"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Chủ trì, phối hợp xây dựng các tiêu chuẩn, yêu cầu kỹ thuật và giải pháp thiết kế đối với công trình quảng cáo; khuyến khích áp dụng vật liệu mới, công nghệ mới, giải pháp tiết kiệm năng lượng, thân thiện với môi trường và phù hợp với định hướng phát triển đô thị xanh, đô thị thông minh của Thành phố.</w:t>
      </w:r>
    </w:p>
    <w:p w14:paraId="7DF30364"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Cung cấp, chia sẻ dữ liệu về công trình xây dựng, hạ tầng kỹ thuật và trật tự xây dựng phục vụ xây dựng cơ sở dữ liệu số về quản lý hoạt động quảng cáo; bảo đảm kết nối, chia sẻ dữ liệu với hệ thống thông tin dùng chung của Thành phố.</w:t>
      </w:r>
    </w:p>
    <w:p w14:paraId="6ED60BF6" w14:textId="77777777" w:rsidR="00AD3B02" w:rsidRPr="008D7225" w:rsidRDefault="00AD3B02" w:rsidP="00B655B3">
      <w:pPr>
        <w:pStyle w:val="ListParagraph"/>
        <w:numPr>
          <w:ilvl w:val="0"/>
          <w:numId w:val="18"/>
        </w:numPr>
        <w:suppressAutoHyphens/>
        <w:spacing w:before="120" w:after="0" w:line="264" w:lineRule="auto"/>
        <w:ind w:left="0" w:firstLine="709"/>
        <w:jc w:val="both"/>
      </w:pPr>
      <w:r w:rsidRPr="008D7225">
        <w:t>Định kỳ hoặc đột xuất phối hợp đánh giá tình hình thực hiện các nhiệm vụ thuộc lĩnh vực xây dựng, hạ tầng kỹ thuật và trật tự xây dựng; kịp thời đề xuất UBND Thành phố các giải pháp tháo gỡ khó khăn, vướng mắc trong quá trình triển khai Đề án.</w:t>
      </w:r>
    </w:p>
    <w:p w14:paraId="2495D2AE" w14:textId="77777777" w:rsidR="00AD3B02" w:rsidRPr="008D7225" w:rsidRDefault="00AD3B02" w:rsidP="00293D74">
      <w:pPr>
        <w:pStyle w:val="Heading3"/>
        <w:spacing w:before="120" w:line="264" w:lineRule="auto"/>
        <w:ind w:firstLine="709"/>
        <w:contextualSpacing/>
        <w:jc w:val="both"/>
        <w:rPr>
          <w:rFonts w:ascii="Times New Roman" w:eastAsia="Times New Roman" w:hAnsi="Times New Roman" w:cs="Times New Roman"/>
          <w:color w:val="auto"/>
        </w:rPr>
      </w:pPr>
      <w:bookmarkStart w:id="249" w:name="_Toc238023603"/>
      <w:r w:rsidRPr="008D7225">
        <w:rPr>
          <w:rFonts w:ascii="Times New Roman" w:eastAsia="Times New Roman" w:hAnsi="Times New Roman" w:cs="Times New Roman"/>
          <w:color w:val="auto"/>
        </w:rPr>
        <w:lastRenderedPageBreak/>
        <w:t>3. Sở Tài chính</w:t>
      </w:r>
      <w:bookmarkEnd w:id="249"/>
    </w:p>
    <w:p w14:paraId="22C02FDC" w14:textId="77777777" w:rsidR="00AD3B02" w:rsidRPr="008D7225" w:rsidRDefault="00AD3B02" w:rsidP="00293D74">
      <w:pPr>
        <w:spacing w:before="120" w:after="0" w:line="264" w:lineRule="auto"/>
        <w:ind w:firstLine="709"/>
        <w:jc w:val="both"/>
      </w:pPr>
      <w:r w:rsidRPr="008D7225">
        <w:t>Sở Tài chính có trách nhiệm chủ trì, phối hợp với Sở Văn hóa, Thể thao và Du lịch và các cơ quan, đơn vị liên quan tham mưu UBND Thành phố bảo đảm nguồn lực tài chính và hoàn thiện cơ chế quản lý tài chính phục vụ triển khai Đề án; nâng cao hiệu quả khai thác nguồn lực từ hoạt động quảng cáo, bảo đảm công khai, minh bạch, đúng quy định của pháp luật.</w:t>
      </w:r>
    </w:p>
    <w:p w14:paraId="41F8CBCF" w14:textId="77777777" w:rsidR="00AD3B02" w:rsidRPr="008D7225" w:rsidRDefault="00AD3B02" w:rsidP="00293D74">
      <w:pPr>
        <w:spacing w:before="120" w:after="0" w:line="264" w:lineRule="auto"/>
        <w:ind w:firstLine="709"/>
        <w:jc w:val="both"/>
      </w:pPr>
      <w:r w:rsidRPr="008D7225">
        <w:t>Cụ thể:</w:t>
      </w:r>
    </w:p>
    <w:p w14:paraId="00AFA995" w14:textId="3E199A8D" w:rsidR="00AD3B02" w:rsidRPr="008D7225" w:rsidRDefault="007B5E87" w:rsidP="00293D74">
      <w:pPr>
        <w:spacing w:before="120" w:after="0" w:line="264" w:lineRule="auto"/>
        <w:ind w:firstLine="709"/>
        <w:jc w:val="both"/>
      </w:pPr>
      <w:r w:rsidRPr="008D7225">
        <w:t>-</w:t>
      </w:r>
      <w:r w:rsidR="00AD3B02" w:rsidRPr="008D7225">
        <w:t xml:space="preserve"> Chủ trì tham mưu UBND Thành phố xây dựng cơ chế tài chính phục vụ triển khai Đề án; đề xuất phương án bố trí kinh phí từ ngân sách nhà nước theo phân cấp ngân sách hiện hành để thực hiện các nhiệm vụ được giao.</w:t>
      </w:r>
    </w:p>
    <w:p w14:paraId="6E096363" w14:textId="774AED95" w:rsidR="00AD3B02" w:rsidRPr="008D7225" w:rsidRDefault="007B5E87" w:rsidP="00293D74">
      <w:pPr>
        <w:spacing w:before="120" w:after="0" w:line="264" w:lineRule="auto"/>
        <w:ind w:firstLine="709"/>
        <w:jc w:val="both"/>
      </w:pPr>
      <w:r w:rsidRPr="008D7225">
        <w:t>-</w:t>
      </w:r>
      <w:r w:rsidR="00AD3B02" w:rsidRPr="008D7225">
        <w:t xml:space="preserve"> Chủ trì nghiên cứu, tham mưu các cơ chế huy động nguồn lực xã hội hóa; cơ chế hợp tác công - tư (PPP) và các hình thức huy động vốn hợp pháp khác để đầu tư phát triển hạ tầng quảng cáo, hạ tầng truyền thông đô thị và các công trình phục vụ lợi ích công cộng theo quy định của pháp luật.</w:t>
      </w:r>
    </w:p>
    <w:p w14:paraId="7936B7E3" w14:textId="10896F95" w:rsidR="00AD3B02" w:rsidRPr="008D7225" w:rsidRDefault="007B5E87" w:rsidP="00293D74">
      <w:pPr>
        <w:spacing w:before="120" w:after="0" w:line="264" w:lineRule="auto"/>
        <w:ind w:firstLine="709"/>
        <w:jc w:val="both"/>
      </w:pPr>
      <w:r w:rsidRPr="008D7225">
        <w:t>-</w:t>
      </w:r>
      <w:r w:rsidR="00AD3B02" w:rsidRPr="008D7225">
        <w:t xml:space="preserve"> Chủ trì, phối hợp với Sở Văn hóa, Thể thao và Du lịch và các cơ quan liên quan tham mưu cơ chế quản lý, khai thác và sử dụng hiệu quả tài sản công, không gian công và hạ tầng công có khả năng khai thác quảng cáo; đề xuất các hình thức đấu giá, đấu thầu, cho thuê quyền khai thác hoặc các hình thức khai thác khác theo quy định của pháp luật.</w:t>
      </w:r>
    </w:p>
    <w:p w14:paraId="43396CA3" w14:textId="038A63C0" w:rsidR="00AD3B02" w:rsidRPr="008D7225" w:rsidRDefault="007B5E87" w:rsidP="00293D74">
      <w:pPr>
        <w:spacing w:before="120" w:after="0" w:line="264" w:lineRule="auto"/>
        <w:ind w:firstLine="709"/>
        <w:jc w:val="both"/>
      </w:pPr>
      <w:r w:rsidRPr="008D7225">
        <w:t>-</w:t>
      </w:r>
      <w:r w:rsidR="00AD3B02" w:rsidRPr="008D7225">
        <w:t xml:space="preserve"> Chủ trì tham mưu cơ chế quản lý, sử dụng nguồn thu từ hoạt động quảng cáo thuộc ngân sách nhà nước; đề xuất các giải pháp nhằm tăng cường hiệu quả sử dụng nguồn thu cho công tác chỉnh trang đô thị, phát triển văn hóa, đầu tư hạ tầng và chuyển đổi số trong quản lý hoạt động quảng cáo.</w:t>
      </w:r>
    </w:p>
    <w:p w14:paraId="0D0975B8" w14:textId="6F216E33" w:rsidR="00AD3B02" w:rsidRPr="008D7225" w:rsidRDefault="007B5E87" w:rsidP="00293D74">
      <w:pPr>
        <w:spacing w:before="120" w:after="0" w:line="264" w:lineRule="auto"/>
        <w:ind w:firstLine="709"/>
        <w:jc w:val="both"/>
      </w:pPr>
      <w:r w:rsidRPr="008D7225">
        <w:t>-</w:t>
      </w:r>
      <w:r w:rsidR="00AD3B02" w:rsidRPr="008D7225">
        <w:t xml:space="preserve"> Phối hợp với Sở Văn hóa, Thể thao và Du lịch xây dựng cơ chế tài chính khuyến khích đầu tư vào các loại hình quảng cáo hiện đại, quảng cáo số, quảng cáo gắn với công trình công cộng, quảng cáo phục vụ công nghiệp văn hóa, du lịch và phát triển kinh tế ban đêm.</w:t>
      </w:r>
    </w:p>
    <w:p w14:paraId="3EF5D8C7" w14:textId="708D963B" w:rsidR="00AD3B02" w:rsidRPr="008D7225" w:rsidRDefault="007B5E87" w:rsidP="00293D74">
      <w:pPr>
        <w:spacing w:before="120" w:after="0" w:line="264" w:lineRule="auto"/>
        <w:ind w:firstLine="709"/>
        <w:jc w:val="both"/>
      </w:pPr>
      <w:r w:rsidRPr="008D7225">
        <w:t>-</w:t>
      </w:r>
      <w:r w:rsidR="00AD3B02" w:rsidRPr="008D7225">
        <w:t xml:space="preserve"> Hướng dẫn các cơ quan, đơn vị trong việc quản lý, sử dụng kinh phí triển khai Đề án; kiểm tra việc thực hiện các quy định về tài chính, ngân sách và quản lý tài sản công theo quy định của pháp luật.</w:t>
      </w:r>
    </w:p>
    <w:p w14:paraId="788A2853" w14:textId="02C95172" w:rsidR="00AD3B02" w:rsidRPr="008D7225" w:rsidRDefault="007B5E87" w:rsidP="00293D74">
      <w:pPr>
        <w:spacing w:before="120" w:after="0" w:line="264" w:lineRule="auto"/>
        <w:ind w:firstLine="709"/>
        <w:jc w:val="both"/>
      </w:pPr>
      <w:r w:rsidRPr="008D7225">
        <w:t xml:space="preserve">- </w:t>
      </w:r>
      <w:r w:rsidR="00AD3B02" w:rsidRPr="008D7225">
        <w:t>Định kỳ phối hợp đánh giá hiệu quả tài chính của việc triển khai Đề án; tổng hợp, báo cáo UBND Thành phố về tình hình huy động nguồn lực, khai thác tài sản công và hiệu quả sử dụng ngân sách, đồng thời đề xuất điều chỉnh cơ chế, chính sách khi cần thiết.</w:t>
      </w:r>
    </w:p>
    <w:p w14:paraId="6739F6C7" w14:textId="77777777" w:rsidR="00AD3B02" w:rsidRPr="008D7225" w:rsidRDefault="00AD3B02" w:rsidP="00293D74">
      <w:pPr>
        <w:pStyle w:val="Heading3"/>
        <w:spacing w:before="120" w:line="264" w:lineRule="auto"/>
        <w:ind w:firstLine="709"/>
        <w:contextualSpacing/>
        <w:jc w:val="both"/>
        <w:rPr>
          <w:rFonts w:ascii="Times New Roman" w:eastAsia="Times New Roman" w:hAnsi="Times New Roman" w:cs="Times New Roman"/>
          <w:color w:val="auto"/>
        </w:rPr>
      </w:pPr>
      <w:bookmarkStart w:id="250" w:name="_Toc238023604"/>
      <w:r w:rsidRPr="008D7225">
        <w:rPr>
          <w:rFonts w:ascii="Times New Roman" w:eastAsia="Times New Roman" w:hAnsi="Times New Roman" w:cs="Times New Roman"/>
          <w:color w:val="auto"/>
        </w:rPr>
        <w:lastRenderedPageBreak/>
        <w:t>4. Sở Nông nghiệp và Môi trường</w:t>
      </w:r>
      <w:bookmarkEnd w:id="250"/>
    </w:p>
    <w:p w14:paraId="35BD2F99" w14:textId="28E1F28E" w:rsidR="00AD3B02" w:rsidRPr="008D7225" w:rsidRDefault="001311B7" w:rsidP="00293D74">
      <w:pPr>
        <w:spacing w:before="120" w:after="0" w:line="264" w:lineRule="auto"/>
        <w:ind w:firstLine="709"/>
        <w:jc w:val="both"/>
      </w:pPr>
      <w:r w:rsidRPr="008D7225">
        <w:t xml:space="preserve">- </w:t>
      </w:r>
      <w:r w:rsidR="00AD3B02" w:rsidRPr="008D7225">
        <w:t xml:space="preserve">Phối hợp với </w:t>
      </w:r>
      <w:r w:rsidR="00B40D32" w:rsidRPr="008D7225">
        <w:rPr>
          <w:spacing w:val="-6"/>
        </w:rPr>
        <w:t xml:space="preserve">Sở Văn hoá, Thể thao và Du lịch và Du lịch </w:t>
      </w:r>
      <w:r w:rsidR="00AD3B02" w:rsidRPr="008D7225">
        <w:t>rà soát, tích hợp các vị trí, địa điểm quảng cáo ngoài trời vào quy hoạch, kế hoạch sử dụng đất của Thành phố; thực hiện quy trình giao đất, cho thuê đất, chuyển mục đích sử dụng đất để xây dựng, lắp đặt công trình quảng cáo theo quy định.</w:t>
      </w:r>
    </w:p>
    <w:p w14:paraId="35D7CB5D" w14:textId="71E93D63" w:rsidR="00AD3B02" w:rsidRPr="008D7225" w:rsidRDefault="00BD3A80" w:rsidP="00293D74">
      <w:pPr>
        <w:spacing w:before="120" w:after="0" w:line="264" w:lineRule="auto"/>
        <w:ind w:firstLine="709"/>
        <w:jc w:val="both"/>
      </w:pPr>
      <w:r w:rsidRPr="008D7225">
        <w:t xml:space="preserve">- </w:t>
      </w:r>
      <w:r w:rsidR="00AD3B02" w:rsidRPr="008D7225">
        <w:t>Phối hợp thẩm định, kiểm tra các điều kiện an toàn, hành lang bảo vệ đê điều, thủy lợi, bãi sông và các yêu cầu về bảo vệ môi trường, cảnh quan đối với các vị trí, công trình quảng cáo ngoài trời thuộc phạm vi quản lý.</w:t>
      </w:r>
    </w:p>
    <w:p w14:paraId="32A16CE7" w14:textId="3F0AC2AD" w:rsidR="00AD3B02" w:rsidRPr="008D7225" w:rsidRDefault="00BD3A80" w:rsidP="00293D74">
      <w:pPr>
        <w:spacing w:before="120" w:after="0" w:line="264" w:lineRule="auto"/>
        <w:ind w:firstLine="709"/>
        <w:jc w:val="both"/>
      </w:pPr>
      <w:r w:rsidRPr="008D7225">
        <w:rPr>
          <w:spacing w:val="-6"/>
        </w:rPr>
        <w:t xml:space="preserve">- </w:t>
      </w:r>
      <w:r w:rsidR="00AD3B02" w:rsidRPr="008D7225">
        <w:rPr>
          <w:spacing w:val="-6"/>
        </w:rPr>
        <w:t xml:space="preserve">Chủ trì, phối hợp với </w:t>
      </w:r>
      <w:r w:rsidR="00B40D32" w:rsidRPr="008D7225">
        <w:rPr>
          <w:spacing w:val="-6"/>
        </w:rPr>
        <w:t xml:space="preserve">Sở Văn hoá, Thể thao </w:t>
      </w:r>
      <w:r w:rsidR="00AD3B02" w:rsidRPr="008D7225">
        <w:rPr>
          <w:spacing w:val="-6"/>
        </w:rPr>
        <w:t>và Du lịch trong việc xử lý các hành vi vi phạm về đất đai,</w:t>
      </w:r>
      <w:r w:rsidR="00AD3B02" w:rsidRPr="008D7225">
        <w:t xml:space="preserve"> môi trường, </w:t>
      </w:r>
      <w:proofErr w:type="gramStart"/>
      <w:r w:rsidR="00AD3B02" w:rsidRPr="008D7225">
        <w:t>an</w:t>
      </w:r>
      <w:proofErr w:type="gramEnd"/>
      <w:r w:rsidR="00AD3B02" w:rsidRPr="008D7225">
        <w:t xml:space="preserve"> toàn đê điều liên quan đến hoạt động quảng cáo trên địa bàn Thành phố.</w:t>
      </w:r>
    </w:p>
    <w:p w14:paraId="75DBA3A5" w14:textId="77777777" w:rsidR="00AD3B02" w:rsidRPr="008D7225" w:rsidRDefault="00AD3B02" w:rsidP="00293D74">
      <w:pPr>
        <w:pStyle w:val="Heading3"/>
        <w:spacing w:before="120" w:line="264" w:lineRule="auto"/>
        <w:ind w:firstLine="709"/>
        <w:contextualSpacing/>
        <w:jc w:val="both"/>
        <w:rPr>
          <w:rFonts w:ascii="Times New Roman" w:eastAsia="Times New Roman" w:hAnsi="Times New Roman" w:cs="Times New Roman"/>
          <w:color w:val="auto"/>
        </w:rPr>
      </w:pPr>
      <w:bookmarkStart w:id="251" w:name="_Toc238023605"/>
      <w:r w:rsidRPr="008D7225">
        <w:rPr>
          <w:rFonts w:ascii="Times New Roman" w:eastAsia="Times New Roman" w:hAnsi="Times New Roman" w:cs="Times New Roman"/>
          <w:color w:val="auto"/>
        </w:rPr>
        <w:t>5. Sở Khoa học và Công nghệ</w:t>
      </w:r>
      <w:bookmarkEnd w:id="251"/>
      <w:r w:rsidRPr="008D7225">
        <w:rPr>
          <w:rFonts w:ascii="Times New Roman" w:eastAsia="Times New Roman" w:hAnsi="Times New Roman" w:cs="Times New Roman"/>
          <w:color w:val="auto"/>
        </w:rPr>
        <w:t xml:space="preserve"> </w:t>
      </w:r>
    </w:p>
    <w:p w14:paraId="370EE346" w14:textId="5AB2A62F" w:rsidR="00924C07" w:rsidRPr="008D7225" w:rsidRDefault="00924C07" w:rsidP="00B655B3">
      <w:pPr>
        <w:pStyle w:val="ListParagraph"/>
        <w:numPr>
          <w:ilvl w:val="0"/>
          <w:numId w:val="18"/>
        </w:numPr>
        <w:suppressAutoHyphens/>
        <w:spacing w:before="120" w:after="0" w:line="264" w:lineRule="auto"/>
        <w:ind w:left="0" w:firstLine="709"/>
        <w:jc w:val="both"/>
      </w:pPr>
      <w:r w:rsidRPr="008D7225">
        <w:t>Chủ trì, phối hợp Sở Văn hóa, Thể thao và Du lịch, các Sở, ngành, địa phương xây dựng hệ thống cơ sở dữ liệu số, bản đồ số quản lý hoạt động quảng cáo; tổ chức quản lý thống nhất hệ thống thông tin, dữ liệu phục vụ công tác cấp phép, quản lý, thanh tra, kiểm tra và khai thác.</w:t>
      </w:r>
    </w:p>
    <w:p w14:paraId="0621E6F5" w14:textId="7EE57D2F" w:rsidR="00AD3B02" w:rsidRPr="008D7225" w:rsidRDefault="00AD3B02" w:rsidP="00B655B3">
      <w:pPr>
        <w:pStyle w:val="ListParagraph"/>
        <w:numPr>
          <w:ilvl w:val="0"/>
          <w:numId w:val="18"/>
        </w:numPr>
        <w:suppressAutoHyphens/>
        <w:spacing w:before="120" w:after="0" w:line="264" w:lineRule="auto"/>
        <w:ind w:left="0" w:firstLine="709"/>
        <w:jc w:val="both"/>
      </w:pPr>
      <w:r w:rsidRPr="008D7225">
        <w:t xml:space="preserve">Phối hợp với </w:t>
      </w:r>
      <w:r w:rsidR="00B40D32" w:rsidRPr="008D7225">
        <w:t>Sở Văn hoá, Thể thao và Du lịch</w:t>
      </w:r>
      <w:r w:rsidRPr="008D7225">
        <w:t xml:space="preserve"> và các cơ quan liên quan hướng dẫn áp dụng tiêu chuẩn, quy chuẩn kỹ thuật, giải pháp khoa học - công nghệ đối với phương tiện quảng cáo ứng dụng công nghệ mới (màn hình LED, LCD, bảng quảng cáo thông minh, hệ thống quảng cáo số, nền tảng quảng cáo trực tuyến) theo quy định của pháp luật.</w:t>
      </w:r>
    </w:p>
    <w:p w14:paraId="5DA5FBC6" w14:textId="0F2579EE" w:rsidR="00AD3B02" w:rsidRPr="008D7225" w:rsidRDefault="00AD3B02" w:rsidP="00293D74">
      <w:pPr>
        <w:spacing w:before="120" w:after="0" w:line="264" w:lineRule="auto"/>
        <w:ind w:firstLine="709"/>
        <w:jc w:val="both"/>
      </w:pPr>
      <w:r w:rsidRPr="008D7225">
        <w:t xml:space="preserve">Phối hợp với </w:t>
      </w:r>
      <w:r w:rsidR="00B40D32" w:rsidRPr="008D7225">
        <w:t>Sở Văn hoá, Thể thao và Du lịch</w:t>
      </w:r>
      <w:r w:rsidRPr="008D7225">
        <w:t xml:space="preserve"> định hướng phát triển, quản lý hạ tầng viễn thông, hạ tầng số và các giải pháp công nghệ số áp dụng trong vận hành, trình chiếu hệ thống quảng cáo ngoài trời (màn hình LED, bảng điện tử, thiết bị thông minh)</w:t>
      </w:r>
    </w:p>
    <w:p w14:paraId="43B8D2AA" w14:textId="77777777" w:rsidR="00AD3B02" w:rsidRPr="008D7225" w:rsidRDefault="00AD3B02" w:rsidP="00293D74">
      <w:pPr>
        <w:spacing w:before="120" w:after="0" w:line="264" w:lineRule="auto"/>
        <w:ind w:firstLine="709"/>
        <w:jc w:val="both"/>
      </w:pPr>
      <w:r w:rsidRPr="008D7225">
        <w:t>Phối hợp nghiên cứu, ứng dụng các công nghệ mới, công nghệ xanh, công nghệ hiển thị hiện đại và chuyển đổi số trong công tác quản lý, vận hành hệ thống quảng cáo ngoài trời và quảng cáo điện tử.</w:t>
      </w:r>
    </w:p>
    <w:p w14:paraId="2476A7A4" w14:textId="77777777" w:rsidR="00AD3B02" w:rsidRPr="008D7225" w:rsidRDefault="00AD3B02" w:rsidP="00293D74">
      <w:pPr>
        <w:spacing w:before="120" w:after="0" w:line="264" w:lineRule="auto"/>
        <w:ind w:firstLine="709"/>
        <w:jc w:val="both"/>
      </w:pPr>
      <w:r w:rsidRPr="008D7225">
        <w:t>Tham gia các đoàn kiểm tra liên ngành để thanh tra, xử lý các vi phạm pháp luật về quảng cáo tích hợp công nghệ và an toàn kỹ thuật thiết bị theo thẩm quyền.</w:t>
      </w:r>
    </w:p>
    <w:p w14:paraId="7709F6EC" w14:textId="77777777" w:rsidR="00AD3B02" w:rsidRPr="008D7225" w:rsidRDefault="00AD3B02" w:rsidP="00293D74">
      <w:pPr>
        <w:pStyle w:val="Heading3"/>
        <w:spacing w:before="120" w:line="264" w:lineRule="auto"/>
        <w:ind w:firstLine="709"/>
        <w:contextualSpacing/>
        <w:jc w:val="both"/>
        <w:rPr>
          <w:rFonts w:ascii="Times New Roman" w:eastAsia="Times New Roman" w:hAnsi="Times New Roman" w:cs="Times New Roman"/>
          <w:color w:val="auto"/>
        </w:rPr>
      </w:pPr>
      <w:bookmarkStart w:id="252" w:name="_Toc238023606"/>
      <w:r w:rsidRPr="008D7225">
        <w:rPr>
          <w:rFonts w:ascii="Times New Roman" w:eastAsia="Times New Roman" w:hAnsi="Times New Roman" w:cs="Times New Roman"/>
          <w:color w:val="auto"/>
        </w:rPr>
        <w:t xml:space="preserve">6. Công </w:t>
      </w:r>
      <w:proofErr w:type="gramStart"/>
      <w:r w:rsidRPr="008D7225">
        <w:rPr>
          <w:rFonts w:ascii="Times New Roman" w:eastAsia="Times New Roman" w:hAnsi="Times New Roman" w:cs="Times New Roman"/>
          <w:color w:val="auto"/>
        </w:rPr>
        <w:t>an</w:t>
      </w:r>
      <w:proofErr w:type="gramEnd"/>
      <w:r w:rsidRPr="008D7225">
        <w:rPr>
          <w:rFonts w:ascii="Times New Roman" w:eastAsia="Times New Roman" w:hAnsi="Times New Roman" w:cs="Times New Roman"/>
          <w:color w:val="auto"/>
        </w:rPr>
        <w:t xml:space="preserve"> thành phố Hà Nội</w:t>
      </w:r>
      <w:bookmarkEnd w:id="252"/>
    </w:p>
    <w:p w14:paraId="5452AC5A" w14:textId="77777777" w:rsidR="00AD3B02" w:rsidRPr="008D7225" w:rsidRDefault="00AD3B02" w:rsidP="00293D74">
      <w:pPr>
        <w:spacing w:before="120" w:after="0" w:line="264" w:lineRule="auto"/>
        <w:ind w:firstLine="709"/>
        <w:jc w:val="both"/>
      </w:pPr>
      <w:r w:rsidRPr="008D7225">
        <w:t xml:space="preserve">Công </w:t>
      </w:r>
      <w:proofErr w:type="gramStart"/>
      <w:r w:rsidRPr="008D7225">
        <w:t>an</w:t>
      </w:r>
      <w:proofErr w:type="gramEnd"/>
      <w:r w:rsidRPr="008D7225">
        <w:t xml:space="preserve"> thành phố Hà Nội có trách nhiệm phối hợp với Sở Văn hóa, Thể thao và Du lịch và các cơ quan, đơn vị có liên quan trong việc bảo đảm an ninh, trật </w:t>
      </w:r>
      <w:r w:rsidRPr="008D7225">
        <w:lastRenderedPageBreak/>
        <w:t xml:space="preserve">tự, </w:t>
      </w:r>
      <w:proofErr w:type="gramStart"/>
      <w:r w:rsidRPr="008D7225">
        <w:t>an</w:t>
      </w:r>
      <w:proofErr w:type="gramEnd"/>
      <w:r w:rsidRPr="008D7225">
        <w:t xml:space="preserve"> toàn xã hội và tổ chức thực hiện các quy định của pháp luật về hoạt động quảng cáo trên địa bàn Thành phố:</w:t>
      </w:r>
    </w:p>
    <w:p w14:paraId="02AAD2D7" w14:textId="77777777" w:rsidR="00AD3B02" w:rsidRPr="008D7225" w:rsidRDefault="00AD3B02" w:rsidP="00293D74">
      <w:pPr>
        <w:spacing w:before="120" w:after="0" w:line="264" w:lineRule="auto"/>
        <w:ind w:firstLine="709"/>
        <w:jc w:val="both"/>
      </w:pPr>
      <w:r w:rsidRPr="008D7225">
        <w:t xml:space="preserve">- Phối hợp với Sở Văn hóa, Thể thao và Du lịch, các sở, ngành và UBND cấp xã trong quá trình tổ chức triển khai Đề án; bảo đảm yêu cầu về an ninh quốc gia, trật tự, </w:t>
      </w:r>
      <w:proofErr w:type="gramStart"/>
      <w:r w:rsidRPr="008D7225">
        <w:t>an</w:t>
      </w:r>
      <w:proofErr w:type="gramEnd"/>
      <w:r w:rsidRPr="008D7225">
        <w:t xml:space="preserve"> toàn xã hội, phòng cháy chữa cháy đối với hoạt động quảng cáo trên địa bàn Thành phố.</w:t>
      </w:r>
    </w:p>
    <w:p w14:paraId="6E6722EC" w14:textId="77777777" w:rsidR="00AD3B02" w:rsidRPr="008D7225" w:rsidRDefault="00AD3B02" w:rsidP="00293D74">
      <w:pPr>
        <w:spacing w:before="120" w:after="0" w:line="264" w:lineRule="auto"/>
        <w:ind w:firstLine="709"/>
        <w:jc w:val="both"/>
      </w:pPr>
      <w:r w:rsidRPr="008D7225">
        <w:t>- Chỉ đạo các đơn vị chức năng phối hợp kiểm tra, xử lý các hành vi vi phạm pháp luật liên quan đến hoạt động quảng cáo thuộc phạm vi quản lý của lực lượng Công an; kịp thời phát hiện, ngăn chặn và xử lý các hành vi lợi dụng hoạt động quảng cáo để thực hiện các hành vi vi phạm pháp luật.</w:t>
      </w:r>
    </w:p>
    <w:p w14:paraId="05B3A702" w14:textId="77777777" w:rsidR="00AD3B02" w:rsidRPr="008D7225" w:rsidRDefault="00AD3B02" w:rsidP="00293D74">
      <w:pPr>
        <w:spacing w:before="120" w:after="0" w:line="264" w:lineRule="auto"/>
        <w:ind w:firstLine="709"/>
        <w:jc w:val="both"/>
      </w:pPr>
      <w:r w:rsidRPr="008D7225">
        <w:t>- Phối hợp với Sở Xây dựng, Sở Văn hóa, Thể thao và Du lịch và các cơ quan liên quan trong việc kiểm tra, hướng dẫn bảo đảm an toàn đối với các công trình quảng cáo có nguy cơ ảnh hưởng đến an toàn công cộng; tham gia xử lý các tình huống khẩn cấp khi xảy ra sự cố theo quy định.</w:t>
      </w:r>
    </w:p>
    <w:p w14:paraId="581AB817" w14:textId="77777777" w:rsidR="00AD3B02" w:rsidRPr="008D7225" w:rsidRDefault="00AD3B02" w:rsidP="00293D74">
      <w:pPr>
        <w:spacing w:before="120" w:after="0" w:line="264" w:lineRule="auto"/>
        <w:ind w:firstLine="709"/>
        <w:jc w:val="both"/>
      </w:pPr>
      <w:r w:rsidRPr="008D7225">
        <w:t xml:space="preserve">- Phối hợp với các cơ quan chức năng bảo đảm trật tự, </w:t>
      </w:r>
      <w:proofErr w:type="gramStart"/>
      <w:r w:rsidRPr="008D7225">
        <w:t>an</w:t>
      </w:r>
      <w:proofErr w:type="gramEnd"/>
      <w:r w:rsidRPr="008D7225">
        <w:t xml:space="preserve"> toàn giao thông trong việc lắp đặt, khai thác và vận hành các công trình quảng cáo; kịp thời kiến nghị xử lý các công trình quảng cáo ảnh hưởng đến tầm nhìn, hệ thống báo hiệu giao thông hoặc tiềm ẩn nguy cơ mất an toàn giao thông.</w:t>
      </w:r>
    </w:p>
    <w:p w14:paraId="14152552" w14:textId="77777777" w:rsidR="00AD3B02" w:rsidRPr="008D7225" w:rsidRDefault="00AD3B02" w:rsidP="00293D74">
      <w:pPr>
        <w:spacing w:before="120" w:after="0" w:line="264" w:lineRule="auto"/>
        <w:ind w:firstLine="709"/>
        <w:jc w:val="both"/>
      </w:pPr>
      <w:r w:rsidRPr="008D7225">
        <w:t>- Phối hợp với cơ quan có thẩm quyền trong công tác bảo đảm an toàn phòng cháy, chữa cháy và cứu nạn, cứu hộ đối với các công trình quảng cáo theo quy định của pháp luật; hướng dẫn, kiểm tra việc thực hiện các yêu cầu về phòng cháy, chữa cháy thuộc phạm vi quản lý.</w:t>
      </w:r>
    </w:p>
    <w:p w14:paraId="0A4581E6" w14:textId="77777777" w:rsidR="00AD3B02" w:rsidRPr="008D7225" w:rsidRDefault="00AD3B02" w:rsidP="00293D74">
      <w:pPr>
        <w:spacing w:before="120" w:after="0" w:line="264" w:lineRule="auto"/>
        <w:ind w:firstLine="709"/>
        <w:jc w:val="both"/>
      </w:pPr>
      <w:r w:rsidRPr="008D7225">
        <w:t>- Phối hợp bảo đảm an ninh, trật tự đối với các hoạt động quảng cáo phục vụ các sự kiện chính trị, văn hóa, lễ hội, thể thao và các sự kiện quan trọng của Trung ương và Thành phố; chủ động xây dựng phương án bảo vệ khi có yêu cầu.</w:t>
      </w:r>
    </w:p>
    <w:p w14:paraId="2795167E" w14:textId="77777777" w:rsidR="00AD3B02" w:rsidRPr="008D7225" w:rsidRDefault="00AD3B02" w:rsidP="00293D74">
      <w:pPr>
        <w:spacing w:before="120" w:after="0" w:line="264" w:lineRule="auto"/>
        <w:ind w:firstLine="709"/>
        <w:jc w:val="both"/>
      </w:pPr>
      <w:r w:rsidRPr="008D7225">
        <w:t>- Phối hợp với Sở Văn hóa, Thể thao và Du lịch trong công tác tuyên truyền, phổ biến pháp luật; trao đổi, cung cấp thông tin phục vụ quản lý nhà nước và định kỳ đánh giá tình hình, đề xuất giải pháp nâng cao hiệu quả quản lý hoạt động quảng cáo trên địa bàn Thành phố.</w:t>
      </w:r>
    </w:p>
    <w:p w14:paraId="1D8CB39F" w14:textId="77777777" w:rsidR="00AD3B02" w:rsidRPr="008D7225" w:rsidRDefault="00AD3B02" w:rsidP="00293D74">
      <w:pPr>
        <w:spacing w:before="120" w:after="0" w:line="264" w:lineRule="auto"/>
        <w:ind w:firstLine="709"/>
        <w:jc w:val="both"/>
      </w:pPr>
      <w:r w:rsidRPr="008D7225">
        <w:t>Kết quả đầu ra</w:t>
      </w:r>
    </w:p>
    <w:p w14:paraId="39D3980E" w14:textId="77777777" w:rsidR="00AD3B02" w:rsidRPr="008D7225" w:rsidRDefault="00AD3B02" w:rsidP="00293D74">
      <w:pPr>
        <w:spacing w:before="120" w:after="0" w:line="264" w:lineRule="auto"/>
        <w:ind w:firstLine="709"/>
        <w:jc w:val="both"/>
      </w:pPr>
      <w:r w:rsidRPr="008D7225">
        <w:t>Kế hoạch phối hợp bảo đảm an ninh, trật tự đối với hoạt động quảng cáo.</w:t>
      </w:r>
    </w:p>
    <w:p w14:paraId="057D1AE5" w14:textId="77777777" w:rsidR="00AD3B02" w:rsidRPr="008D7225" w:rsidRDefault="00AD3B02" w:rsidP="00293D74">
      <w:pPr>
        <w:spacing w:before="120" w:after="0" w:line="264" w:lineRule="auto"/>
        <w:ind w:firstLine="709"/>
        <w:jc w:val="both"/>
      </w:pPr>
      <w:r w:rsidRPr="008D7225">
        <w:t>Kết quả kiểm tra, xử lý các hành vi vi phạm thuộc phạm vi chức năng, nhiệm vụ.</w:t>
      </w:r>
    </w:p>
    <w:p w14:paraId="2B7D7372" w14:textId="77777777" w:rsidR="00AD3B02" w:rsidRPr="008D7225" w:rsidRDefault="00AD3B02" w:rsidP="00293D74">
      <w:pPr>
        <w:spacing w:before="120" w:after="0" w:line="264" w:lineRule="auto"/>
        <w:ind w:firstLine="709"/>
        <w:jc w:val="both"/>
      </w:pPr>
      <w:r w:rsidRPr="008D7225">
        <w:lastRenderedPageBreak/>
        <w:t>Các phương án bảo đảm an ninh, trật tự và an toàn giao thông đối với các sự kiện lớn của Thành phố.</w:t>
      </w:r>
    </w:p>
    <w:p w14:paraId="06C2B55C" w14:textId="77777777" w:rsidR="00AD3B02" w:rsidRPr="008D7225" w:rsidRDefault="00AD3B02" w:rsidP="00293D74">
      <w:pPr>
        <w:spacing w:before="120" w:after="0" w:line="264" w:lineRule="auto"/>
        <w:ind w:firstLine="709"/>
        <w:jc w:val="both"/>
      </w:pPr>
      <w:r w:rsidRPr="008D7225">
        <w:t xml:space="preserve">Báo cáo định kỳ về tình hình bảo đảm an ninh, trật tự, </w:t>
      </w:r>
      <w:proofErr w:type="gramStart"/>
      <w:r w:rsidRPr="008D7225">
        <w:t>an</w:t>
      </w:r>
      <w:proofErr w:type="gramEnd"/>
      <w:r w:rsidRPr="008D7225">
        <w:t xml:space="preserve"> toàn giao thông và phòng cháy, chữa cháy liên quan đến hoạt động quảng cáo.</w:t>
      </w:r>
    </w:p>
    <w:p w14:paraId="76B42ED6" w14:textId="5AD31E30" w:rsidR="00AD3B02" w:rsidRPr="008D7225" w:rsidRDefault="00CD127C" w:rsidP="00293D74">
      <w:pPr>
        <w:pStyle w:val="Heading3"/>
        <w:spacing w:before="120" w:line="264" w:lineRule="auto"/>
        <w:ind w:firstLine="709"/>
        <w:contextualSpacing/>
        <w:jc w:val="both"/>
        <w:rPr>
          <w:rFonts w:ascii="Times New Roman" w:eastAsia="Times New Roman" w:hAnsi="Times New Roman" w:cs="Times New Roman"/>
          <w:color w:val="auto"/>
        </w:rPr>
      </w:pPr>
      <w:bookmarkStart w:id="253" w:name="_Toc238023607"/>
      <w:r w:rsidRPr="008D7225">
        <w:rPr>
          <w:rFonts w:ascii="Times New Roman" w:eastAsia="Times New Roman" w:hAnsi="Times New Roman" w:cs="Times New Roman"/>
          <w:color w:val="auto"/>
        </w:rPr>
        <w:t>7</w:t>
      </w:r>
      <w:r w:rsidR="00AD3B02" w:rsidRPr="008D7225">
        <w:rPr>
          <w:rFonts w:ascii="Times New Roman" w:eastAsia="Times New Roman" w:hAnsi="Times New Roman" w:cs="Times New Roman"/>
          <w:color w:val="auto"/>
        </w:rPr>
        <w:t>. Ủy ban nhân dân các xã, phường</w:t>
      </w:r>
      <w:bookmarkEnd w:id="253"/>
    </w:p>
    <w:p w14:paraId="7975AC38" w14:textId="77777777" w:rsidR="00AD3B02" w:rsidRPr="008D7225" w:rsidRDefault="00AD3B02" w:rsidP="00293D74">
      <w:pPr>
        <w:spacing w:before="120" w:after="0" w:line="264" w:lineRule="auto"/>
        <w:ind w:firstLine="709"/>
        <w:jc w:val="both"/>
      </w:pPr>
      <w:r w:rsidRPr="008D7225">
        <w:t>Ủy ban nhân dân các xã, phường có trách nhiệm tổ chức triển khai thực hiện Đề án trên địa bàn quản lý; chịu trách nhiệm trước Chủ tịch UBND Thành phố về hiệu quả quản lý nhà nước đối với hoạt động quảng cáo theo phân cấp, phân quyền và quy định của pháp luật.</w:t>
      </w:r>
    </w:p>
    <w:p w14:paraId="325CD083" w14:textId="77777777" w:rsidR="00AD3B02" w:rsidRPr="008D7225" w:rsidRDefault="00AD3B02" w:rsidP="00293D74">
      <w:pPr>
        <w:spacing w:before="120" w:after="0" w:line="264" w:lineRule="auto"/>
        <w:ind w:firstLine="709"/>
        <w:jc w:val="both"/>
      </w:pPr>
      <w:r w:rsidRPr="008D7225">
        <w:t>Cụ thể:</w:t>
      </w:r>
    </w:p>
    <w:p w14:paraId="2DB80849" w14:textId="77777777" w:rsidR="00AD3B02" w:rsidRPr="008D7225" w:rsidRDefault="00AD3B02" w:rsidP="00293D74">
      <w:pPr>
        <w:spacing w:before="120" w:after="0" w:line="264" w:lineRule="auto"/>
        <w:ind w:firstLine="709"/>
        <w:jc w:val="both"/>
      </w:pPr>
      <w:r w:rsidRPr="008D7225">
        <w:t>- Xây dựng và tổ chức thực hiện kế hoạch triển khai Đề án trên địa bàn; lồng ghép các nhiệm vụ quản lý hoạt động quảng cáo với công tác quản lý đô thị, quản lý trật tự xây dựng, bảo vệ cảnh quan, môi trường và phát triển kinh tế - xã hội của địa phương.</w:t>
      </w:r>
    </w:p>
    <w:p w14:paraId="08229211" w14:textId="77777777" w:rsidR="00AD3B02" w:rsidRPr="008D7225" w:rsidRDefault="00AD3B02" w:rsidP="00293D74">
      <w:pPr>
        <w:spacing w:before="120" w:after="0" w:line="264" w:lineRule="auto"/>
        <w:ind w:firstLine="709"/>
        <w:jc w:val="both"/>
      </w:pPr>
      <w:r w:rsidRPr="008D7225">
        <w:t>- Tổ chức rà soát, thống kê, cập nhật và quản lý các vị trí quảng cáo, công trình quảng cáo, biển hiệu và các hình thức quảng cáo khác trên địa bàn; phối hợp cập nhật đầy đủ vào cơ sở dữ liệu số quản lý hoạt động quảng cáo của Thành phố.</w:t>
      </w:r>
    </w:p>
    <w:p w14:paraId="314A5CD6" w14:textId="77777777" w:rsidR="00AD3B02" w:rsidRPr="008D7225" w:rsidRDefault="00AD3B02" w:rsidP="00293D74">
      <w:pPr>
        <w:spacing w:before="120" w:after="0" w:line="264" w:lineRule="auto"/>
        <w:ind w:firstLine="709"/>
        <w:jc w:val="both"/>
      </w:pPr>
      <w:r w:rsidRPr="008D7225">
        <w:t>- Tổ chức tuyên truyền, phổ biến và hướng dẫn các tổ chức, cá nhân thực hiện đúng các quy định của pháp luật về quảng cáo, các quy định của Thành phố và nội dung của Đề án; vận động các tổ chức, cá nhân tham gia xây dựng môi trường quảng cáo văn minh, hiện đại và phù hợp với bản sắc đô thị.</w:t>
      </w:r>
    </w:p>
    <w:p w14:paraId="0CD83C3C" w14:textId="77777777" w:rsidR="00AD3B02" w:rsidRPr="008D7225" w:rsidRDefault="00AD3B02" w:rsidP="00293D74">
      <w:pPr>
        <w:spacing w:before="120" w:after="0" w:line="264" w:lineRule="auto"/>
        <w:ind w:firstLine="709"/>
        <w:jc w:val="both"/>
      </w:pPr>
      <w:r w:rsidRPr="008D7225">
        <w:t>- Thực hiện công tác quản lý nhà nước đối với hoạt động quảng cáo trên địa bàn theo phân cấp; thường xuyên kiểm tra, phát hiện, ngăn chặn và xử lý hoặc kiến nghị cơ quan có thẩm quyền xử lý kịp thời các hành vi vi phạm theo quy định của pháp luật.</w:t>
      </w:r>
    </w:p>
    <w:p w14:paraId="5E8B9001" w14:textId="77777777" w:rsidR="00AD3B02" w:rsidRPr="008D7225" w:rsidRDefault="00AD3B02" w:rsidP="00293D74">
      <w:pPr>
        <w:spacing w:before="120" w:after="0" w:line="264" w:lineRule="auto"/>
        <w:ind w:firstLine="709"/>
        <w:jc w:val="both"/>
      </w:pPr>
      <w:r w:rsidRPr="008D7225">
        <w:t>- Phối hợp với Sở Văn hóa, Thể thao và Du lịch, các sở, ngành và cơ quan liên quan trong công tác thẩm định, cấp phép (đối với các nội dung được phân cấp), kiểm tra, thanh tra, xử lý vi phạm và tổ chức thực hiện các chương trình chỉnh trang, sắp xếp, xây dựng các tuyến phố văn minh, các khu vực quảng cáo kiểu mẫu theo định hướng của Thành phố.</w:t>
      </w:r>
    </w:p>
    <w:p w14:paraId="2B2057C6" w14:textId="77777777" w:rsidR="00AD3B02" w:rsidRPr="008D7225" w:rsidRDefault="00AD3B02" w:rsidP="00293D74">
      <w:pPr>
        <w:spacing w:before="120" w:after="0" w:line="264" w:lineRule="auto"/>
        <w:ind w:firstLine="709"/>
        <w:jc w:val="both"/>
      </w:pPr>
      <w:r w:rsidRPr="008D7225">
        <w:t>- Chủ động rà soát các điểm quảng cáo không còn phù hợp, các công trình quảng cáo xuống cấp, mất an toàn hoặc ảnh hưởng đến mỹ quan đô thị; đề xuất phương án chỉnh trang, di dời, thay thế hoặc bổ sung các vị trí quảng cáo mới theo định hướng của Đề án và nhu cầu phát triển của địa phương.</w:t>
      </w:r>
    </w:p>
    <w:p w14:paraId="12D3FF81" w14:textId="77777777" w:rsidR="00AD3B02" w:rsidRPr="008D7225" w:rsidRDefault="00AD3B02" w:rsidP="00293D74">
      <w:pPr>
        <w:spacing w:before="120" w:after="0" w:line="264" w:lineRule="auto"/>
        <w:ind w:firstLine="709"/>
        <w:jc w:val="both"/>
      </w:pPr>
      <w:r w:rsidRPr="008D7225">
        <w:lastRenderedPageBreak/>
        <w:t xml:space="preserve">- Phối hợp với các cơ quan chức năng trong việc bảo đảm an ninh, trật tự, </w:t>
      </w:r>
      <w:proofErr w:type="gramStart"/>
      <w:r w:rsidRPr="008D7225">
        <w:t>an</w:t>
      </w:r>
      <w:proofErr w:type="gramEnd"/>
      <w:r w:rsidRPr="008D7225">
        <w:t xml:space="preserve"> toàn giao thông, phòng cháy chữa cháy, bảo vệ môi trường và an toàn công trình đối với hoạt động quảng cáo trên địa bàn.</w:t>
      </w:r>
    </w:p>
    <w:p w14:paraId="69FDB0A8" w14:textId="7ECA78EF" w:rsidR="00AD3B02" w:rsidRPr="008D7225" w:rsidRDefault="00AD3B02" w:rsidP="00293D74">
      <w:pPr>
        <w:spacing w:before="120" w:after="0" w:line="264" w:lineRule="auto"/>
        <w:ind w:firstLine="709"/>
        <w:jc w:val="both"/>
      </w:pPr>
      <w:r w:rsidRPr="008D7225">
        <w:t xml:space="preserve">- Định kỳ hằng năm hoặc đột xuất tổng hợp, đánh giá tình hình triển khai Đề án trên địa bàn; báo cáo </w:t>
      </w:r>
      <w:r w:rsidR="00B40D32" w:rsidRPr="008D7225">
        <w:t>Sở Văn hoá, Thể thao và Du lịch</w:t>
      </w:r>
      <w:r w:rsidRPr="008D7225">
        <w:t xml:space="preserve"> để tổng hợp, báo cáo UBND Thành phố; đồng thời đề xuất các giải pháp tháo gỡ khó khăn, vướng mắc và kiến nghị điều chỉnh những nội dung không còn phù hợp với thực tiễn.</w:t>
      </w:r>
    </w:p>
    <w:p w14:paraId="446F1118" w14:textId="77777777" w:rsidR="00AD3B02" w:rsidRPr="008D7225" w:rsidRDefault="00AD3B02" w:rsidP="00293D74">
      <w:pPr>
        <w:spacing w:before="120" w:after="0" w:line="264" w:lineRule="auto"/>
        <w:ind w:firstLine="709"/>
        <w:jc w:val="both"/>
      </w:pPr>
      <w:r w:rsidRPr="008D7225">
        <w:t>Kết quả đầu ra</w:t>
      </w:r>
    </w:p>
    <w:p w14:paraId="73EFAD6B" w14:textId="77777777" w:rsidR="00AD3B02" w:rsidRPr="008D7225" w:rsidRDefault="00AD3B02" w:rsidP="00293D74">
      <w:pPr>
        <w:spacing w:before="120" w:after="0" w:line="264" w:lineRule="auto"/>
        <w:ind w:firstLine="709"/>
        <w:jc w:val="both"/>
      </w:pPr>
      <w:r w:rsidRPr="008D7225">
        <w:t>Kế hoạch triển khai Đề án của địa phương.</w:t>
      </w:r>
    </w:p>
    <w:p w14:paraId="4CDCCAB2" w14:textId="77777777" w:rsidR="00AD3B02" w:rsidRPr="008D7225" w:rsidRDefault="00AD3B02" w:rsidP="00293D74">
      <w:pPr>
        <w:spacing w:before="120" w:after="0" w:line="264" w:lineRule="auto"/>
        <w:ind w:firstLine="709"/>
        <w:jc w:val="both"/>
      </w:pPr>
      <w:r w:rsidRPr="008D7225">
        <w:t>Cơ sở dữ liệu cập nhật về các vị trí và công trình quảng cáo trên địa bàn.</w:t>
      </w:r>
    </w:p>
    <w:p w14:paraId="4D58ED00" w14:textId="77777777" w:rsidR="00AD3B02" w:rsidRPr="008D7225" w:rsidRDefault="00AD3B02" w:rsidP="00293D74">
      <w:pPr>
        <w:spacing w:before="120" w:after="0" w:line="264" w:lineRule="auto"/>
        <w:ind w:firstLine="709"/>
        <w:jc w:val="both"/>
      </w:pPr>
      <w:r w:rsidRPr="008D7225">
        <w:t>Báo cáo định kỳ về tình hình quản lý hoạt động quảng cáo.</w:t>
      </w:r>
    </w:p>
    <w:p w14:paraId="6788E6C6" w14:textId="77777777" w:rsidR="00AD3B02" w:rsidRPr="008D7225" w:rsidRDefault="00AD3B02" w:rsidP="00293D74">
      <w:pPr>
        <w:spacing w:before="120" w:after="0" w:line="264" w:lineRule="auto"/>
        <w:ind w:firstLine="709"/>
        <w:jc w:val="both"/>
      </w:pPr>
      <w:r w:rsidRPr="008D7225">
        <w:t>Hồ sơ kiểm tra, xử lý vi phạm và kết quả thực hiện các nhiệm vụ được phân cấp.</w:t>
      </w:r>
    </w:p>
    <w:p w14:paraId="0A0A289A" w14:textId="77777777" w:rsidR="00AD3B02" w:rsidRPr="008D7225" w:rsidRDefault="00AD3B02" w:rsidP="00293D74">
      <w:pPr>
        <w:spacing w:before="120" w:after="0" w:line="264" w:lineRule="auto"/>
        <w:ind w:firstLine="709"/>
        <w:jc w:val="both"/>
      </w:pPr>
      <w:r w:rsidRPr="008D7225">
        <w:t>Danh mục các khu vực, tuyến phố cần chỉnh trang, sắp xếp hoặc đề xuất phát triển mới theo định hướng của Đề án.</w:t>
      </w:r>
    </w:p>
    <w:p w14:paraId="3078D0FE" w14:textId="362A75CA" w:rsidR="00C779C2" w:rsidRPr="008D7225" w:rsidRDefault="00C779C2" w:rsidP="00AD3B02">
      <w:pPr>
        <w:spacing w:before="120" w:after="120"/>
        <w:ind w:firstLine="709"/>
        <w:contextualSpacing/>
        <w:jc w:val="both"/>
      </w:pPr>
    </w:p>
    <w:sectPr w:rsidR="00C779C2" w:rsidRPr="008D7225" w:rsidSect="00F57F63">
      <w:headerReference w:type="default" r:id="rId8"/>
      <w:footerReference w:type="default" r:id="rId9"/>
      <w:pgSz w:w="12240" w:h="15840"/>
      <w:pgMar w:top="1134" w:right="1134" w:bottom="1134" w:left="1701" w:header="720"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C5B1" w14:textId="77777777" w:rsidR="00FE7D58" w:rsidRDefault="00FE7D58">
      <w:pPr>
        <w:spacing w:after="0" w:line="240" w:lineRule="auto"/>
      </w:pPr>
      <w:r>
        <w:separator/>
      </w:r>
    </w:p>
  </w:endnote>
  <w:endnote w:type="continuationSeparator" w:id="0">
    <w:p w14:paraId="4BD06CC9" w14:textId="77777777" w:rsidR="00FE7D58" w:rsidRDefault="00FE7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0201F" w14:textId="77777777" w:rsidR="008D7225" w:rsidRDefault="008D722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D7109" w14:textId="77777777" w:rsidR="00FE7D58" w:rsidRDefault="00FE7D58">
      <w:pPr>
        <w:spacing w:after="0" w:line="240" w:lineRule="auto"/>
      </w:pPr>
      <w:r>
        <w:separator/>
      </w:r>
    </w:p>
  </w:footnote>
  <w:footnote w:type="continuationSeparator" w:id="0">
    <w:p w14:paraId="672C07D6" w14:textId="77777777" w:rsidR="00FE7D58" w:rsidRDefault="00FE7D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1856074"/>
      <w:docPartObj>
        <w:docPartGallery w:val="Page Numbers (Top of Page)"/>
        <w:docPartUnique/>
      </w:docPartObj>
    </w:sdtPr>
    <w:sdtEndPr>
      <w:rPr>
        <w:noProof/>
      </w:rPr>
    </w:sdtEndPr>
    <w:sdtContent>
      <w:p w14:paraId="35CA81A4" w14:textId="6E9721FD" w:rsidR="008D7225" w:rsidRPr="00E43A92" w:rsidRDefault="008D7225" w:rsidP="00E43A92">
        <w:pPr>
          <w:pStyle w:val="Header"/>
          <w:jc w:val="center"/>
        </w:pPr>
        <w:r w:rsidRPr="00E43A92">
          <w:fldChar w:fldCharType="begin"/>
        </w:r>
        <w:r w:rsidRPr="00E43A92">
          <w:instrText xml:space="preserve"> PAGE   \* MERGEFORMAT </w:instrText>
        </w:r>
        <w:r w:rsidRPr="00E43A92">
          <w:fldChar w:fldCharType="separate"/>
        </w:r>
        <w:r w:rsidR="002934DD">
          <w:rPr>
            <w:noProof/>
          </w:rPr>
          <w:t>2</w:t>
        </w:r>
        <w:r w:rsidRPr="00E43A92">
          <w:rPr>
            <w:noProof/>
          </w:rPr>
          <w:fldChar w:fldCharType="end"/>
        </w:r>
      </w:p>
    </w:sdtContent>
  </w:sdt>
  <w:p w14:paraId="34DC48D8" w14:textId="77777777" w:rsidR="008D7225" w:rsidRPr="00E43A92" w:rsidRDefault="008D7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CFF4951"/>
    <w:multiLevelType w:val="hybridMultilevel"/>
    <w:tmpl w:val="D14E4E34"/>
    <w:lvl w:ilvl="0" w:tplc="4C1660CE">
      <w:start w:val="3"/>
      <w:numFmt w:val="bullet"/>
      <w:lvlText w:val="-"/>
      <w:lvlJc w:val="left"/>
      <w:pPr>
        <w:ind w:left="163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FFE4335"/>
    <w:multiLevelType w:val="hybridMultilevel"/>
    <w:tmpl w:val="1D2ED8F0"/>
    <w:lvl w:ilvl="0" w:tplc="4C1660CE">
      <w:start w:val="3"/>
      <w:numFmt w:val="bullet"/>
      <w:lvlText w:val="-"/>
      <w:lvlJc w:val="left"/>
      <w:pPr>
        <w:ind w:left="163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A393442"/>
    <w:multiLevelType w:val="multilevel"/>
    <w:tmpl w:val="F7760A92"/>
    <w:lvl w:ilvl="0">
      <w:start w:val="3"/>
      <w:numFmt w:val="bullet"/>
      <w:lvlText w:val="-"/>
      <w:lvlJc w:val="left"/>
      <w:pPr>
        <w:tabs>
          <w:tab w:val="num" w:pos="0"/>
        </w:tabs>
        <w:ind w:left="1635" w:hanging="360"/>
      </w:pPr>
      <w:rPr>
        <w:rFonts w:ascii="Times New Roman" w:hAnsi="Times New Roman" w:cs="Times New Roman" w:hint="default"/>
      </w:rPr>
    </w:lvl>
    <w:lvl w:ilvl="1">
      <w:start w:val="1"/>
      <w:numFmt w:val="bullet"/>
      <w:lvlText w:val="o"/>
      <w:lvlJc w:val="left"/>
      <w:pPr>
        <w:tabs>
          <w:tab w:val="num" w:pos="0"/>
        </w:tabs>
        <w:ind w:left="1865" w:hanging="360"/>
      </w:pPr>
      <w:rPr>
        <w:rFonts w:ascii="Courier New" w:hAnsi="Courier New" w:cs="Courier New" w:hint="default"/>
      </w:rPr>
    </w:lvl>
    <w:lvl w:ilvl="2">
      <w:start w:val="1"/>
      <w:numFmt w:val="bullet"/>
      <w:lvlText w:val=""/>
      <w:lvlJc w:val="left"/>
      <w:pPr>
        <w:tabs>
          <w:tab w:val="num" w:pos="0"/>
        </w:tabs>
        <w:ind w:left="2585" w:hanging="360"/>
      </w:pPr>
      <w:rPr>
        <w:rFonts w:ascii="Wingdings" w:hAnsi="Wingdings" w:cs="Wingdings" w:hint="default"/>
      </w:rPr>
    </w:lvl>
    <w:lvl w:ilvl="3">
      <w:start w:val="1"/>
      <w:numFmt w:val="bullet"/>
      <w:lvlText w:val=""/>
      <w:lvlJc w:val="left"/>
      <w:pPr>
        <w:tabs>
          <w:tab w:val="num" w:pos="0"/>
        </w:tabs>
        <w:ind w:left="3305" w:hanging="360"/>
      </w:pPr>
      <w:rPr>
        <w:rFonts w:ascii="Symbol" w:hAnsi="Symbol" w:cs="Symbol" w:hint="default"/>
      </w:rPr>
    </w:lvl>
    <w:lvl w:ilvl="4">
      <w:start w:val="1"/>
      <w:numFmt w:val="bullet"/>
      <w:lvlText w:val="o"/>
      <w:lvlJc w:val="left"/>
      <w:pPr>
        <w:tabs>
          <w:tab w:val="num" w:pos="0"/>
        </w:tabs>
        <w:ind w:left="4025" w:hanging="360"/>
      </w:pPr>
      <w:rPr>
        <w:rFonts w:ascii="Courier New" w:hAnsi="Courier New" w:cs="Courier New" w:hint="default"/>
      </w:rPr>
    </w:lvl>
    <w:lvl w:ilvl="5">
      <w:start w:val="1"/>
      <w:numFmt w:val="bullet"/>
      <w:lvlText w:val=""/>
      <w:lvlJc w:val="left"/>
      <w:pPr>
        <w:tabs>
          <w:tab w:val="num" w:pos="0"/>
        </w:tabs>
        <w:ind w:left="4745" w:hanging="360"/>
      </w:pPr>
      <w:rPr>
        <w:rFonts w:ascii="Wingdings" w:hAnsi="Wingdings" w:cs="Wingdings" w:hint="default"/>
      </w:rPr>
    </w:lvl>
    <w:lvl w:ilvl="6">
      <w:start w:val="1"/>
      <w:numFmt w:val="bullet"/>
      <w:lvlText w:val=""/>
      <w:lvlJc w:val="left"/>
      <w:pPr>
        <w:tabs>
          <w:tab w:val="num" w:pos="0"/>
        </w:tabs>
        <w:ind w:left="5465" w:hanging="360"/>
      </w:pPr>
      <w:rPr>
        <w:rFonts w:ascii="Symbol" w:hAnsi="Symbol" w:cs="Symbol" w:hint="default"/>
      </w:rPr>
    </w:lvl>
    <w:lvl w:ilvl="7">
      <w:start w:val="1"/>
      <w:numFmt w:val="bullet"/>
      <w:lvlText w:val="o"/>
      <w:lvlJc w:val="left"/>
      <w:pPr>
        <w:tabs>
          <w:tab w:val="num" w:pos="0"/>
        </w:tabs>
        <w:ind w:left="6185" w:hanging="360"/>
      </w:pPr>
      <w:rPr>
        <w:rFonts w:ascii="Courier New" w:hAnsi="Courier New" w:cs="Courier New" w:hint="default"/>
      </w:rPr>
    </w:lvl>
    <w:lvl w:ilvl="8">
      <w:start w:val="1"/>
      <w:numFmt w:val="bullet"/>
      <w:lvlText w:val=""/>
      <w:lvlJc w:val="left"/>
      <w:pPr>
        <w:tabs>
          <w:tab w:val="num" w:pos="0"/>
        </w:tabs>
        <w:ind w:left="6905" w:hanging="360"/>
      </w:pPr>
      <w:rPr>
        <w:rFonts w:ascii="Wingdings" w:hAnsi="Wingdings" w:cs="Wingdings" w:hint="default"/>
      </w:rPr>
    </w:lvl>
  </w:abstractNum>
  <w:abstractNum w:abstractNumId="9" w15:restartNumberingAfterBreak="0">
    <w:nsid w:val="1CC857C6"/>
    <w:multiLevelType w:val="multilevel"/>
    <w:tmpl w:val="0360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A13550"/>
    <w:multiLevelType w:val="hybridMultilevel"/>
    <w:tmpl w:val="DCB6F13E"/>
    <w:lvl w:ilvl="0" w:tplc="4C1660CE">
      <w:start w:val="3"/>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4593580"/>
    <w:multiLevelType w:val="hybridMultilevel"/>
    <w:tmpl w:val="6958D0AE"/>
    <w:lvl w:ilvl="0" w:tplc="4C1660CE">
      <w:start w:val="3"/>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2E442C8D"/>
    <w:multiLevelType w:val="hybridMultilevel"/>
    <w:tmpl w:val="C0E0C4EE"/>
    <w:lvl w:ilvl="0" w:tplc="4C1660CE">
      <w:start w:val="3"/>
      <w:numFmt w:val="bullet"/>
      <w:lvlText w:val="-"/>
      <w:lvlJc w:val="left"/>
      <w:pPr>
        <w:ind w:left="163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AC302DE"/>
    <w:multiLevelType w:val="hybridMultilevel"/>
    <w:tmpl w:val="44BC5C8E"/>
    <w:lvl w:ilvl="0" w:tplc="4C1660CE">
      <w:start w:val="3"/>
      <w:numFmt w:val="bullet"/>
      <w:lvlText w:val="-"/>
      <w:lvlJc w:val="left"/>
      <w:pPr>
        <w:ind w:left="163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40A41F5F"/>
    <w:multiLevelType w:val="hybridMultilevel"/>
    <w:tmpl w:val="62D4EAA8"/>
    <w:lvl w:ilvl="0" w:tplc="4C1660CE">
      <w:start w:val="3"/>
      <w:numFmt w:val="bullet"/>
      <w:lvlText w:val="-"/>
      <w:lvlJc w:val="left"/>
      <w:pPr>
        <w:ind w:left="163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46F0379F"/>
    <w:multiLevelType w:val="multilevel"/>
    <w:tmpl w:val="3FFE80B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4058"/>
        </w:tabs>
        <w:ind w:left="4058" w:hanging="360"/>
      </w:pPr>
      <w:rPr>
        <w:rFonts w:ascii="Courier New" w:hAnsi="Courier New" w:hint="default"/>
        <w:sz w:val="20"/>
      </w:rPr>
    </w:lvl>
    <w:lvl w:ilvl="2" w:tentative="1">
      <w:start w:val="1"/>
      <w:numFmt w:val="bullet"/>
      <w:lvlText w:val=""/>
      <w:lvlJc w:val="left"/>
      <w:pPr>
        <w:tabs>
          <w:tab w:val="num" w:pos="4778"/>
        </w:tabs>
        <w:ind w:left="4778" w:hanging="360"/>
      </w:pPr>
      <w:rPr>
        <w:rFonts w:ascii="Wingdings" w:hAnsi="Wingdings" w:hint="default"/>
        <w:sz w:val="20"/>
      </w:rPr>
    </w:lvl>
    <w:lvl w:ilvl="3" w:tentative="1">
      <w:start w:val="1"/>
      <w:numFmt w:val="bullet"/>
      <w:lvlText w:val=""/>
      <w:lvlJc w:val="left"/>
      <w:pPr>
        <w:tabs>
          <w:tab w:val="num" w:pos="5498"/>
        </w:tabs>
        <w:ind w:left="5498" w:hanging="360"/>
      </w:pPr>
      <w:rPr>
        <w:rFonts w:ascii="Wingdings" w:hAnsi="Wingdings" w:hint="default"/>
        <w:sz w:val="20"/>
      </w:rPr>
    </w:lvl>
    <w:lvl w:ilvl="4" w:tentative="1">
      <w:start w:val="1"/>
      <w:numFmt w:val="bullet"/>
      <w:lvlText w:val=""/>
      <w:lvlJc w:val="left"/>
      <w:pPr>
        <w:tabs>
          <w:tab w:val="num" w:pos="6218"/>
        </w:tabs>
        <w:ind w:left="6218" w:hanging="360"/>
      </w:pPr>
      <w:rPr>
        <w:rFonts w:ascii="Wingdings" w:hAnsi="Wingdings" w:hint="default"/>
        <w:sz w:val="20"/>
      </w:rPr>
    </w:lvl>
    <w:lvl w:ilvl="5" w:tentative="1">
      <w:start w:val="1"/>
      <w:numFmt w:val="bullet"/>
      <w:lvlText w:val=""/>
      <w:lvlJc w:val="left"/>
      <w:pPr>
        <w:tabs>
          <w:tab w:val="num" w:pos="6938"/>
        </w:tabs>
        <w:ind w:left="6938" w:hanging="360"/>
      </w:pPr>
      <w:rPr>
        <w:rFonts w:ascii="Wingdings" w:hAnsi="Wingdings" w:hint="default"/>
        <w:sz w:val="20"/>
      </w:rPr>
    </w:lvl>
    <w:lvl w:ilvl="6" w:tentative="1">
      <w:start w:val="1"/>
      <w:numFmt w:val="bullet"/>
      <w:lvlText w:val=""/>
      <w:lvlJc w:val="left"/>
      <w:pPr>
        <w:tabs>
          <w:tab w:val="num" w:pos="7658"/>
        </w:tabs>
        <w:ind w:left="7658" w:hanging="360"/>
      </w:pPr>
      <w:rPr>
        <w:rFonts w:ascii="Wingdings" w:hAnsi="Wingdings" w:hint="default"/>
        <w:sz w:val="20"/>
      </w:rPr>
    </w:lvl>
    <w:lvl w:ilvl="7" w:tentative="1">
      <w:start w:val="1"/>
      <w:numFmt w:val="bullet"/>
      <w:lvlText w:val=""/>
      <w:lvlJc w:val="left"/>
      <w:pPr>
        <w:tabs>
          <w:tab w:val="num" w:pos="8378"/>
        </w:tabs>
        <w:ind w:left="8378" w:hanging="360"/>
      </w:pPr>
      <w:rPr>
        <w:rFonts w:ascii="Wingdings" w:hAnsi="Wingdings" w:hint="default"/>
        <w:sz w:val="20"/>
      </w:rPr>
    </w:lvl>
    <w:lvl w:ilvl="8" w:tentative="1">
      <w:start w:val="1"/>
      <w:numFmt w:val="bullet"/>
      <w:lvlText w:val=""/>
      <w:lvlJc w:val="left"/>
      <w:pPr>
        <w:tabs>
          <w:tab w:val="num" w:pos="9098"/>
        </w:tabs>
        <w:ind w:left="9098" w:hanging="360"/>
      </w:pPr>
      <w:rPr>
        <w:rFonts w:ascii="Wingdings" w:hAnsi="Wingdings" w:hint="default"/>
        <w:sz w:val="20"/>
      </w:rPr>
    </w:lvl>
  </w:abstractNum>
  <w:abstractNum w:abstractNumId="16" w15:restartNumberingAfterBreak="0">
    <w:nsid w:val="533C6414"/>
    <w:multiLevelType w:val="hybridMultilevel"/>
    <w:tmpl w:val="5C42D394"/>
    <w:lvl w:ilvl="0" w:tplc="F88CCC5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40F47"/>
    <w:multiLevelType w:val="hybridMultilevel"/>
    <w:tmpl w:val="AE662DEA"/>
    <w:lvl w:ilvl="0" w:tplc="4C1660CE">
      <w:start w:val="3"/>
      <w:numFmt w:val="bullet"/>
      <w:lvlText w:val="-"/>
      <w:lvlJc w:val="left"/>
      <w:pPr>
        <w:ind w:left="163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65955F35"/>
    <w:multiLevelType w:val="hybridMultilevel"/>
    <w:tmpl w:val="82F0D7C4"/>
    <w:lvl w:ilvl="0" w:tplc="4C1660CE">
      <w:start w:val="3"/>
      <w:numFmt w:val="bullet"/>
      <w:lvlText w:val="-"/>
      <w:lvlJc w:val="left"/>
      <w:pPr>
        <w:ind w:left="163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676272FB"/>
    <w:multiLevelType w:val="hybridMultilevel"/>
    <w:tmpl w:val="A84A8DD0"/>
    <w:lvl w:ilvl="0" w:tplc="4C1660CE">
      <w:start w:val="3"/>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6B253815"/>
    <w:multiLevelType w:val="multilevel"/>
    <w:tmpl w:val="5D5C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970133"/>
    <w:multiLevelType w:val="hybridMultilevel"/>
    <w:tmpl w:val="6838B7A4"/>
    <w:lvl w:ilvl="0" w:tplc="4C1660CE">
      <w:start w:val="3"/>
      <w:numFmt w:val="bullet"/>
      <w:lvlText w:val="-"/>
      <w:lvlJc w:val="left"/>
      <w:pPr>
        <w:ind w:left="163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16cid:durableId="1499079802">
    <w:abstractNumId w:val="5"/>
  </w:num>
  <w:num w:numId="2" w16cid:durableId="341055718">
    <w:abstractNumId w:val="3"/>
  </w:num>
  <w:num w:numId="3" w16cid:durableId="1094517308">
    <w:abstractNumId w:val="2"/>
  </w:num>
  <w:num w:numId="4" w16cid:durableId="1645890869">
    <w:abstractNumId w:val="4"/>
  </w:num>
  <w:num w:numId="5" w16cid:durableId="369452644">
    <w:abstractNumId w:val="1"/>
  </w:num>
  <w:num w:numId="6" w16cid:durableId="1887254685">
    <w:abstractNumId w:val="0"/>
  </w:num>
  <w:num w:numId="7" w16cid:durableId="1524704482">
    <w:abstractNumId w:val="19"/>
  </w:num>
  <w:num w:numId="8" w16cid:durableId="409351357">
    <w:abstractNumId w:val="11"/>
  </w:num>
  <w:num w:numId="9" w16cid:durableId="1029256065">
    <w:abstractNumId w:val="10"/>
  </w:num>
  <w:num w:numId="10" w16cid:durableId="1034815120">
    <w:abstractNumId w:val="14"/>
  </w:num>
  <w:num w:numId="11" w16cid:durableId="764348845">
    <w:abstractNumId w:val="13"/>
  </w:num>
  <w:num w:numId="12" w16cid:durableId="1703704159">
    <w:abstractNumId w:val="12"/>
  </w:num>
  <w:num w:numId="13" w16cid:durableId="399444585">
    <w:abstractNumId w:val="18"/>
  </w:num>
  <w:num w:numId="14" w16cid:durableId="883062744">
    <w:abstractNumId w:val="21"/>
  </w:num>
  <w:num w:numId="15" w16cid:durableId="1011761352">
    <w:abstractNumId w:val="6"/>
  </w:num>
  <w:num w:numId="16" w16cid:durableId="1250769877">
    <w:abstractNumId w:val="7"/>
  </w:num>
  <w:num w:numId="17" w16cid:durableId="1770545998">
    <w:abstractNumId w:val="17"/>
  </w:num>
  <w:num w:numId="18" w16cid:durableId="911543142">
    <w:abstractNumId w:val="8"/>
  </w:num>
  <w:num w:numId="19" w16cid:durableId="150602024">
    <w:abstractNumId w:val="9"/>
  </w:num>
  <w:num w:numId="20" w16cid:durableId="580872986">
    <w:abstractNumId w:val="16"/>
  </w:num>
  <w:num w:numId="21" w16cid:durableId="1427572962">
    <w:abstractNumId w:val="20"/>
  </w:num>
  <w:num w:numId="22" w16cid:durableId="71323644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grammar="clean"/>
  <w:defaultTabStop w:val="284"/>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7074"/>
    <w:rsid w:val="0002270F"/>
    <w:rsid w:val="0002442E"/>
    <w:rsid w:val="00034616"/>
    <w:rsid w:val="000561D8"/>
    <w:rsid w:val="0006063C"/>
    <w:rsid w:val="00063F30"/>
    <w:rsid w:val="00067F52"/>
    <w:rsid w:val="000770B7"/>
    <w:rsid w:val="00077967"/>
    <w:rsid w:val="000F26D5"/>
    <w:rsid w:val="0010648C"/>
    <w:rsid w:val="001311B7"/>
    <w:rsid w:val="00133A9E"/>
    <w:rsid w:val="00144531"/>
    <w:rsid w:val="00145FEF"/>
    <w:rsid w:val="0015074B"/>
    <w:rsid w:val="00150E35"/>
    <w:rsid w:val="00160231"/>
    <w:rsid w:val="0017421C"/>
    <w:rsid w:val="0018365E"/>
    <w:rsid w:val="001928E1"/>
    <w:rsid w:val="001952A2"/>
    <w:rsid w:val="001C08F3"/>
    <w:rsid w:val="001D2F84"/>
    <w:rsid w:val="001E1A3C"/>
    <w:rsid w:val="00204C5F"/>
    <w:rsid w:val="002073AC"/>
    <w:rsid w:val="00213AF8"/>
    <w:rsid w:val="00240ECA"/>
    <w:rsid w:val="002420FD"/>
    <w:rsid w:val="00251371"/>
    <w:rsid w:val="00262C76"/>
    <w:rsid w:val="0027001D"/>
    <w:rsid w:val="00273823"/>
    <w:rsid w:val="0028459C"/>
    <w:rsid w:val="002851AD"/>
    <w:rsid w:val="00290C3F"/>
    <w:rsid w:val="002934DD"/>
    <w:rsid w:val="00293D74"/>
    <w:rsid w:val="002955C2"/>
    <w:rsid w:val="0029639D"/>
    <w:rsid w:val="002B18BD"/>
    <w:rsid w:val="002B462F"/>
    <w:rsid w:val="002B5A06"/>
    <w:rsid w:val="002C3D67"/>
    <w:rsid w:val="002E01B4"/>
    <w:rsid w:val="002E4592"/>
    <w:rsid w:val="002E7187"/>
    <w:rsid w:val="00302D02"/>
    <w:rsid w:val="00326F90"/>
    <w:rsid w:val="00352288"/>
    <w:rsid w:val="003E465C"/>
    <w:rsid w:val="004042EB"/>
    <w:rsid w:val="004115A8"/>
    <w:rsid w:val="004438B5"/>
    <w:rsid w:val="00461727"/>
    <w:rsid w:val="00471C1E"/>
    <w:rsid w:val="004735E3"/>
    <w:rsid w:val="00497DA8"/>
    <w:rsid w:val="004A29FA"/>
    <w:rsid w:val="004A447F"/>
    <w:rsid w:val="004A657A"/>
    <w:rsid w:val="004A7486"/>
    <w:rsid w:val="004E2D71"/>
    <w:rsid w:val="004F170C"/>
    <w:rsid w:val="005052E9"/>
    <w:rsid w:val="00511B31"/>
    <w:rsid w:val="005310F4"/>
    <w:rsid w:val="00534DA7"/>
    <w:rsid w:val="00537185"/>
    <w:rsid w:val="00546DAD"/>
    <w:rsid w:val="00572EEF"/>
    <w:rsid w:val="00574513"/>
    <w:rsid w:val="00596F6F"/>
    <w:rsid w:val="005B36B3"/>
    <w:rsid w:val="005C4ED6"/>
    <w:rsid w:val="005D0AD1"/>
    <w:rsid w:val="00640DC8"/>
    <w:rsid w:val="00670BF4"/>
    <w:rsid w:val="006802D3"/>
    <w:rsid w:val="00694278"/>
    <w:rsid w:val="006C1609"/>
    <w:rsid w:val="006D7763"/>
    <w:rsid w:val="006E3988"/>
    <w:rsid w:val="006F1AC5"/>
    <w:rsid w:val="0070149B"/>
    <w:rsid w:val="0070423A"/>
    <w:rsid w:val="00755DB8"/>
    <w:rsid w:val="00762344"/>
    <w:rsid w:val="007832DF"/>
    <w:rsid w:val="0078336E"/>
    <w:rsid w:val="00797103"/>
    <w:rsid w:val="007B5E87"/>
    <w:rsid w:val="007C2D7C"/>
    <w:rsid w:val="007C32B4"/>
    <w:rsid w:val="007D6C1E"/>
    <w:rsid w:val="007E7FF9"/>
    <w:rsid w:val="00800061"/>
    <w:rsid w:val="00815198"/>
    <w:rsid w:val="00831023"/>
    <w:rsid w:val="00835983"/>
    <w:rsid w:val="008A5C48"/>
    <w:rsid w:val="008B0754"/>
    <w:rsid w:val="008B0D9D"/>
    <w:rsid w:val="008C1A15"/>
    <w:rsid w:val="008D47BA"/>
    <w:rsid w:val="008D7225"/>
    <w:rsid w:val="008D784A"/>
    <w:rsid w:val="008E006B"/>
    <w:rsid w:val="008E5F18"/>
    <w:rsid w:val="008E7DF8"/>
    <w:rsid w:val="008F259D"/>
    <w:rsid w:val="008F3F6D"/>
    <w:rsid w:val="008F7021"/>
    <w:rsid w:val="00903D85"/>
    <w:rsid w:val="0090625C"/>
    <w:rsid w:val="0091135F"/>
    <w:rsid w:val="009141C8"/>
    <w:rsid w:val="00924C07"/>
    <w:rsid w:val="00931DC4"/>
    <w:rsid w:val="00933D2F"/>
    <w:rsid w:val="00942E41"/>
    <w:rsid w:val="00972111"/>
    <w:rsid w:val="00975320"/>
    <w:rsid w:val="009A4446"/>
    <w:rsid w:val="009A71EA"/>
    <w:rsid w:val="009A7AA3"/>
    <w:rsid w:val="009B5A43"/>
    <w:rsid w:val="009D7776"/>
    <w:rsid w:val="00A102FF"/>
    <w:rsid w:val="00A54028"/>
    <w:rsid w:val="00A64FE1"/>
    <w:rsid w:val="00A729CE"/>
    <w:rsid w:val="00A862C5"/>
    <w:rsid w:val="00A96B62"/>
    <w:rsid w:val="00AA1D8D"/>
    <w:rsid w:val="00AB0112"/>
    <w:rsid w:val="00AB754F"/>
    <w:rsid w:val="00AD3B02"/>
    <w:rsid w:val="00B04B48"/>
    <w:rsid w:val="00B23CD2"/>
    <w:rsid w:val="00B2500F"/>
    <w:rsid w:val="00B40D32"/>
    <w:rsid w:val="00B4145C"/>
    <w:rsid w:val="00B45E6D"/>
    <w:rsid w:val="00B474E8"/>
    <w:rsid w:val="00B47730"/>
    <w:rsid w:val="00B648E8"/>
    <w:rsid w:val="00B655B3"/>
    <w:rsid w:val="00B65EF1"/>
    <w:rsid w:val="00B9202E"/>
    <w:rsid w:val="00BA34DB"/>
    <w:rsid w:val="00BA6AA6"/>
    <w:rsid w:val="00BB5844"/>
    <w:rsid w:val="00BD351E"/>
    <w:rsid w:val="00BD3A80"/>
    <w:rsid w:val="00C04CC6"/>
    <w:rsid w:val="00C12E3D"/>
    <w:rsid w:val="00C13B0A"/>
    <w:rsid w:val="00C275B5"/>
    <w:rsid w:val="00C36ED5"/>
    <w:rsid w:val="00C42B43"/>
    <w:rsid w:val="00C554F7"/>
    <w:rsid w:val="00C569DE"/>
    <w:rsid w:val="00C630FC"/>
    <w:rsid w:val="00C779C2"/>
    <w:rsid w:val="00C77BAE"/>
    <w:rsid w:val="00CA2EC0"/>
    <w:rsid w:val="00CB0664"/>
    <w:rsid w:val="00CC366F"/>
    <w:rsid w:val="00CD127C"/>
    <w:rsid w:val="00CE418A"/>
    <w:rsid w:val="00CE5739"/>
    <w:rsid w:val="00D03B2F"/>
    <w:rsid w:val="00D0567A"/>
    <w:rsid w:val="00D22367"/>
    <w:rsid w:val="00D2713F"/>
    <w:rsid w:val="00D366B0"/>
    <w:rsid w:val="00D47583"/>
    <w:rsid w:val="00D530E4"/>
    <w:rsid w:val="00D56FE5"/>
    <w:rsid w:val="00D749C4"/>
    <w:rsid w:val="00D830A3"/>
    <w:rsid w:val="00D937D5"/>
    <w:rsid w:val="00DA029B"/>
    <w:rsid w:val="00DC54F3"/>
    <w:rsid w:val="00E01C43"/>
    <w:rsid w:val="00E22EFE"/>
    <w:rsid w:val="00E43A92"/>
    <w:rsid w:val="00E6275A"/>
    <w:rsid w:val="00E66087"/>
    <w:rsid w:val="00E7730F"/>
    <w:rsid w:val="00EA76D0"/>
    <w:rsid w:val="00EC1124"/>
    <w:rsid w:val="00ED1947"/>
    <w:rsid w:val="00ED1CC5"/>
    <w:rsid w:val="00EE067C"/>
    <w:rsid w:val="00F12135"/>
    <w:rsid w:val="00F13A86"/>
    <w:rsid w:val="00F52F66"/>
    <w:rsid w:val="00F57F63"/>
    <w:rsid w:val="00F66AF1"/>
    <w:rsid w:val="00F674ED"/>
    <w:rsid w:val="00F82926"/>
    <w:rsid w:val="00F85A4D"/>
    <w:rsid w:val="00F87F1E"/>
    <w:rsid w:val="00FB4464"/>
    <w:rsid w:val="00FC693F"/>
    <w:rsid w:val="00FE7B95"/>
    <w:rsid w:val="00FE7D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1EE037"/>
  <w14:defaultImageDpi w14:val="300"/>
  <w15:docId w15:val="{026463F6-F292-43CD-9D4C-43069B30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B4145C"/>
    <w:pPr>
      <w:keepNext/>
      <w:keepLines/>
      <w:spacing w:before="480" w:after="0"/>
      <w:outlineLvl w:val="0"/>
    </w:pPr>
    <w:rPr>
      <w:rFonts w:eastAsiaTheme="majorEastAsia" w:cstheme="majorBidi"/>
      <w:b/>
      <w:bCs/>
    </w:rPr>
  </w:style>
  <w:style w:type="paragraph" w:styleId="Heading2">
    <w:name w:val="heading 2"/>
    <w:basedOn w:val="Normal"/>
    <w:next w:val="Normal"/>
    <w:link w:val="Heading2Char"/>
    <w:uiPriority w:val="9"/>
    <w:unhideWhenUsed/>
    <w:qFormat/>
    <w:rsid w:val="00B4145C"/>
    <w:pPr>
      <w:keepNext/>
      <w:keepLines/>
      <w:spacing w:before="200" w:after="0"/>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33D2F"/>
    <w:pPr>
      <w:keepNext/>
      <w:keepLines/>
      <w:spacing w:before="200" w:after="0"/>
      <w:outlineLvl w:val="3"/>
    </w:pPr>
    <w:rPr>
      <w:rFonts w:eastAsiaTheme="majorEastAsia" w:cstheme="majorBidi"/>
      <w:b/>
      <w:bCs/>
      <w:i/>
      <w:iCs/>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link w:val="NoSpacingChar"/>
    <w:uiPriority w:val="1"/>
    <w:qFormat/>
    <w:rsid w:val="00FC693F"/>
    <w:pPr>
      <w:spacing w:after="0" w:line="240" w:lineRule="auto"/>
    </w:pPr>
  </w:style>
  <w:style w:type="character" w:customStyle="1" w:styleId="Heading1Char">
    <w:name w:val="Heading 1 Char"/>
    <w:basedOn w:val="DefaultParagraphFont"/>
    <w:link w:val="Heading1"/>
    <w:uiPriority w:val="9"/>
    <w:rsid w:val="00B4145C"/>
    <w:rPr>
      <w:rFonts w:eastAsiaTheme="majorEastAsia" w:cstheme="majorBidi"/>
      <w:b/>
      <w:bCs/>
    </w:rPr>
  </w:style>
  <w:style w:type="character" w:customStyle="1" w:styleId="Heading2Char">
    <w:name w:val="Heading 2 Char"/>
    <w:basedOn w:val="DefaultParagraphFont"/>
    <w:link w:val="Heading2"/>
    <w:uiPriority w:val="9"/>
    <w:rsid w:val="00B4145C"/>
    <w:rPr>
      <w:rFonts w:eastAsiaTheme="majorEastAsia" w:cstheme="majorBidi"/>
      <w:b/>
      <w:bCs/>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933D2F"/>
    <w:rPr>
      <w:rFonts w:eastAsiaTheme="majorEastAsia" w:cstheme="majorBidi"/>
      <w:b/>
      <w:bCs/>
      <w:i/>
      <w:iCs/>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497D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DA8"/>
    <w:rPr>
      <w:rFonts w:ascii="Tahoma" w:eastAsia="Times New Roman" w:hAnsi="Tahoma" w:cs="Tahoma"/>
      <w:sz w:val="16"/>
      <w:szCs w:val="16"/>
    </w:rPr>
  </w:style>
  <w:style w:type="character" w:customStyle="1" w:styleId="NoSpacingChar">
    <w:name w:val="No Spacing Char"/>
    <w:basedOn w:val="DefaultParagraphFont"/>
    <w:link w:val="NoSpacing"/>
    <w:uiPriority w:val="1"/>
    <w:rsid w:val="008E5F18"/>
  </w:style>
  <w:style w:type="paragraph" w:styleId="TOC1">
    <w:name w:val="toc 1"/>
    <w:basedOn w:val="Normal"/>
    <w:next w:val="Normal"/>
    <w:autoRedefine/>
    <w:uiPriority w:val="39"/>
    <w:unhideWhenUsed/>
    <w:rsid w:val="0002442E"/>
    <w:pPr>
      <w:spacing w:after="100"/>
    </w:pPr>
  </w:style>
  <w:style w:type="paragraph" w:styleId="TOC2">
    <w:name w:val="toc 2"/>
    <w:basedOn w:val="Normal"/>
    <w:next w:val="Normal"/>
    <w:autoRedefine/>
    <w:uiPriority w:val="39"/>
    <w:unhideWhenUsed/>
    <w:rsid w:val="0002442E"/>
    <w:pPr>
      <w:spacing w:after="100"/>
      <w:ind w:left="260"/>
    </w:pPr>
  </w:style>
  <w:style w:type="paragraph" w:styleId="TOC3">
    <w:name w:val="toc 3"/>
    <w:basedOn w:val="Normal"/>
    <w:next w:val="Normal"/>
    <w:autoRedefine/>
    <w:uiPriority w:val="39"/>
    <w:unhideWhenUsed/>
    <w:rsid w:val="0002442E"/>
    <w:pPr>
      <w:spacing w:after="100"/>
      <w:ind w:left="520"/>
    </w:pPr>
  </w:style>
  <w:style w:type="paragraph" w:styleId="TOC4">
    <w:name w:val="toc 4"/>
    <w:basedOn w:val="Normal"/>
    <w:next w:val="Normal"/>
    <w:autoRedefine/>
    <w:uiPriority w:val="39"/>
    <w:unhideWhenUsed/>
    <w:rsid w:val="0002442E"/>
    <w:pPr>
      <w:spacing w:after="100" w:line="259" w:lineRule="auto"/>
      <w:ind w:left="660"/>
    </w:pPr>
    <w:rPr>
      <w:rFonts w:asciiTheme="minorHAnsi" w:hAnsiTheme="minorHAnsi"/>
      <w:kern w:val="2"/>
      <w:sz w:val="22"/>
      <w14:ligatures w14:val="standardContextual"/>
    </w:rPr>
  </w:style>
  <w:style w:type="paragraph" w:styleId="TOC5">
    <w:name w:val="toc 5"/>
    <w:basedOn w:val="Normal"/>
    <w:next w:val="Normal"/>
    <w:autoRedefine/>
    <w:uiPriority w:val="39"/>
    <w:unhideWhenUsed/>
    <w:rsid w:val="0002442E"/>
    <w:pPr>
      <w:spacing w:after="100" w:line="259" w:lineRule="auto"/>
      <w:ind w:left="880"/>
    </w:pPr>
    <w:rPr>
      <w:rFonts w:asciiTheme="minorHAnsi" w:hAnsiTheme="minorHAnsi"/>
      <w:kern w:val="2"/>
      <w:sz w:val="22"/>
      <w14:ligatures w14:val="standardContextual"/>
    </w:rPr>
  </w:style>
  <w:style w:type="paragraph" w:styleId="TOC6">
    <w:name w:val="toc 6"/>
    <w:basedOn w:val="Normal"/>
    <w:next w:val="Normal"/>
    <w:autoRedefine/>
    <w:uiPriority w:val="39"/>
    <w:unhideWhenUsed/>
    <w:rsid w:val="0002442E"/>
    <w:pPr>
      <w:spacing w:after="100" w:line="259" w:lineRule="auto"/>
      <w:ind w:left="1100"/>
    </w:pPr>
    <w:rPr>
      <w:rFonts w:asciiTheme="minorHAnsi" w:hAnsiTheme="minorHAnsi"/>
      <w:kern w:val="2"/>
      <w:sz w:val="22"/>
      <w14:ligatures w14:val="standardContextual"/>
    </w:rPr>
  </w:style>
  <w:style w:type="paragraph" w:styleId="TOC7">
    <w:name w:val="toc 7"/>
    <w:basedOn w:val="Normal"/>
    <w:next w:val="Normal"/>
    <w:autoRedefine/>
    <w:uiPriority w:val="39"/>
    <w:unhideWhenUsed/>
    <w:rsid w:val="0002442E"/>
    <w:pPr>
      <w:spacing w:after="100" w:line="259" w:lineRule="auto"/>
      <w:ind w:left="1320"/>
    </w:pPr>
    <w:rPr>
      <w:rFonts w:asciiTheme="minorHAnsi" w:hAnsiTheme="minorHAnsi"/>
      <w:kern w:val="2"/>
      <w:sz w:val="22"/>
      <w14:ligatures w14:val="standardContextual"/>
    </w:rPr>
  </w:style>
  <w:style w:type="paragraph" w:styleId="TOC8">
    <w:name w:val="toc 8"/>
    <w:basedOn w:val="Normal"/>
    <w:next w:val="Normal"/>
    <w:autoRedefine/>
    <w:uiPriority w:val="39"/>
    <w:unhideWhenUsed/>
    <w:rsid w:val="0002442E"/>
    <w:pPr>
      <w:spacing w:after="100" w:line="259" w:lineRule="auto"/>
      <w:ind w:left="1540"/>
    </w:pPr>
    <w:rPr>
      <w:rFonts w:asciiTheme="minorHAnsi" w:hAnsiTheme="minorHAnsi"/>
      <w:kern w:val="2"/>
      <w:sz w:val="22"/>
      <w14:ligatures w14:val="standardContextual"/>
    </w:rPr>
  </w:style>
  <w:style w:type="paragraph" w:styleId="TOC9">
    <w:name w:val="toc 9"/>
    <w:basedOn w:val="Normal"/>
    <w:next w:val="Normal"/>
    <w:autoRedefine/>
    <w:uiPriority w:val="39"/>
    <w:unhideWhenUsed/>
    <w:rsid w:val="0002442E"/>
    <w:pPr>
      <w:spacing w:after="100" w:line="259" w:lineRule="auto"/>
      <w:ind w:left="1760"/>
    </w:pPr>
    <w:rPr>
      <w:rFonts w:asciiTheme="minorHAnsi" w:hAnsiTheme="minorHAnsi"/>
      <w:kern w:val="2"/>
      <w:sz w:val="22"/>
      <w14:ligatures w14:val="standardContextual"/>
    </w:rPr>
  </w:style>
  <w:style w:type="character" w:styleId="Hyperlink">
    <w:name w:val="Hyperlink"/>
    <w:basedOn w:val="DefaultParagraphFont"/>
    <w:uiPriority w:val="99"/>
    <w:unhideWhenUsed/>
    <w:rsid w:val="0002442E"/>
    <w:rPr>
      <w:color w:val="0000FF" w:themeColor="hyperlink"/>
      <w:u w:val="single"/>
    </w:rPr>
  </w:style>
  <w:style w:type="character" w:customStyle="1" w:styleId="UnresolvedMention1">
    <w:name w:val="Unresolved Mention1"/>
    <w:basedOn w:val="DefaultParagraphFont"/>
    <w:uiPriority w:val="99"/>
    <w:semiHidden/>
    <w:unhideWhenUsed/>
    <w:rsid w:val="0002442E"/>
    <w:rPr>
      <w:color w:val="605E5C"/>
      <w:shd w:val="clear" w:color="auto" w:fill="E1DFDD"/>
    </w:rPr>
  </w:style>
  <w:style w:type="character" w:styleId="CommentReference">
    <w:name w:val="annotation reference"/>
    <w:basedOn w:val="DefaultParagraphFont"/>
    <w:uiPriority w:val="99"/>
    <w:semiHidden/>
    <w:unhideWhenUsed/>
    <w:rsid w:val="001952A2"/>
    <w:rPr>
      <w:sz w:val="16"/>
      <w:szCs w:val="16"/>
    </w:rPr>
  </w:style>
  <w:style w:type="paragraph" w:styleId="CommentText">
    <w:name w:val="annotation text"/>
    <w:basedOn w:val="Normal"/>
    <w:link w:val="CommentTextChar"/>
    <w:uiPriority w:val="99"/>
    <w:semiHidden/>
    <w:unhideWhenUsed/>
    <w:rsid w:val="001952A2"/>
    <w:pPr>
      <w:spacing w:line="240" w:lineRule="auto"/>
    </w:pPr>
    <w:rPr>
      <w:sz w:val="20"/>
      <w:szCs w:val="20"/>
    </w:rPr>
  </w:style>
  <w:style w:type="character" w:customStyle="1" w:styleId="CommentTextChar">
    <w:name w:val="Comment Text Char"/>
    <w:basedOn w:val="DefaultParagraphFont"/>
    <w:link w:val="CommentText"/>
    <w:uiPriority w:val="99"/>
    <w:semiHidden/>
    <w:rsid w:val="001952A2"/>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952A2"/>
    <w:rPr>
      <w:b/>
      <w:bCs/>
    </w:rPr>
  </w:style>
  <w:style w:type="character" w:customStyle="1" w:styleId="CommentSubjectChar">
    <w:name w:val="Comment Subject Char"/>
    <w:basedOn w:val="CommentTextChar"/>
    <w:link w:val="CommentSubject"/>
    <w:uiPriority w:val="99"/>
    <w:semiHidden/>
    <w:rsid w:val="001952A2"/>
    <w:rPr>
      <w:rFonts w:ascii="Times New Roman" w:eastAsia="Times New Roman" w:hAnsi="Times New Roman"/>
      <w:b/>
      <w:bCs/>
      <w:sz w:val="20"/>
      <w:szCs w:val="20"/>
    </w:rPr>
  </w:style>
  <w:style w:type="paragraph" w:styleId="NormalWeb">
    <w:name w:val="Normal (Web)"/>
    <w:rsid w:val="00C554F7"/>
    <w:pPr>
      <w:spacing w:beforeAutospacing="1" w:after="0" w:afterAutospacing="1" w:line="240" w:lineRule="auto"/>
    </w:pPr>
    <w:rPr>
      <w:rFonts w:eastAsia="SimSun"/>
      <w:sz w:val="24"/>
      <w:szCs w:val="24"/>
      <w:lang w:eastAsia="zh-CN"/>
    </w:rPr>
  </w:style>
  <w:style w:type="character" w:styleId="UnresolvedMention">
    <w:name w:val="Unresolved Mention"/>
    <w:basedOn w:val="DefaultParagraphFont"/>
    <w:uiPriority w:val="99"/>
    <w:semiHidden/>
    <w:unhideWhenUsed/>
    <w:rsid w:val="001064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704377">
      <w:bodyDiv w:val="1"/>
      <w:marLeft w:val="0"/>
      <w:marRight w:val="0"/>
      <w:marTop w:val="0"/>
      <w:marBottom w:val="0"/>
      <w:divBdr>
        <w:top w:val="none" w:sz="0" w:space="0" w:color="auto"/>
        <w:left w:val="none" w:sz="0" w:space="0" w:color="auto"/>
        <w:bottom w:val="none" w:sz="0" w:space="0" w:color="auto"/>
        <w:right w:val="none" w:sz="0" w:space="0" w:color="auto"/>
      </w:divBdr>
    </w:div>
    <w:div w:id="147961337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CF048-AC98-4C16-8EFF-A7DD7120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70</Pages>
  <Words>20992</Words>
  <Characters>119657</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Administrator</cp:lastModifiedBy>
  <cp:revision>11</cp:revision>
  <cp:lastPrinted>2026-08-13T10:43:00Z</cp:lastPrinted>
  <dcterms:created xsi:type="dcterms:W3CDTF">2026-08-13T16:00:00Z</dcterms:created>
  <dcterms:modified xsi:type="dcterms:W3CDTF">2026-08-22T10:09:00Z</dcterms:modified>
</cp:coreProperties>
</file>